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33D" w:rsidRDefault="00B1433D" w:rsidP="00AD4112">
      <w:pPr>
        <w:spacing w:after="0" w:line="240" w:lineRule="auto"/>
        <w:jc w:val="center"/>
        <w:rPr>
          <w:rFonts w:ascii="Times New Roman" w:hAnsi="Times New Roman" w:cs="Times New Roman"/>
          <w:b/>
          <w:sz w:val="24"/>
          <w:szCs w:val="24"/>
          <w:lang w:val="en-US"/>
        </w:rPr>
      </w:pPr>
      <w:r>
        <w:rPr>
          <w:rFonts w:ascii="Times New Roman" w:hAnsi="Times New Roman" w:cs="Times New Roman"/>
          <w:b/>
          <w:noProof/>
          <w:sz w:val="24"/>
          <w:szCs w:val="24"/>
          <w:lang w:eastAsia="ru-RU"/>
        </w:rPr>
        <w:drawing>
          <wp:inline distT="0" distB="0" distL="0" distR="0">
            <wp:extent cx="5940425" cy="8457814"/>
            <wp:effectExtent l="19050" t="0" r="3175" b="0"/>
            <wp:docPr id="9" name="Рисунок 1" descr="C:\Users\Валера\Desktop\20211229_1029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Валера\Desktop\20211229_102930.jpg"/>
                    <pic:cNvPicPr>
                      <a:picLocks noChangeAspect="1" noChangeArrowheads="1"/>
                    </pic:cNvPicPr>
                  </pic:nvPicPr>
                  <pic:blipFill>
                    <a:blip r:embed="rId5" cstate="print"/>
                    <a:srcRect/>
                    <a:stretch>
                      <a:fillRect/>
                    </a:stretch>
                  </pic:blipFill>
                  <pic:spPr bwMode="auto">
                    <a:xfrm>
                      <a:off x="0" y="0"/>
                      <a:ext cx="5940425" cy="8457814"/>
                    </a:xfrm>
                    <a:prstGeom prst="rect">
                      <a:avLst/>
                    </a:prstGeom>
                    <a:noFill/>
                    <a:ln w="9525">
                      <a:noFill/>
                      <a:miter lim="800000"/>
                      <a:headEnd/>
                      <a:tailEnd/>
                    </a:ln>
                  </pic:spPr>
                </pic:pic>
              </a:graphicData>
            </a:graphic>
          </wp:inline>
        </w:drawing>
      </w:r>
    </w:p>
    <w:p w:rsidR="00B1433D" w:rsidRDefault="00B1433D" w:rsidP="00AD4112">
      <w:pPr>
        <w:spacing w:after="0" w:line="240" w:lineRule="auto"/>
        <w:jc w:val="center"/>
        <w:rPr>
          <w:rFonts w:ascii="Times New Roman" w:hAnsi="Times New Roman" w:cs="Times New Roman"/>
          <w:b/>
          <w:sz w:val="24"/>
          <w:szCs w:val="24"/>
          <w:lang w:val="en-US"/>
        </w:rPr>
      </w:pPr>
    </w:p>
    <w:p w:rsidR="00B1433D" w:rsidRDefault="00B1433D" w:rsidP="00AD4112">
      <w:pPr>
        <w:spacing w:after="0" w:line="240" w:lineRule="auto"/>
        <w:jc w:val="center"/>
        <w:rPr>
          <w:rFonts w:ascii="Times New Roman" w:hAnsi="Times New Roman" w:cs="Times New Roman"/>
          <w:b/>
          <w:sz w:val="24"/>
          <w:szCs w:val="24"/>
          <w:lang w:val="en-US"/>
        </w:rPr>
      </w:pPr>
    </w:p>
    <w:p w:rsidR="00B1433D" w:rsidRDefault="00B1433D" w:rsidP="00AD4112">
      <w:pPr>
        <w:spacing w:after="0" w:line="240" w:lineRule="auto"/>
        <w:jc w:val="center"/>
        <w:rPr>
          <w:rFonts w:ascii="Times New Roman" w:hAnsi="Times New Roman" w:cs="Times New Roman"/>
          <w:b/>
          <w:sz w:val="24"/>
          <w:szCs w:val="24"/>
          <w:lang w:val="en-US"/>
        </w:rPr>
      </w:pPr>
    </w:p>
    <w:p w:rsidR="00B1433D" w:rsidRDefault="00B1433D" w:rsidP="00AD4112">
      <w:pPr>
        <w:spacing w:after="0" w:line="240" w:lineRule="auto"/>
        <w:jc w:val="center"/>
        <w:rPr>
          <w:rFonts w:ascii="Times New Roman" w:hAnsi="Times New Roman" w:cs="Times New Roman"/>
          <w:b/>
          <w:sz w:val="24"/>
          <w:szCs w:val="24"/>
          <w:lang w:val="en-US"/>
        </w:rPr>
      </w:pPr>
    </w:p>
    <w:p w:rsidR="00C56A3F" w:rsidRPr="00AD4112" w:rsidRDefault="00CA53CC" w:rsidP="00AD4112">
      <w:pPr>
        <w:spacing w:after="0" w:line="240" w:lineRule="auto"/>
        <w:jc w:val="center"/>
        <w:rPr>
          <w:rFonts w:ascii="Times New Roman" w:hAnsi="Times New Roman" w:cs="Times New Roman"/>
          <w:b/>
          <w:sz w:val="24"/>
          <w:szCs w:val="24"/>
        </w:rPr>
      </w:pPr>
      <w:r w:rsidRPr="00AD4112">
        <w:rPr>
          <w:rFonts w:ascii="Times New Roman" w:hAnsi="Times New Roman" w:cs="Times New Roman"/>
          <w:b/>
          <w:sz w:val="24"/>
          <w:szCs w:val="24"/>
        </w:rPr>
        <w:lastRenderedPageBreak/>
        <w:t>ПОЯСНИТЕЛЬНАЯ ЗАПИСКА</w:t>
      </w:r>
    </w:p>
    <w:p w:rsidR="004C7DE3" w:rsidRPr="00AD4112" w:rsidRDefault="004C7DE3" w:rsidP="00AD4112">
      <w:pPr>
        <w:spacing w:after="0" w:line="240" w:lineRule="auto"/>
        <w:ind w:firstLine="709"/>
        <w:jc w:val="both"/>
        <w:rPr>
          <w:rFonts w:ascii="Times New Roman" w:hAnsi="Times New Roman" w:cs="Times New Roman"/>
          <w:sz w:val="24"/>
          <w:szCs w:val="24"/>
        </w:rPr>
      </w:pPr>
      <w:r w:rsidRPr="00AD4112">
        <w:rPr>
          <w:rFonts w:ascii="Times New Roman" w:hAnsi="Times New Roman" w:cs="Times New Roman"/>
          <w:sz w:val="24"/>
          <w:szCs w:val="24"/>
        </w:rPr>
        <w:t>Программа разработана с учетом требований нормативно-правовых документов, регламентирующих деятельность образовательных учреждений.</w:t>
      </w:r>
    </w:p>
    <w:p w:rsidR="004C7DE3" w:rsidRPr="00AD4112" w:rsidRDefault="004C7DE3" w:rsidP="00AD4112">
      <w:pPr>
        <w:pStyle w:val="a3"/>
        <w:numPr>
          <w:ilvl w:val="0"/>
          <w:numId w:val="1"/>
        </w:numPr>
        <w:spacing w:after="0" w:line="240" w:lineRule="auto"/>
        <w:jc w:val="both"/>
        <w:rPr>
          <w:rFonts w:ascii="Times New Roman" w:hAnsi="Times New Roman"/>
          <w:sz w:val="24"/>
          <w:szCs w:val="24"/>
        </w:rPr>
      </w:pPr>
      <w:r w:rsidRPr="00AD4112">
        <w:rPr>
          <w:rFonts w:ascii="Times New Roman" w:hAnsi="Times New Roman"/>
          <w:sz w:val="24"/>
          <w:szCs w:val="24"/>
        </w:rPr>
        <w:t>Закон РФ «об образовании».</w:t>
      </w:r>
    </w:p>
    <w:p w:rsidR="004C7DE3" w:rsidRPr="00AD4112" w:rsidRDefault="004C7DE3" w:rsidP="00AD4112">
      <w:pPr>
        <w:pStyle w:val="a3"/>
        <w:numPr>
          <w:ilvl w:val="0"/>
          <w:numId w:val="1"/>
        </w:numPr>
        <w:spacing w:after="0" w:line="240" w:lineRule="auto"/>
        <w:jc w:val="both"/>
        <w:rPr>
          <w:rFonts w:ascii="Times New Roman" w:hAnsi="Times New Roman"/>
          <w:sz w:val="24"/>
          <w:szCs w:val="24"/>
        </w:rPr>
      </w:pPr>
      <w:r w:rsidRPr="00AD4112">
        <w:rPr>
          <w:rFonts w:ascii="Times New Roman" w:hAnsi="Times New Roman"/>
          <w:sz w:val="24"/>
          <w:szCs w:val="24"/>
        </w:rPr>
        <w:t>Конституция РФ.</w:t>
      </w:r>
    </w:p>
    <w:p w:rsidR="004C7DE3" w:rsidRPr="00AD4112" w:rsidRDefault="004C7DE3" w:rsidP="00AD4112">
      <w:pPr>
        <w:pStyle w:val="a3"/>
        <w:numPr>
          <w:ilvl w:val="0"/>
          <w:numId w:val="1"/>
        </w:numPr>
        <w:spacing w:after="0" w:line="240" w:lineRule="auto"/>
        <w:jc w:val="both"/>
        <w:rPr>
          <w:rFonts w:ascii="Times New Roman" w:hAnsi="Times New Roman"/>
          <w:sz w:val="24"/>
          <w:szCs w:val="24"/>
        </w:rPr>
      </w:pPr>
      <w:r w:rsidRPr="00AD4112">
        <w:rPr>
          <w:rFonts w:ascii="Times New Roman" w:hAnsi="Times New Roman"/>
          <w:sz w:val="24"/>
          <w:szCs w:val="24"/>
        </w:rPr>
        <w:t>Декларация прав ребёнка.</w:t>
      </w:r>
    </w:p>
    <w:p w:rsidR="004C7DE3" w:rsidRPr="00AD4112" w:rsidRDefault="004C7DE3" w:rsidP="00AD4112">
      <w:pPr>
        <w:pStyle w:val="a3"/>
        <w:numPr>
          <w:ilvl w:val="0"/>
          <w:numId w:val="1"/>
        </w:numPr>
        <w:spacing w:after="0" w:line="240" w:lineRule="auto"/>
        <w:jc w:val="both"/>
        <w:rPr>
          <w:rFonts w:ascii="Times New Roman" w:hAnsi="Times New Roman"/>
          <w:sz w:val="24"/>
          <w:szCs w:val="24"/>
        </w:rPr>
      </w:pPr>
      <w:r w:rsidRPr="00AD4112">
        <w:rPr>
          <w:rFonts w:ascii="Times New Roman" w:hAnsi="Times New Roman"/>
          <w:sz w:val="24"/>
          <w:szCs w:val="24"/>
        </w:rPr>
        <w:t>Международная конвенция о правах ребёнка.</w:t>
      </w:r>
    </w:p>
    <w:p w:rsidR="004C7DE3" w:rsidRPr="00AD4112" w:rsidRDefault="004C7DE3" w:rsidP="00AD4112">
      <w:pPr>
        <w:pStyle w:val="a3"/>
        <w:numPr>
          <w:ilvl w:val="0"/>
          <w:numId w:val="1"/>
        </w:numPr>
        <w:spacing w:after="0" w:line="240" w:lineRule="auto"/>
        <w:jc w:val="both"/>
        <w:rPr>
          <w:rFonts w:ascii="Times New Roman" w:hAnsi="Times New Roman"/>
          <w:sz w:val="24"/>
          <w:szCs w:val="24"/>
        </w:rPr>
      </w:pPr>
      <w:r w:rsidRPr="00AD4112">
        <w:rPr>
          <w:rFonts w:ascii="Times New Roman" w:hAnsi="Times New Roman"/>
          <w:sz w:val="24"/>
          <w:szCs w:val="24"/>
        </w:rPr>
        <w:t>Концепция содержания непрерывного образования (дошкольное и начальное звено).</w:t>
      </w:r>
    </w:p>
    <w:p w:rsidR="004C7DE3" w:rsidRPr="00AD4112" w:rsidRDefault="004C7DE3" w:rsidP="00AD4112">
      <w:pPr>
        <w:pStyle w:val="a3"/>
        <w:numPr>
          <w:ilvl w:val="0"/>
          <w:numId w:val="1"/>
        </w:numPr>
        <w:spacing w:after="0" w:line="240" w:lineRule="auto"/>
        <w:jc w:val="both"/>
        <w:rPr>
          <w:rFonts w:ascii="Times New Roman" w:hAnsi="Times New Roman"/>
          <w:sz w:val="24"/>
          <w:szCs w:val="24"/>
        </w:rPr>
      </w:pPr>
      <w:r w:rsidRPr="00AD4112">
        <w:rPr>
          <w:rFonts w:ascii="Times New Roman" w:hAnsi="Times New Roman"/>
          <w:sz w:val="24"/>
          <w:szCs w:val="24"/>
        </w:rPr>
        <w:t>Федеральный стандарт начального общего образования второго поколения.</w:t>
      </w:r>
    </w:p>
    <w:p w:rsidR="004C7DE3" w:rsidRPr="00AD4112" w:rsidRDefault="004C7DE3" w:rsidP="00AD4112">
      <w:pPr>
        <w:spacing w:after="0" w:line="240" w:lineRule="auto"/>
        <w:ind w:firstLine="709"/>
        <w:jc w:val="both"/>
        <w:rPr>
          <w:rFonts w:ascii="Times New Roman" w:hAnsi="Times New Roman" w:cs="Times New Roman"/>
          <w:sz w:val="24"/>
          <w:szCs w:val="24"/>
        </w:rPr>
      </w:pPr>
      <w:r w:rsidRPr="00AD4112">
        <w:rPr>
          <w:rFonts w:ascii="Times New Roman" w:hAnsi="Times New Roman" w:cs="Times New Roman"/>
          <w:sz w:val="24"/>
          <w:szCs w:val="24"/>
        </w:rPr>
        <w:t xml:space="preserve">В программе реализованы конституционные права каждого ребёнка как члена общества </w:t>
      </w:r>
      <w:proofErr w:type="gramStart"/>
      <w:r w:rsidRPr="00AD4112">
        <w:rPr>
          <w:rFonts w:ascii="Times New Roman" w:hAnsi="Times New Roman" w:cs="Times New Roman"/>
          <w:sz w:val="24"/>
          <w:szCs w:val="24"/>
        </w:rPr>
        <w:t>на</w:t>
      </w:r>
      <w:proofErr w:type="gramEnd"/>
      <w:r w:rsidRPr="00AD4112">
        <w:rPr>
          <w:rFonts w:ascii="Times New Roman" w:hAnsi="Times New Roman" w:cs="Times New Roman"/>
          <w:sz w:val="24"/>
          <w:szCs w:val="24"/>
        </w:rPr>
        <w:t>:</w:t>
      </w:r>
    </w:p>
    <w:p w:rsidR="004C7DE3" w:rsidRPr="00AD4112" w:rsidRDefault="004C7DE3" w:rsidP="00AD4112">
      <w:pPr>
        <w:pStyle w:val="a3"/>
        <w:numPr>
          <w:ilvl w:val="0"/>
          <w:numId w:val="2"/>
        </w:numPr>
        <w:spacing w:after="0" w:line="240" w:lineRule="auto"/>
        <w:jc w:val="both"/>
        <w:rPr>
          <w:rFonts w:ascii="Times New Roman" w:hAnsi="Times New Roman"/>
          <w:sz w:val="24"/>
          <w:szCs w:val="24"/>
        </w:rPr>
      </w:pPr>
      <w:r w:rsidRPr="00AD4112">
        <w:rPr>
          <w:rFonts w:ascii="Times New Roman" w:hAnsi="Times New Roman"/>
          <w:sz w:val="24"/>
          <w:szCs w:val="24"/>
        </w:rPr>
        <w:t>Жизнь;</w:t>
      </w:r>
    </w:p>
    <w:p w:rsidR="004C7DE3" w:rsidRPr="00AD4112" w:rsidRDefault="004C7DE3" w:rsidP="00AD4112">
      <w:pPr>
        <w:pStyle w:val="a3"/>
        <w:numPr>
          <w:ilvl w:val="0"/>
          <w:numId w:val="2"/>
        </w:numPr>
        <w:spacing w:after="0" w:line="240" w:lineRule="auto"/>
        <w:jc w:val="both"/>
        <w:rPr>
          <w:rFonts w:ascii="Times New Roman" w:hAnsi="Times New Roman"/>
          <w:sz w:val="24"/>
          <w:szCs w:val="24"/>
        </w:rPr>
      </w:pPr>
      <w:r w:rsidRPr="00AD4112">
        <w:rPr>
          <w:rFonts w:ascii="Times New Roman" w:hAnsi="Times New Roman"/>
          <w:sz w:val="24"/>
          <w:szCs w:val="24"/>
        </w:rPr>
        <w:t>Охрану здоровья и жизни;</w:t>
      </w:r>
    </w:p>
    <w:p w:rsidR="004C7DE3" w:rsidRPr="00AD4112" w:rsidRDefault="004C7DE3" w:rsidP="00AD4112">
      <w:pPr>
        <w:pStyle w:val="a3"/>
        <w:numPr>
          <w:ilvl w:val="0"/>
          <w:numId w:val="2"/>
        </w:numPr>
        <w:spacing w:after="0" w:line="240" w:lineRule="auto"/>
        <w:jc w:val="both"/>
        <w:rPr>
          <w:rFonts w:ascii="Times New Roman" w:hAnsi="Times New Roman"/>
          <w:sz w:val="24"/>
          <w:szCs w:val="24"/>
        </w:rPr>
      </w:pPr>
      <w:r w:rsidRPr="00AD4112">
        <w:rPr>
          <w:rFonts w:ascii="Times New Roman" w:hAnsi="Times New Roman"/>
          <w:sz w:val="24"/>
          <w:szCs w:val="24"/>
        </w:rPr>
        <w:t>Имя и гражданство;</w:t>
      </w:r>
    </w:p>
    <w:p w:rsidR="004C7DE3" w:rsidRPr="00AD4112" w:rsidRDefault="004C7DE3" w:rsidP="00AD4112">
      <w:pPr>
        <w:pStyle w:val="a3"/>
        <w:numPr>
          <w:ilvl w:val="0"/>
          <w:numId w:val="2"/>
        </w:numPr>
        <w:spacing w:after="0" w:line="240" w:lineRule="auto"/>
        <w:jc w:val="both"/>
        <w:rPr>
          <w:rFonts w:ascii="Times New Roman" w:hAnsi="Times New Roman"/>
          <w:sz w:val="24"/>
          <w:szCs w:val="24"/>
        </w:rPr>
      </w:pPr>
      <w:r w:rsidRPr="00AD4112">
        <w:rPr>
          <w:rFonts w:ascii="Times New Roman" w:hAnsi="Times New Roman"/>
          <w:sz w:val="24"/>
          <w:szCs w:val="24"/>
        </w:rPr>
        <w:t>Жизнь в семье со своими родителями, на любовь и понимание со стороны родителей и семьи;</w:t>
      </w:r>
    </w:p>
    <w:p w:rsidR="004C7DE3" w:rsidRPr="00AD4112" w:rsidRDefault="004C7DE3" w:rsidP="00AD4112">
      <w:pPr>
        <w:pStyle w:val="a3"/>
        <w:numPr>
          <w:ilvl w:val="0"/>
          <w:numId w:val="2"/>
        </w:numPr>
        <w:spacing w:after="0" w:line="240" w:lineRule="auto"/>
        <w:jc w:val="both"/>
        <w:rPr>
          <w:rFonts w:ascii="Times New Roman" w:hAnsi="Times New Roman"/>
          <w:sz w:val="24"/>
          <w:szCs w:val="24"/>
        </w:rPr>
      </w:pPr>
      <w:r w:rsidRPr="00AD4112">
        <w:rPr>
          <w:rFonts w:ascii="Times New Roman" w:hAnsi="Times New Roman"/>
          <w:sz w:val="24"/>
          <w:szCs w:val="24"/>
        </w:rPr>
        <w:t>Получение образования, гуманистического по своему характеру;</w:t>
      </w:r>
    </w:p>
    <w:p w:rsidR="004C7DE3" w:rsidRPr="00AD4112" w:rsidRDefault="004C7DE3" w:rsidP="00AD4112">
      <w:pPr>
        <w:pStyle w:val="a3"/>
        <w:numPr>
          <w:ilvl w:val="0"/>
          <w:numId w:val="2"/>
        </w:numPr>
        <w:spacing w:after="0" w:line="240" w:lineRule="auto"/>
        <w:jc w:val="both"/>
        <w:rPr>
          <w:rFonts w:ascii="Times New Roman" w:hAnsi="Times New Roman"/>
          <w:sz w:val="24"/>
          <w:szCs w:val="24"/>
        </w:rPr>
      </w:pPr>
      <w:r w:rsidRPr="00AD4112">
        <w:rPr>
          <w:rFonts w:ascii="Times New Roman" w:hAnsi="Times New Roman"/>
          <w:sz w:val="24"/>
          <w:szCs w:val="24"/>
        </w:rPr>
        <w:t>Создание оптимальных условий для охраны и укрепления здоровья;</w:t>
      </w:r>
    </w:p>
    <w:p w:rsidR="004C7DE3" w:rsidRPr="00AD4112" w:rsidRDefault="004C7DE3" w:rsidP="00AD4112">
      <w:pPr>
        <w:pStyle w:val="a3"/>
        <w:numPr>
          <w:ilvl w:val="0"/>
          <w:numId w:val="2"/>
        </w:numPr>
        <w:spacing w:after="0" w:line="240" w:lineRule="auto"/>
        <w:jc w:val="both"/>
        <w:rPr>
          <w:rFonts w:ascii="Times New Roman" w:hAnsi="Times New Roman"/>
          <w:sz w:val="24"/>
          <w:szCs w:val="24"/>
        </w:rPr>
      </w:pPr>
      <w:r w:rsidRPr="00AD4112">
        <w:rPr>
          <w:rFonts w:ascii="Times New Roman" w:hAnsi="Times New Roman"/>
          <w:sz w:val="24"/>
          <w:szCs w:val="24"/>
        </w:rPr>
        <w:t>Физическое и психическое развитие детей.</w:t>
      </w:r>
    </w:p>
    <w:p w:rsidR="00C56A3F" w:rsidRPr="00AD4112" w:rsidRDefault="00CA53CC"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Программа </w:t>
      </w:r>
      <w:r w:rsidR="00C56A3F" w:rsidRPr="00AD4112">
        <w:rPr>
          <w:rFonts w:ascii="Times New Roman" w:hAnsi="Times New Roman" w:cs="Times New Roman"/>
          <w:sz w:val="24"/>
          <w:szCs w:val="24"/>
        </w:rPr>
        <w:t xml:space="preserve"> разработана в соответствии с требованиями Федерального государственного образовательного стандарта начального общего образования, а также основной образовательной программой начального общего образования. Программа учитывает возрастные, </w:t>
      </w:r>
      <w:proofErr w:type="spellStart"/>
      <w:r w:rsidR="00C56A3F" w:rsidRPr="00AD4112">
        <w:rPr>
          <w:rFonts w:ascii="Times New Roman" w:hAnsi="Times New Roman" w:cs="Times New Roman"/>
          <w:sz w:val="24"/>
          <w:szCs w:val="24"/>
        </w:rPr>
        <w:t>общеучебные</w:t>
      </w:r>
      <w:proofErr w:type="spellEnd"/>
      <w:r w:rsidR="00C56A3F" w:rsidRPr="00AD4112">
        <w:rPr>
          <w:rFonts w:ascii="Times New Roman" w:hAnsi="Times New Roman" w:cs="Times New Roman"/>
          <w:sz w:val="24"/>
          <w:szCs w:val="24"/>
        </w:rPr>
        <w:t xml:space="preserve"> и психологические особенности младшего школьника.</w:t>
      </w:r>
    </w:p>
    <w:p w:rsidR="00C56A3F" w:rsidRPr="00AD4112" w:rsidRDefault="00C56A3F" w:rsidP="00AD4112">
      <w:pPr>
        <w:spacing w:after="0" w:line="240" w:lineRule="auto"/>
        <w:rPr>
          <w:rFonts w:ascii="Times New Roman" w:hAnsi="Times New Roman" w:cs="Times New Roman"/>
          <w:sz w:val="24"/>
          <w:szCs w:val="24"/>
        </w:rPr>
      </w:pPr>
      <w:proofErr w:type="spellStart"/>
      <w:r w:rsidRPr="00AD4112">
        <w:rPr>
          <w:rFonts w:ascii="Times New Roman" w:hAnsi="Times New Roman" w:cs="Times New Roman"/>
          <w:sz w:val="24"/>
          <w:szCs w:val="24"/>
        </w:rPr>
        <w:t>Внеучебно-познавательная</w:t>
      </w:r>
      <w:proofErr w:type="spellEnd"/>
      <w:r w:rsidRPr="00AD4112">
        <w:rPr>
          <w:rFonts w:ascii="Times New Roman" w:hAnsi="Times New Roman" w:cs="Times New Roman"/>
          <w:sz w:val="24"/>
          <w:szCs w:val="24"/>
        </w:rPr>
        <w:t xml:space="preserve"> компетенция – это совокупность компетенций ученика в сфере самостоятельной познавательной деятельности, включающей элементы логической, методологической, </w:t>
      </w:r>
      <w:proofErr w:type="spellStart"/>
      <w:r w:rsidRPr="00AD4112">
        <w:rPr>
          <w:rFonts w:ascii="Times New Roman" w:hAnsi="Times New Roman" w:cs="Times New Roman"/>
          <w:sz w:val="24"/>
          <w:szCs w:val="24"/>
        </w:rPr>
        <w:t>внеучебной</w:t>
      </w:r>
      <w:proofErr w:type="spellEnd"/>
      <w:r w:rsidRPr="00AD4112">
        <w:rPr>
          <w:rFonts w:ascii="Times New Roman" w:hAnsi="Times New Roman" w:cs="Times New Roman"/>
          <w:sz w:val="24"/>
          <w:szCs w:val="24"/>
        </w:rPr>
        <w:t xml:space="preserve"> деятельности, соотнесенной с реальными познаваемыми объектами. Сюда входят знания и умения </w:t>
      </w:r>
      <w:proofErr w:type="spellStart"/>
      <w:r w:rsidRPr="00AD4112">
        <w:rPr>
          <w:rFonts w:ascii="Times New Roman" w:hAnsi="Times New Roman" w:cs="Times New Roman"/>
          <w:sz w:val="24"/>
          <w:szCs w:val="24"/>
        </w:rPr>
        <w:t>целеполагания</w:t>
      </w:r>
      <w:proofErr w:type="spellEnd"/>
      <w:r w:rsidRPr="00AD4112">
        <w:rPr>
          <w:rFonts w:ascii="Times New Roman" w:hAnsi="Times New Roman" w:cs="Times New Roman"/>
          <w:sz w:val="24"/>
          <w:szCs w:val="24"/>
        </w:rPr>
        <w:t xml:space="preserve">, планирования, анализа, рефлексии, самооценки </w:t>
      </w:r>
      <w:proofErr w:type="spellStart"/>
      <w:r w:rsidRPr="00AD4112">
        <w:rPr>
          <w:rFonts w:ascii="Times New Roman" w:hAnsi="Times New Roman" w:cs="Times New Roman"/>
          <w:sz w:val="24"/>
          <w:szCs w:val="24"/>
        </w:rPr>
        <w:t>внеучебно-познавательной</w:t>
      </w:r>
      <w:proofErr w:type="spellEnd"/>
      <w:r w:rsidRPr="00AD4112">
        <w:rPr>
          <w:rFonts w:ascii="Times New Roman" w:hAnsi="Times New Roman" w:cs="Times New Roman"/>
          <w:sz w:val="24"/>
          <w:szCs w:val="24"/>
        </w:rPr>
        <w:t xml:space="preserve"> деятельности. Учение овладевает </w:t>
      </w:r>
      <w:proofErr w:type="spellStart"/>
      <w:r w:rsidRPr="00AD4112">
        <w:rPr>
          <w:rFonts w:ascii="Times New Roman" w:hAnsi="Times New Roman" w:cs="Times New Roman"/>
          <w:sz w:val="24"/>
          <w:szCs w:val="24"/>
        </w:rPr>
        <w:t>креативными</w:t>
      </w:r>
      <w:proofErr w:type="spellEnd"/>
      <w:r w:rsidRPr="00AD4112">
        <w:rPr>
          <w:rFonts w:ascii="Times New Roman" w:hAnsi="Times New Roman" w:cs="Times New Roman"/>
          <w:sz w:val="24"/>
          <w:szCs w:val="24"/>
        </w:rPr>
        <w:t xml:space="preserve"> навыками продуктивной деятельности: добыванием знаний непосредственно из реальности, владением приемами действий в нестандартных ситуациях, эвристическими методами решения проблем. </w:t>
      </w:r>
    </w:p>
    <w:p w:rsidR="00C56A3F" w:rsidRPr="00AD4112" w:rsidRDefault="00C56A3F" w:rsidP="00AD4112">
      <w:pPr>
        <w:spacing w:after="0" w:line="240" w:lineRule="auto"/>
        <w:rPr>
          <w:rFonts w:ascii="Times New Roman" w:hAnsi="Times New Roman" w:cs="Times New Roman"/>
          <w:sz w:val="24"/>
          <w:szCs w:val="24"/>
        </w:rPr>
      </w:pP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Как известно, способности, в том числе и познавательные, не только проявляются, но и формируются и развиваются в процессе деятельности. </w:t>
      </w:r>
      <w:proofErr w:type="spellStart"/>
      <w:r w:rsidRPr="00AD4112">
        <w:rPr>
          <w:rFonts w:ascii="Times New Roman" w:hAnsi="Times New Roman" w:cs="Times New Roman"/>
          <w:b/>
          <w:sz w:val="24"/>
          <w:szCs w:val="24"/>
        </w:rPr>
        <w:t>Внеучебная</w:t>
      </w:r>
      <w:proofErr w:type="spellEnd"/>
      <w:r w:rsidRPr="00AD4112">
        <w:rPr>
          <w:rFonts w:ascii="Times New Roman" w:hAnsi="Times New Roman" w:cs="Times New Roman"/>
          <w:b/>
          <w:sz w:val="24"/>
          <w:szCs w:val="24"/>
        </w:rPr>
        <w:t xml:space="preserve"> деятельность</w:t>
      </w:r>
      <w:r w:rsidRPr="00AD4112">
        <w:rPr>
          <w:rFonts w:ascii="Times New Roman" w:hAnsi="Times New Roman" w:cs="Times New Roman"/>
          <w:sz w:val="24"/>
          <w:szCs w:val="24"/>
        </w:rPr>
        <w:t xml:space="preserve"> младших школьников создает большие возможности для становления психических качеств, которые могут составить основу тех или других </w:t>
      </w:r>
      <w:proofErr w:type="spellStart"/>
      <w:r w:rsidRPr="00AD4112">
        <w:rPr>
          <w:rFonts w:ascii="Times New Roman" w:hAnsi="Times New Roman" w:cs="Times New Roman"/>
          <w:sz w:val="24"/>
          <w:szCs w:val="24"/>
        </w:rPr>
        <w:t>способностей</w:t>
      </w:r>
      <w:proofErr w:type="gramStart"/>
      <w:r w:rsidRPr="00AD4112">
        <w:rPr>
          <w:rFonts w:ascii="Times New Roman" w:hAnsi="Times New Roman" w:cs="Times New Roman"/>
          <w:sz w:val="24"/>
          <w:szCs w:val="24"/>
        </w:rPr>
        <w:t>.О</w:t>
      </w:r>
      <w:proofErr w:type="gramEnd"/>
      <w:r w:rsidRPr="00AD4112">
        <w:rPr>
          <w:rFonts w:ascii="Times New Roman" w:hAnsi="Times New Roman" w:cs="Times New Roman"/>
          <w:sz w:val="24"/>
          <w:szCs w:val="24"/>
        </w:rPr>
        <w:t>днако</w:t>
      </w:r>
      <w:proofErr w:type="spellEnd"/>
      <w:r w:rsidRPr="00AD4112">
        <w:rPr>
          <w:rFonts w:ascii="Times New Roman" w:hAnsi="Times New Roman" w:cs="Times New Roman"/>
          <w:sz w:val="24"/>
          <w:szCs w:val="24"/>
        </w:rPr>
        <w:t xml:space="preserve"> эти возможности зачастую реализуются далеко не лучшим образом. По данным психологических исследований наибольший сдвиг в развитие ребенка происходит на первом году обучения. Далее темпы умственного развития учащихся замедляются, а интерес к учебе падает вследствие недостаточного внимания к развивающей стороне обучения.</w:t>
      </w:r>
      <w:r w:rsidR="00EF3AB6" w:rsidRPr="00AD4112">
        <w:rPr>
          <w:rFonts w:ascii="Times New Roman" w:hAnsi="Times New Roman" w:cs="Times New Roman"/>
          <w:sz w:val="24"/>
          <w:szCs w:val="24"/>
        </w:rPr>
        <w:t xml:space="preserve"> Это положение  улучшает</w:t>
      </w:r>
      <w:r w:rsidRPr="00AD4112">
        <w:rPr>
          <w:rFonts w:ascii="Times New Roman" w:hAnsi="Times New Roman" w:cs="Times New Roman"/>
          <w:sz w:val="24"/>
          <w:szCs w:val="24"/>
        </w:rPr>
        <w:t xml:space="preserve">ся в связи с переходом школ на </w:t>
      </w:r>
      <w:r w:rsidR="00EF3AB6" w:rsidRPr="00AD4112">
        <w:rPr>
          <w:rFonts w:ascii="Times New Roman" w:hAnsi="Times New Roman" w:cs="Times New Roman"/>
          <w:sz w:val="24"/>
          <w:szCs w:val="24"/>
        </w:rPr>
        <w:t xml:space="preserve"> </w:t>
      </w:r>
      <w:proofErr w:type="gramStart"/>
      <w:r w:rsidRPr="00AD4112">
        <w:rPr>
          <w:rFonts w:ascii="Times New Roman" w:hAnsi="Times New Roman" w:cs="Times New Roman"/>
          <w:sz w:val="24"/>
          <w:szCs w:val="24"/>
        </w:rPr>
        <w:t>новый</w:t>
      </w:r>
      <w:proofErr w:type="gramEnd"/>
      <w:r w:rsidRPr="00AD4112">
        <w:rPr>
          <w:rFonts w:ascii="Times New Roman" w:hAnsi="Times New Roman" w:cs="Times New Roman"/>
          <w:sz w:val="24"/>
          <w:szCs w:val="24"/>
        </w:rPr>
        <w:t xml:space="preserve"> </w:t>
      </w:r>
      <w:r w:rsidR="00EF3AB6" w:rsidRPr="00AD4112">
        <w:rPr>
          <w:rFonts w:ascii="Times New Roman" w:hAnsi="Times New Roman" w:cs="Times New Roman"/>
          <w:sz w:val="24"/>
          <w:szCs w:val="24"/>
        </w:rPr>
        <w:t xml:space="preserve"> ФГОС.</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Но традиционные программы и учебники страдают рядом существенных недостатков. Если проанализировать их, то не трудно заметить, что упор в них делается на типовые задания, в которых требуется лишь применение решения определенного алгоритмического вида.</w:t>
      </w:r>
    </w:p>
    <w:p w:rsidR="00C56A3F" w:rsidRPr="00AD4112" w:rsidRDefault="00C56A3F" w:rsidP="00AD4112">
      <w:pPr>
        <w:spacing w:after="0" w:line="240" w:lineRule="auto"/>
        <w:rPr>
          <w:rFonts w:ascii="Times New Roman" w:hAnsi="Times New Roman" w:cs="Times New Roman"/>
          <w:sz w:val="24"/>
          <w:szCs w:val="24"/>
        </w:rPr>
      </w:pP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Еще очень часто обучение сводится к запоминанию и воспроизведению приемов действий, типовых способов решения заданий. Однообразное, шаблонное повторение одних и тех же действий убивает интерес к учению. Дети лишены радости открытия и постепенно могут потерять способность к творчеству. При таком подходе, фактически ориентированного на среднего ученика, страдают наиболее способные дети, которые не </w:t>
      </w:r>
      <w:r w:rsidRPr="00AD4112">
        <w:rPr>
          <w:rFonts w:ascii="Times New Roman" w:hAnsi="Times New Roman" w:cs="Times New Roman"/>
          <w:sz w:val="24"/>
          <w:szCs w:val="24"/>
        </w:rPr>
        <w:lastRenderedPageBreak/>
        <w:t xml:space="preserve">получают достаточного материала для развития своих способностей. Их </w:t>
      </w:r>
      <w:proofErr w:type="spellStart"/>
      <w:r w:rsidRPr="00AD4112">
        <w:rPr>
          <w:rFonts w:ascii="Times New Roman" w:hAnsi="Times New Roman" w:cs="Times New Roman"/>
          <w:sz w:val="24"/>
          <w:szCs w:val="24"/>
        </w:rPr>
        <w:t>общеинтеллектуальная</w:t>
      </w:r>
      <w:proofErr w:type="spellEnd"/>
      <w:r w:rsidRPr="00AD4112">
        <w:rPr>
          <w:rFonts w:ascii="Times New Roman" w:hAnsi="Times New Roman" w:cs="Times New Roman"/>
          <w:sz w:val="24"/>
          <w:szCs w:val="24"/>
        </w:rPr>
        <w:t xml:space="preserve"> </w:t>
      </w:r>
      <w:r w:rsidR="00EF3AB6" w:rsidRPr="00AD4112">
        <w:rPr>
          <w:rFonts w:ascii="Times New Roman" w:hAnsi="Times New Roman" w:cs="Times New Roman"/>
          <w:sz w:val="24"/>
          <w:szCs w:val="24"/>
        </w:rPr>
        <w:t xml:space="preserve"> </w:t>
      </w:r>
      <w:r w:rsidRPr="00AD4112">
        <w:rPr>
          <w:rFonts w:ascii="Times New Roman" w:hAnsi="Times New Roman" w:cs="Times New Roman"/>
          <w:sz w:val="24"/>
          <w:szCs w:val="24"/>
        </w:rPr>
        <w:t xml:space="preserve">деятельность оказывается недостаточно нагруженной, они привыкают не прилагать усилий в учебной работе. </w:t>
      </w:r>
    </w:p>
    <w:p w:rsidR="00C56A3F" w:rsidRPr="00AD4112" w:rsidRDefault="00AA4509" w:rsidP="00AD4112">
      <w:pPr>
        <w:spacing w:after="0" w:line="240" w:lineRule="auto"/>
        <w:rPr>
          <w:rFonts w:ascii="Times New Roman" w:hAnsi="Times New Roman" w:cs="Times New Roman"/>
          <w:sz w:val="24"/>
          <w:szCs w:val="24"/>
        </w:rPr>
      </w:pPr>
      <w:r w:rsidRPr="00AD4112">
        <w:rPr>
          <w:rFonts w:ascii="Times New Roman" w:hAnsi="Times New Roman" w:cs="Times New Roman"/>
          <w:b/>
          <w:sz w:val="24"/>
          <w:szCs w:val="24"/>
        </w:rPr>
        <w:t xml:space="preserve">Актуальность </w:t>
      </w:r>
      <w:r w:rsidRPr="00AD4112">
        <w:rPr>
          <w:rFonts w:ascii="Times New Roman" w:hAnsi="Times New Roman" w:cs="Times New Roman"/>
          <w:sz w:val="24"/>
          <w:szCs w:val="24"/>
        </w:rPr>
        <w:t xml:space="preserve"> программы</w:t>
      </w:r>
      <w:r w:rsidR="00C56A3F" w:rsidRPr="00AD4112">
        <w:rPr>
          <w:rFonts w:ascii="Times New Roman" w:hAnsi="Times New Roman" w:cs="Times New Roman"/>
          <w:sz w:val="24"/>
          <w:szCs w:val="24"/>
        </w:rPr>
        <w:t xml:space="preserve"> </w:t>
      </w:r>
      <w:r w:rsidRPr="00AD4112">
        <w:rPr>
          <w:rFonts w:ascii="Times New Roman" w:hAnsi="Times New Roman" w:cs="Times New Roman"/>
          <w:sz w:val="24"/>
          <w:szCs w:val="24"/>
        </w:rPr>
        <w:t xml:space="preserve"> состоит в том, что она обеспечивает</w:t>
      </w:r>
      <w:r w:rsidR="00C56A3F" w:rsidRPr="00AD4112">
        <w:rPr>
          <w:rFonts w:ascii="Times New Roman" w:hAnsi="Times New Roman" w:cs="Times New Roman"/>
          <w:sz w:val="24"/>
          <w:szCs w:val="24"/>
        </w:rPr>
        <w:t xml:space="preserve"> </w:t>
      </w:r>
      <w:r w:rsidRPr="00AD4112">
        <w:rPr>
          <w:rFonts w:ascii="Times New Roman" w:hAnsi="Times New Roman" w:cs="Times New Roman"/>
          <w:sz w:val="24"/>
          <w:szCs w:val="24"/>
        </w:rPr>
        <w:t xml:space="preserve"> </w:t>
      </w:r>
      <w:r w:rsidR="00C56A3F" w:rsidRPr="00AD4112">
        <w:rPr>
          <w:rFonts w:ascii="Times New Roman" w:hAnsi="Times New Roman" w:cs="Times New Roman"/>
          <w:sz w:val="24"/>
          <w:szCs w:val="24"/>
        </w:rPr>
        <w:t xml:space="preserve">развитие интеллектуальных </w:t>
      </w:r>
      <w:proofErr w:type="spellStart"/>
      <w:r w:rsidR="00C56A3F" w:rsidRPr="00AD4112">
        <w:rPr>
          <w:rFonts w:ascii="Times New Roman" w:hAnsi="Times New Roman" w:cs="Times New Roman"/>
          <w:sz w:val="24"/>
          <w:szCs w:val="24"/>
        </w:rPr>
        <w:t>общеучебных</w:t>
      </w:r>
      <w:proofErr w:type="spellEnd"/>
      <w:r w:rsidR="00C56A3F" w:rsidRPr="00AD4112">
        <w:rPr>
          <w:rFonts w:ascii="Times New Roman" w:hAnsi="Times New Roman" w:cs="Times New Roman"/>
          <w:sz w:val="24"/>
          <w:szCs w:val="24"/>
        </w:rPr>
        <w:t xml:space="preserve"> умений у учащихся, необходимых для дальнейшей самореализации и формирования личности ребенка.</w:t>
      </w:r>
      <w:r w:rsidR="003E5105" w:rsidRPr="00AD4112">
        <w:rPr>
          <w:rFonts w:ascii="Times New Roman" w:hAnsi="Times New Roman" w:cs="Times New Roman"/>
          <w:sz w:val="24"/>
          <w:szCs w:val="24"/>
        </w:rPr>
        <w:t xml:space="preserve"> </w:t>
      </w:r>
      <w:r w:rsidR="00C56A3F" w:rsidRPr="00AD4112">
        <w:rPr>
          <w:rFonts w:ascii="Times New Roman" w:hAnsi="Times New Roman" w:cs="Times New Roman"/>
          <w:sz w:val="24"/>
          <w:szCs w:val="24"/>
        </w:rPr>
        <w:t xml:space="preserve">На помощь приходит </w:t>
      </w:r>
      <w:proofErr w:type="spellStart"/>
      <w:r w:rsidR="00C56A3F" w:rsidRPr="00AD4112">
        <w:rPr>
          <w:rFonts w:ascii="Times New Roman" w:hAnsi="Times New Roman" w:cs="Times New Roman"/>
          <w:sz w:val="24"/>
          <w:szCs w:val="24"/>
        </w:rPr>
        <w:t>внеучебная</w:t>
      </w:r>
      <w:proofErr w:type="spellEnd"/>
      <w:r w:rsidR="00C56A3F" w:rsidRPr="00AD4112">
        <w:rPr>
          <w:rFonts w:ascii="Times New Roman" w:hAnsi="Times New Roman" w:cs="Times New Roman"/>
          <w:sz w:val="24"/>
          <w:szCs w:val="24"/>
        </w:rPr>
        <w:t xml:space="preserve"> деятельность, где ребенок может раскрыть и преумножить свои способности.</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В связи с наметившейся тенденцией общества на </w:t>
      </w:r>
      <w:proofErr w:type="spellStart"/>
      <w:r w:rsidRPr="00AD4112">
        <w:rPr>
          <w:rFonts w:ascii="Times New Roman" w:hAnsi="Times New Roman" w:cs="Times New Roman"/>
          <w:sz w:val="24"/>
          <w:szCs w:val="24"/>
        </w:rPr>
        <w:t>гуманизацию</w:t>
      </w:r>
      <w:proofErr w:type="spellEnd"/>
      <w:r w:rsidRPr="00AD4112">
        <w:rPr>
          <w:rFonts w:ascii="Times New Roman" w:hAnsi="Times New Roman" w:cs="Times New Roman"/>
          <w:sz w:val="24"/>
          <w:szCs w:val="24"/>
        </w:rPr>
        <w:t xml:space="preserve"> среднего образования, с ориентацией процесса обучения на индивидуальные интересы личности главной целью обучения должно быть </w:t>
      </w:r>
      <w:proofErr w:type="spellStart"/>
      <w:r w:rsidRPr="00AD4112">
        <w:rPr>
          <w:rFonts w:ascii="Times New Roman" w:hAnsi="Times New Roman" w:cs="Times New Roman"/>
          <w:sz w:val="24"/>
          <w:szCs w:val="24"/>
        </w:rPr>
        <w:t>общеинтеллектуальное</w:t>
      </w:r>
      <w:proofErr w:type="spellEnd"/>
      <w:r w:rsidRPr="00AD4112">
        <w:rPr>
          <w:rFonts w:ascii="Times New Roman" w:hAnsi="Times New Roman" w:cs="Times New Roman"/>
          <w:sz w:val="24"/>
          <w:szCs w:val="24"/>
        </w:rPr>
        <w:t xml:space="preserve"> развитие. Для формирования личности учащегося, для достижения высокого уровня его развития именно эта деятельность, как правила, оказывается более значимой, чем те конкретные знания, которые послужили ей базой. Именно поэтому среди общих целей образования центральное место занимает развитие абстрактного мышления, необходимой компонентой которого является логическое мышление – как дедуктивное, в том числе и аксиоматическое, так и продуктивное – эвристическое и алгоритмическое мышление.</w:t>
      </w:r>
    </w:p>
    <w:p w:rsidR="00397DCE" w:rsidRPr="00AD4112" w:rsidRDefault="00397DCE" w:rsidP="00AD4112">
      <w:pPr>
        <w:spacing w:after="0" w:line="240" w:lineRule="auto"/>
        <w:rPr>
          <w:rFonts w:ascii="Times New Roman" w:hAnsi="Times New Roman" w:cs="Times New Roman"/>
          <w:sz w:val="24"/>
          <w:szCs w:val="24"/>
        </w:rPr>
      </w:pPr>
      <w:r w:rsidRPr="00AD4112">
        <w:rPr>
          <w:rFonts w:ascii="Times New Roman" w:hAnsi="Times New Roman" w:cs="Times New Roman"/>
          <w:b/>
          <w:sz w:val="24"/>
          <w:szCs w:val="24"/>
        </w:rPr>
        <w:t xml:space="preserve">Цель  программы – </w:t>
      </w:r>
      <w:r w:rsidRPr="00AD4112">
        <w:rPr>
          <w:rFonts w:ascii="Times New Roman" w:hAnsi="Times New Roman" w:cs="Times New Roman"/>
          <w:sz w:val="24"/>
          <w:szCs w:val="24"/>
        </w:rPr>
        <w:t>развивать образное мышление, речь, умение высказывать и делать выводы и суждения, развивать творческие способности.</w:t>
      </w:r>
    </w:p>
    <w:p w:rsidR="000E04D3" w:rsidRPr="00AD4112" w:rsidRDefault="00397DCE" w:rsidP="00AD4112">
      <w:pPr>
        <w:spacing w:after="0" w:line="240" w:lineRule="auto"/>
        <w:rPr>
          <w:rFonts w:ascii="Times New Roman" w:hAnsi="Times New Roman" w:cs="Times New Roman"/>
          <w:b/>
          <w:sz w:val="24"/>
          <w:szCs w:val="24"/>
        </w:rPr>
      </w:pPr>
      <w:r w:rsidRPr="00AD4112">
        <w:rPr>
          <w:rFonts w:ascii="Times New Roman" w:hAnsi="Times New Roman" w:cs="Times New Roman"/>
          <w:sz w:val="24"/>
          <w:szCs w:val="24"/>
        </w:rPr>
        <w:t xml:space="preserve">Предлагаемое пособие предназначено для работы с детьми начальных классов и представляет собой комплекс специально разработанных игровых заданий, упражнений, тренингов, логических задач. Совокупность их, выраженная в определенной последовательности, позволит комплексно решить образовательные </w:t>
      </w:r>
      <w:r w:rsidRPr="00AD4112">
        <w:rPr>
          <w:rFonts w:ascii="Times New Roman" w:hAnsi="Times New Roman" w:cs="Times New Roman"/>
          <w:b/>
          <w:sz w:val="24"/>
          <w:szCs w:val="24"/>
        </w:rPr>
        <w:t xml:space="preserve">задачи: </w:t>
      </w:r>
    </w:p>
    <w:p w:rsidR="000E04D3" w:rsidRPr="00AD4112" w:rsidRDefault="000E04D3" w:rsidP="00AD4112">
      <w:pPr>
        <w:spacing w:after="0" w:line="240" w:lineRule="auto"/>
        <w:rPr>
          <w:rFonts w:ascii="Times New Roman" w:hAnsi="Times New Roman" w:cs="Times New Roman"/>
          <w:b/>
          <w:sz w:val="24"/>
          <w:szCs w:val="24"/>
        </w:rPr>
      </w:pPr>
      <w:r w:rsidRPr="00AD4112">
        <w:rPr>
          <w:rFonts w:ascii="Times New Roman" w:hAnsi="Times New Roman" w:cs="Times New Roman"/>
          <w:sz w:val="24"/>
          <w:szCs w:val="24"/>
        </w:rPr>
        <w:t>- формировать мотивацию учения, ориентированную на удовлетворение познавательных интересов;</w:t>
      </w:r>
    </w:p>
    <w:p w:rsidR="000E04D3" w:rsidRPr="00AD4112" w:rsidRDefault="000E04D3"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формировать приемы умственных действий (анализ, синтез, сравнение, обобщение, классификация, аналогия);</w:t>
      </w:r>
    </w:p>
    <w:p w:rsidR="000E04D3" w:rsidRPr="00AD4112" w:rsidRDefault="000E04D3"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развивать образное мышление;</w:t>
      </w:r>
    </w:p>
    <w:p w:rsidR="000E04D3" w:rsidRPr="00AD4112" w:rsidRDefault="000E04D3"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развивать речь, умение высказывать и обосновывать свои суждения;</w:t>
      </w:r>
    </w:p>
    <w:p w:rsidR="000E04D3" w:rsidRPr="00AD4112" w:rsidRDefault="000E04D3"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развивать творческие способности;</w:t>
      </w:r>
    </w:p>
    <w:p w:rsidR="000E04D3" w:rsidRPr="00AD4112" w:rsidRDefault="000E04D3"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увеличивать концентрацию внимания и объема памяти;</w:t>
      </w:r>
    </w:p>
    <w:p w:rsidR="000E04D3" w:rsidRPr="00AD4112" w:rsidRDefault="000E04D3"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содействовать воспитанию интереса к предметам и процессу познания в целом.</w:t>
      </w:r>
    </w:p>
    <w:p w:rsidR="000E04D3" w:rsidRPr="00AD4112" w:rsidRDefault="000E04D3" w:rsidP="00AD4112">
      <w:pPr>
        <w:spacing w:after="0" w:line="240" w:lineRule="auto"/>
        <w:rPr>
          <w:rFonts w:ascii="Times New Roman" w:hAnsi="Times New Roman" w:cs="Times New Roman"/>
          <w:sz w:val="24"/>
          <w:szCs w:val="24"/>
        </w:rPr>
      </w:pPr>
    </w:p>
    <w:p w:rsidR="000E04D3" w:rsidRPr="00AD4112" w:rsidRDefault="000E04D3" w:rsidP="00AD4112">
      <w:pPr>
        <w:spacing w:after="0" w:line="240" w:lineRule="auto"/>
        <w:rPr>
          <w:rFonts w:ascii="Times New Roman" w:hAnsi="Times New Roman" w:cs="Times New Roman"/>
          <w:b/>
          <w:sz w:val="24"/>
          <w:szCs w:val="24"/>
        </w:rPr>
      </w:pPr>
      <w:r w:rsidRPr="00AD4112">
        <w:rPr>
          <w:rFonts w:ascii="Times New Roman" w:hAnsi="Times New Roman" w:cs="Times New Roman"/>
          <w:b/>
          <w:sz w:val="24"/>
          <w:szCs w:val="24"/>
        </w:rPr>
        <w:t>В основу программы внеурочной деятельности положены следующие принципы:</w:t>
      </w:r>
    </w:p>
    <w:p w:rsidR="000E04D3" w:rsidRPr="00AD4112" w:rsidRDefault="000E04D3" w:rsidP="00AD4112">
      <w:pPr>
        <w:spacing w:after="0" w:line="240" w:lineRule="auto"/>
        <w:rPr>
          <w:rFonts w:ascii="Times New Roman" w:hAnsi="Times New Roman" w:cs="Times New Roman"/>
          <w:sz w:val="24"/>
          <w:szCs w:val="24"/>
        </w:rPr>
      </w:pPr>
    </w:p>
    <w:p w:rsidR="000E04D3" w:rsidRPr="00AD4112" w:rsidRDefault="000E04D3"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1. Принцип </w:t>
      </w:r>
      <w:proofErr w:type="spellStart"/>
      <w:r w:rsidRPr="00AD4112">
        <w:rPr>
          <w:rFonts w:ascii="Times New Roman" w:hAnsi="Times New Roman" w:cs="Times New Roman"/>
          <w:sz w:val="24"/>
          <w:szCs w:val="24"/>
        </w:rPr>
        <w:t>гуманизации</w:t>
      </w:r>
      <w:proofErr w:type="spellEnd"/>
      <w:r w:rsidRPr="00AD4112">
        <w:rPr>
          <w:rFonts w:ascii="Times New Roman" w:hAnsi="Times New Roman" w:cs="Times New Roman"/>
          <w:sz w:val="24"/>
          <w:szCs w:val="24"/>
        </w:rPr>
        <w:t xml:space="preserve"> образовательного процесса, предполагающий очеловечивание взаимоотношений в совместной творческой деятельности педагогов, учителей, обучающихся и их родителей. </w:t>
      </w:r>
    </w:p>
    <w:p w:rsidR="000E04D3" w:rsidRPr="00AD4112" w:rsidRDefault="000E04D3"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 2. Принцип научной организации </w:t>
      </w:r>
    </w:p>
    <w:p w:rsidR="000E04D3" w:rsidRPr="00AD4112" w:rsidRDefault="000E04D3"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 3. Принцип добровольности и заинтересованности </w:t>
      </w:r>
      <w:proofErr w:type="gramStart"/>
      <w:r w:rsidRPr="00AD4112">
        <w:rPr>
          <w:rFonts w:ascii="Times New Roman" w:hAnsi="Times New Roman" w:cs="Times New Roman"/>
          <w:sz w:val="24"/>
          <w:szCs w:val="24"/>
        </w:rPr>
        <w:t>обучающихся</w:t>
      </w:r>
      <w:proofErr w:type="gramEnd"/>
      <w:r w:rsidRPr="00AD4112">
        <w:rPr>
          <w:rFonts w:ascii="Times New Roman" w:hAnsi="Times New Roman" w:cs="Times New Roman"/>
          <w:sz w:val="24"/>
          <w:szCs w:val="24"/>
        </w:rPr>
        <w:t xml:space="preserve"> </w:t>
      </w:r>
    </w:p>
    <w:p w:rsidR="000E04D3" w:rsidRPr="00AD4112" w:rsidRDefault="000E04D3"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 4. Принцип системности во взаимодействии общего и дополнительного образования </w:t>
      </w:r>
    </w:p>
    <w:p w:rsidR="000E04D3" w:rsidRPr="00AD4112" w:rsidRDefault="000E04D3"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 5. Принцип целостности </w:t>
      </w:r>
    </w:p>
    <w:p w:rsidR="000E04D3" w:rsidRPr="00AD4112" w:rsidRDefault="000E04D3"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 6. Принцип непрерывности и преемственности процесса образования </w:t>
      </w:r>
    </w:p>
    <w:p w:rsidR="000E04D3" w:rsidRPr="00AD4112" w:rsidRDefault="000E04D3"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 7. Принцип системно – </w:t>
      </w:r>
      <w:proofErr w:type="spellStart"/>
      <w:r w:rsidRPr="00AD4112">
        <w:rPr>
          <w:rFonts w:ascii="Times New Roman" w:hAnsi="Times New Roman" w:cs="Times New Roman"/>
          <w:sz w:val="24"/>
          <w:szCs w:val="24"/>
        </w:rPr>
        <w:t>деятельностного</w:t>
      </w:r>
      <w:proofErr w:type="spellEnd"/>
      <w:r w:rsidRPr="00AD4112">
        <w:rPr>
          <w:rFonts w:ascii="Times New Roman" w:hAnsi="Times New Roman" w:cs="Times New Roman"/>
          <w:sz w:val="24"/>
          <w:szCs w:val="24"/>
        </w:rPr>
        <w:t xml:space="preserve"> подхода </w:t>
      </w:r>
    </w:p>
    <w:p w:rsidR="000E04D3" w:rsidRPr="00AD4112" w:rsidRDefault="000E04D3"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 8. Принцип </w:t>
      </w:r>
      <w:proofErr w:type="spellStart"/>
      <w:r w:rsidRPr="00AD4112">
        <w:rPr>
          <w:rFonts w:ascii="Times New Roman" w:hAnsi="Times New Roman" w:cs="Times New Roman"/>
          <w:sz w:val="24"/>
          <w:szCs w:val="24"/>
        </w:rPr>
        <w:t>детоцентризма</w:t>
      </w:r>
      <w:proofErr w:type="spellEnd"/>
      <w:r w:rsidRPr="00AD4112">
        <w:rPr>
          <w:rFonts w:ascii="Times New Roman" w:hAnsi="Times New Roman" w:cs="Times New Roman"/>
          <w:sz w:val="24"/>
          <w:szCs w:val="24"/>
        </w:rPr>
        <w:t xml:space="preserve"> (в центре находится личность ребенка) </w:t>
      </w:r>
    </w:p>
    <w:p w:rsidR="000E04D3" w:rsidRPr="00AD4112" w:rsidRDefault="000E04D3"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 9. Принцип комплексного подхода в реализации интегративных процессов </w:t>
      </w:r>
    </w:p>
    <w:p w:rsidR="000E04D3" w:rsidRPr="00AD4112" w:rsidRDefault="000E04D3"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 10. Принцип взаимодействия, предполагающий координацию всех образовательных </w:t>
      </w:r>
      <w:proofErr w:type="spellStart"/>
      <w:r w:rsidRPr="00AD4112">
        <w:rPr>
          <w:rFonts w:ascii="Times New Roman" w:hAnsi="Times New Roman" w:cs="Times New Roman"/>
          <w:sz w:val="24"/>
          <w:szCs w:val="24"/>
        </w:rPr>
        <w:t>социокультурных</w:t>
      </w:r>
      <w:proofErr w:type="spellEnd"/>
      <w:r w:rsidRPr="00AD4112">
        <w:rPr>
          <w:rFonts w:ascii="Times New Roman" w:hAnsi="Times New Roman" w:cs="Times New Roman"/>
          <w:sz w:val="24"/>
          <w:szCs w:val="24"/>
        </w:rPr>
        <w:t xml:space="preserve"> институтов в оказании педагогической помощи и поддержки детям разного уровня социализации</w:t>
      </w:r>
      <w:r w:rsidR="002E46DE" w:rsidRPr="00AD4112">
        <w:rPr>
          <w:rFonts w:ascii="Times New Roman" w:hAnsi="Times New Roman" w:cs="Times New Roman"/>
          <w:sz w:val="24"/>
          <w:szCs w:val="24"/>
        </w:rPr>
        <w:t>.</w:t>
      </w:r>
      <w:r w:rsidRPr="00AD4112">
        <w:rPr>
          <w:rFonts w:ascii="Times New Roman" w:hAnsi="Times New Roman" w:cs="Times New Roman"/>
          <w:sz w:val="24"/>
          <w:szCs w:val="24"/>
        </w:rPr>
        <w:t xml:space="preserve"> </w:t>
      </w:r>
    </w:p>
    <w:p w:rsidR="000E04D3" w:rsidRPr="00AD4112" w:rsidRDefault="000E04D3" w:rsidP="00AD4112">
      <w:pPr>
        <w:spacing w:after="0" w:line="240" w:lineRule="auto"/>
        <w:rPr>
          <w:rFonts w:ascii="Times New Roman" w:hAnsi="Times New Roman" w:cs="Times New Roman"/>
          <w:sz w:val="24"/>
          <w:szCs w:val="24"/>
        </w:rPr>
      </w:pPr>
      <w:r w:rsidRPr="00AD4112">
        <w:rPr>
          <w:rFonts w:ascii="Times New Roman" w:hAnsi="Times New Roman" w:cs="Times New Roman"/>
          <w:b/>
          <w:sz w:val="24"/>
          <w:szCs w:val="24"/>
        </w:rPr>
        <w:t>Новизна данной программы</w:t>
      </w:r>
      <w:r w:rsidRPr="00AD4112">
        <w:rPr>
          <w:rFonts w:ascii="Times New Roman" w:hAnsi="Times New Roman" w:cs="Times New Roman"/>
          <w:sz w:val="24"/>
          <w:szCs w:val="24"/>
        </w:rPr>
        <w:t xml:space="preserve"> определена требованиями к результатам основной образовательной программы начального общего образования ФГОС. Одним из главных лозунгов новых стандартов второго поколения является формирование компетентностей ребенка по освоению новых знаний, умений, навыков, способностей. Отличительной </w:t>
      </w:r>
      <w:r w:rsidRPr="00AD4112">
        <w:rPr>
          <w:rFonts w:ascii="Times New Roman" w:hAnsi="Times New Roman" w:cs="Times New Roman"/>
          <w:sz w:val="24"/>
          <w:szCs w:val="24"/>
        </w:rPr>
        <w:lastRenderedPageBreak/>
        <w:t xml:space="preserve">особенностью новых стандартов является включение в перечень требований к структуре основной образовательной программы: </w:t>
      </w:r>
    </w:p>
    <w:p w:rsidR="000E04D3" w:rsidRPr="00AD4112" w:rsidRDefault="000E04D3"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соотношение урочной и внеурочной деятельности </w:t>
      </w:r>
      <w:proofErr w:type="gramStart"/>
      <w:r w:rsidRPr="00AD4112">
        <w:rPr>
          <w:rFonts w:ascii="Times New Roman" w:hAnsi="Times New Roman" w:cs="Times New Roman"/>
          <w:sz w:val="24"/>
          <w:szCs w:val="24"/>
        </w:rPr>
        <w:t>обучающихся</w:t>
      </w:r>
      <w:proofErr w:type="gramEnd"/>
      <w:r w:rsidRPr="00AD4112">
        <w:rPr>
          <w:rFonts w:ascii="Times New Roman" w:hAnsi="Times New Roman" w:cs="Times New Roman"/>
          <w:sz w:val="24"/>
          <w:szCs w:val="24"/>
        </w:rPr>
        <w:t>;</w:t>
      </w:r>
    </w:p>
    <w:p w:rsidR="000E04D3" w:rsidRPr="00AD4112" w:rsidRDefault="000E04D3"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содержание и объем внеурочной деятельности </w:t>
      </w:r>
      <w:proofErr w:type="gramStart"/>
      <w:r w:rsidRPr="00AD4112">
        <w:rPr>
          <w:rFonts w:ascii="Times New Roman" w:hAnsi="Times New Roman" w:cs="Times New Roman"/>
          <w:sz w:val="24"/>
          <w:szCs w:val="24"/>
        </w:rPr>
        <w:t>обучающихся</w:t>
      </w:r>
      <w:proofErr w:type="gramEnd"/>
      <w:r w:rsidRPr="00AD4112">
        <w:rPr>
          <w:rFonts w:ascii="Times New Roman" w:hAnsi="Times New Roman" w:cs="Times New Roman"/>
          <w:sz w:val="24"/>
          <w:szCs w:val="24"/>
        </w:rPr>
        <w:t>.</w:t>
      </w:r>
    </w:p>
    <w:p w:rsidR="000E04D3" w:rsidRPr="00AD4112" w:rsidRDefault="000E04D3" w:rsidP="00AD4112">
      <w:pPr>
        <w:spacing w:after="0" w:line="240" w:lineRule="auto"/>
        <w:rPr>
          <w:rFonts w:ascii="Times New Roman" w:hAnsi="Times New Roman" w:cs="Times New Roman"/>
          <w:b/>
          <w:sz w:val="24"/>
          <w:szCs w:val="24"/>
        </w:rPr>
      </w:pPr>
      <w:r w:rsidRPr="00AD4112">
        <w:rPr>
          <w:rFonts w:ascii="Times New Roman" w:hAnsi="Times New Roman" w:cs="Times New Roman"/>
          <w:b/>
          <w:sz w:val="24"/>
          <w:szCs w:val="24"/>
        </w:rPr>
        <w:t xml:space="preserve">Отличительными особенностями рабочей программы по данному курсу являются: </w:t>
      </w:r>
    </w:p>
    <w:p w:rsidR="000E04D3" w:rsidRPr="00AD4112" w:rsidRDefault="002E46DE"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 </w:t>
      </w:r>
      <w:r w:rsidR="000E04D3" w:rsidRPr="00AD4112">
        <w:rPr>
          <w:rFonts w:ascii="Times New Roman" w:hAnsi="Times New Roman" w:cs="Times New Roman"/>
          <w:sz w:val="24"/>
          <w:szCs w:val="24"/>
        </w:rPr>
        <w:t xml:space="preserve">определение видов организации деятельности учащихся, направленные на достижение личностных, </w:t>
      </w:r>
      <w:proofErr w:type="spellStart"/>
      <w:r w:rsidR="000E04D3" w:rsidRPr="00AD4112">
        <w:rPr>
          <w:rFonts w:ascii="Times New Roman" w:hAnsi="Times New Roman" w:cs="Times New Roman"/>
          <w:sz w:val="24"/>
          <w:szCs w:val="24"/>
        </w:rPr>
        <w:t>метапредметных</w:t>
      </w:r>
      <w:proofErr w:type="spellEnd"/>
      <w:r w:rsidR="000E04D3" w:rsidRPr="00AD4112">
        <w:rPr>
          <w:rFonts w:ascii="Times New Roman" w:hAnsi="Times New Roman" w:cs="Times New Roman"/>
          <w:sz w:val="24"/>
          <w:szCs w:val="24"/>
        </w:rPr>
        <w:t xml:space="preserve"> и предметных результатов освоения учебного курса;</w:t>
      </w:r>
    </w:p>
    <w:p w:rsidR="000E04D3" w:rsidRPr="00AD4112" w:rsidRDefault="002E46DE"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 </w:t>
      </w:r>
      <w:r w:rsidR="000E04D3" w:rsidRPr="00AD4112">
        <w:rPr>
          <w:rFonts w:ascii="Times New Roman" w:hAnsi="Times New Roman" w:cs="Times New Roman"/>
          <w:sz w:val="24"/>
          <w:szCs w:val="24"/>
        </w:rPr>
        <w:t>в основу реализации программы положены ценностные ориентиры и воспитательные результаты;</w:t>
      </w:r>
    </w:p>
    <w:p w:rsidR="000E04D3" w:rsidRPr="00AD4112" w:rsidRDefault="002E46DE"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 </w:t>
      </w:r>
      <w:r w:rsidR="000E04D3" w:rsidRPr="00AD4112">
        <w:rPr>
          <w:rFonts w:ascii="Times New Roman" w:hAnsi="Times New Roman" w:cs="Times New Roman"/>
          <w:sz w:val="24"/>
          <w:szCs w:val="24"/>
        </w:rPr>
        <w:t>достижения планируемых результатов отслеживаются в ра</w:t>
      </w:r>
      <w:r w:rsidRPr="00AD4112">
        <w:rPr>
          <w:rFonts w:ascii="Times New Roman" w:hAnsi="Times New Roman" w:cs="Times New Roman"/>
          <w:sz w:val="24"/>
          <w:szCs w:val="24"/>
        </w:rPr>
        <w:t xml:space="preserve">мках внутренней системы оценки </w:t>
      </w:r>
      <w:r w:rsidR="000E04D3" w:rsidRPr="00AD4112">
        <w:rPr>
          <w:rFonts w:ascii="Times New Roman" w:hAnsi="Times New Roman" w:cs="Times New Roman"/>
          <w:sz w:val="24"/>
          <w:szCs w:val="24"/>
        </w:rPr>
        <w:t>педагогом.</w:t>
      </w:r>
    </w:p>
    <w:p w:rsidR="002E46DE" w:rsidRPr="00AD4112" w:rsidRDefault="002E46DE" w:rsidP="00AD4112">
      <w:pPr>
        <w:spacing w:after="0" w:line="240" w:lineRule="auto"/>
        <w:rPr>
          <w:rFonts w:ascii="Times New Roman" w:hAnsi="Times New Roman" w:cs="Times New Roman"/>
          <w:b/>
          <w:sz w:val="24"/>
          <w:szCs w:val="24"/>
        </w:rPr>
      </w:pPr>
      <w:r w:rsidRPr="00AD4112">
        <w:rPr>
          <w:rFonts w:ascii="Times New Roman" w:hAnsi="Times New Roman" w:cs="Times New Roman"/>
          <w:b/>
          <w:sz w:val="24"/>
          <w:szCs w:val="24"/>
        </w:rPr>
        <w:t>Тип образовательной программы:</w:t>
      </w:r>
    </w:p>
    <w:p w:rsidR="002E46DE" w:rsidRPr="00AD4112" w:rsidRDefault="002E46DE"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Образовательная программа ориентирована на достижение результатов определенного уровня, по конкретным видам </w:t>
      </w:r>
      <w:proofErr w:type="spellStart"/>
      <w:r w:rsidRPr="00AD4112">
        <w:rPr>
          <w:rFonts w:ascii="Times New Roman" w:hAnsi="Times New Roman" w:cs="Times New Roman"/>
          <w:sz w:val="24"/>
          <w:szCs w:val="24"/>
        </w:rPr>
        <w:t>внеучебной</w:t>
      </w:r>
      <w:proofErr w:type="spellEnd"/>
      <w:r w:rsidRPr="00AD4112">
        <w:rPr>
          <w:rFonts w:ascii="Times New Roman" w:hAnsi="Times New Roman" w:cs="Times New Roman"/>
          <w:sz w:val="24"/>
          <w:szCs w:val="24"/>
        </w:rPr>
        <w:t xml:space="preserve"> деятельности младших школьников. </w:t>
      </w:r>
    </w:p>
    <w:p w:rsidR="002E46DE" w:rsidRPr="00AD4112" w:rsidRDefault="002E46DE"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Программа имеет возрастную привязку: </w:t>
      </w:r>
    </w:p>
    <w:p w:rsidR="002E46DE" w:rsidRPr="00AD4112" w:rsidRDefault="002E46DE"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для 1-2-го класса – образовательная программа, ориентированная на приобретение школьником </w:t>
      </w:r>
      <w:proofErr w:type="spellStart"/>
      <w:r w:rsidRPr="00AD4112">
        <w:rPr>
          <w:rFonts w:ascii="Times New Roman" w:hAnsi="Times New Roman" w:cs="Times New Roman"/>
          <w:sz w:val="24"/>
          <w:szCs w:val="24"/>
        </w:rPr>
        <w:t>общеинтеллектуальных</w:t>
      </w:r>
      <w:proofErr w:type="spellEnd"/>
      <w:r w:rsidRPr="00AD4112">
        <w:rPr>
          <w:rFonts w:ascii="Times New Roman" w:hAnsi="Times New Roman" w:cs="Times New Roman"/>
          <w:sz w:val="24"/>
          <w:szCs w:val="24"/>
        </w:rPr>
        <w:t xml:space="preserve"> знаний в различных видах деятельности; </w:t>
      </w:r>
    </w:p>
    <w:p w:rsidR="002E46DE" w:rsidRPr="00AD4112" w:rsidRDefault="002E46DE"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для 2-3-го класса – образовательная программа, формирующая позитивное отношение к базовым ценностям; </w:t>
      </w:r>
    </w:p>
    <w:p w:rsidR="002E46DE" w:rsidRPr="00AD4112" w:rsidRDefault="002E46DE"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для 4-го класса – образовательная программа, дающая ребенку опыт самостоятельного интеллектуального действия; </w:t>
      </w:r>
    </w:p>
    <w:p w:rsidR="00D51FB5" w:rsidRPr="00AD4112" w:rsidRDefault="002E46DE"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В программе предусмотрено значительное увеличение активных </w:t>
      </w:r>
      <w:r w:rsidRPr="00AD4112">
        <w:rPr>
          <w:rFonts w:ascii="Times New Roman" w:hAnsi="Times New Roman" w:cs="Times New Roman"/>
          <w:b/>
          <w:sz w:val="24"/>
          <w:szCs w:val="24"/>
        </w:rPr>
        <w:t>форм работы,</w:t>
      </w:r>
      <w:r w:rsidRPr="00AD4112">
        <w:rPr>
          <w:rFonts w:ascii="Times New Roman" w:hAnsi="Times New Roman" w:cs="Times New Roman"/>
          <w:sz w:val="24"/>
          <w:szCs w:val="24"/>
        </w:rPr>
        <w:t xml:space="preserve"> направленных на вовлечение учащихся в динамичную деятельность, на обеспечение понимания ими математического материала и развития интеллекта, приобретение практических навыков самостоятельной деятельности.</w:t>
      </w:r>
      <w:r w:rsidR="00D51FB5" w:rsidRPr="00AD4112">
        <w:rPr>
          <w:rFonts w:ascii="Times New Roman" w:hAnsi="Times New Roman" w:cs="Times New Roman"/>
          <w:sz w:val="24"/>
          <w:szCs w:val="24"/>
        </w:rPr>
        <w:t xml:space="preserve"> </w:t>
      </w:r>
    </w:p>
    <w:p w:rsidR="002E46DE" w:rsidRPr="00AD4112" w:rsidRDefault="002E46DE" w:rsidP="00AD4112">
      <w:pPr>
        <w:spacing w:after="0" w:line="240" w:lineRule="auto"/>
        <w:rPr>
          <w:rFonts w:ascii="Times New Roman" w:hAnsi="Times New Roman" w:cs="Times New Roman"/>
          <w:sz w:val="24"/>
          <w:szCs w:val="24"/>
        </w:rPr>
      </w:pPr>
    </w:p>
    <w:p w:rsidR="00613778" w:rsidRPr="00AD4112" w:rsidRDefault="002E46DE"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Предлагаемый курс предполагает применение коллективных форм организации занятий и использование современных средств обучения, создание на занятиях ситуаций активного поиска, предоставление возможности сделать собственное «открытие», знакомство с оригинальными путями рассуждений, овладение элементарными навыками исследовательской деятельности.</w:t>
      </w:r>
      <w:r w:rsidR="00D51FB5" w:rsidRPr="00AD4112">
        <w:rPr>
          <w:rFonts w:ascii="Times New Roman" w:hAnsi="Times New Roman" w:cs="Times New Roman"/>
          <w:sz w:val="24"/>
          <w:szCs w:val="24"/>
        </w:rPr>
        <w:t xml:space="preserve"> Ведущей формой организации занятий является </w:t>
      </w:r>
      <w:proofErr w:type="gramStart"/>
      <w:r w:rsidR="00D51FB5" w:rsidRPr="00AD4112">
        <w:rPr>
          <w:rFonts w:ascii="Times New Roman" w:hAnsi="Times New Roman" w:cs="Times New Roman"/>
          <w:sz w:val="24"/>
          <w:szCs w:val="24"/>
        </w:rPr>
        <w:t>групповая</w:t>
      </w:r>
      <w:proofErr w:type="gramEnd"/>
      <w:r w:rsidR="00D51FB5" w:rsidRPr="00AD4112">
        <w:rPr>
          <w:rFonts w:ascii="Times New Roman" w:hAnsi="Times New Roman" w:cs="Times New Roman"/>
          <w:sz w:val="24"/>
          <w:szCs w:val="24"/>
        </w:rPr>
        <w:t xml:space="preserve">. </w:t>
      </w:r>
      <w:r w:rsidR="00613778" w:rsidRPr="00AD4112">
        <w:rPr>
          <w:rFonts w:ascii="Times New Roman" w:hAnsi="Times New Roman" w:cs="Times New Roman"/>
          <w:sz w:val="24"/>
          <w:szCs w:val="24"/>
        </w:rPr>
        <w:t xml:space="preserve">Наряду с групповой формой работы, во время занятий осуществляется индивидуальный и дифференцированный подход к детям. Каждое занятие состоит из двух частей – </w:t>
      </w:r>
      <w:proofErr w:type="gramStart"/>
      <w:r w:rsidR="00613778" w:rsidRPr="00AD4112">
        <w:rPr>
          <w:rFonts w:ascii="Times New Roman" w:hAnsi="Times New Roman" w:cs="Times New Roman"/>
          <w:sz w:val="24"/>
          <w:szCs w:val="24"/>
        </w:rPr>
        <w:t>теоретической</w:t>
      </w:r>
      <w:proofErr w:type="gramEnd"/>
      <w:r w:rsidR="00613778" w:rsidRPr="00AD4112">
        <w:rPr>
          <w:rFonts w:ascii="Times New Roman" w:hAnsi="Times New Roman" w:cs="Times New Roman"/>
          <w:sz w:val="24"/>
          <w:szCs w:val="24"/>
        </w:rPr>
        <w:t xml:space="preserve"> и практической. Теоретическую часть педагог планирует с учётом возрастных, психологических и индивидуальных особенностей обучающихся. Практическая часть состоит заданий и занимательных упражнений для развития пространственного и логического мышления. </w:t>
      </w:r>
    </w:p>
    <w:p w:rsidR="002E46DE" w:rsidRPr="00AD4112" w:rsidRDefault="002E46DE"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Данная внеурочная деятельность школьников организуется в </w:t>
      </w:r>
      <w:r w:rsidRPr="00AD4112">
        <w:rPr>
          <w:rFonts w:ascii="Times New Roman" w:hAnsi="Times New Roman" w:cs="Times New Roman"/>
          <w:b/>
          <w:sz w:val="24"/>
          <w:szCs w:val="24"/>
        </w:rPr>
        <w:t>форме кружка</w:t>
      </w:r>
      <w:r w:rsidRPr="00AD4112">
        <w:rPr>
          <w:rFonts w:ascii="Times New Roman" w:hAnsi="Times New Roman" w:cs="Times New Roman"/>
          <w:sz w:val="24"/>
          <w:szCs w:val="24"/>
        </w:rPr>
        <w:t xml:space="preserve"> </w:t>
      </w:r>
      <w:proofErr w:type="spellStart"/>
      <w:r w:rsidRPr="00AD4112">
        <w:rPr>
          <w:rFonts w:ascii="Times New Roman" w:hAnsi="Times New Roman" w:cs="Times New Roman"/>
          <w:b/>
          <w:sz w:val="24"/>
          <w:szCs w:val="24"/>
        </w:rPr>
        <w:t>общеинтеллектуальной</w:t>
      </w:r>
      <w:proofErr w:type="spellEnd"/>
      <w:r w:rsidRPr="00AD4112">
        <w:rPr>
          <w:rFonts w:ascii="Times New Roman" w:hAnsi="Times New Roman" w:cs="Times New Roman"/>
          <w:b/>
          <w:sz w:val="24"/>
          <w:szCs w:val="24"/>
        </w:rPr>
        <w:t xml:space="preserve"> направленности</w:t>
      </w:r>
      <w:r w:rsidR="00202877" w:rsidRPr="00AD4112">
        <w:rPr>
          <w:rFonts w:ascii="Times New Roman" w:hAnsi="Times New Roman" w:cs="Times New Roman"/>
          <w:b/>
          <w:sz w:val="24"/>
          <w:szCs w:val="24"/>
        </w:rPr>
        <w:t xml:space="preserve"> «Юный интеллектуал</w:t>
      </w:r>
      <w:r w:rsidR="00D51FB5" w:rsidRPr="00AD4112">
        <w:rPr>
          <w:rFonts w:ascii="Times New Roman" w:hAnsi="Times New Roman" w:cs="Times New Roman"/>
          <w:b/>
          <w:sz w:val="24"/>
          <w:szCs w:val="24"/>
        </w:rPr>
        <w:t>»</w:t>
      </w:r>
      <w:r w:rsidRPr="00AD4112">
        <w:rPr>
          <w:rFonts w:ascii="Times New Roman" w:hAnsi="Times New Roman" w:cs="Times New Roman"/>
          <w:b/>
          <w:sz w:val="24"/>
          <w:szCs w:val="24"/>
        </w:rPr>
        <w:t>.</w:t>
      </w:r>
      <w:r w:rsidRPr="00AD4112">
        <w:rPr>
          <w:rFonts w:ascii="Times New Roman" w:hAnsi="Times New Roman" w:cs="Times New Roman"/>
          <w:sz w:val="24"/>
          <w:szCs w:val="24"/>
        </w:rPr>
        <w:t xml:space="preserve"> Реализация программы рассчитана на весь курс начального образования 4года, объёмом в 135 часов. Занятия проводятся 1 раз в неделю, во второй половине дня. В 1 классе по 30 минут (33 часа), во 2-4 классах по 45 минут (34 часа). Место проведения занятий – учебный кабинет. Возраст детей, участвующих в реализации программы, 7-11 лет.</w:t>
      </w:r>
    </w:p>
    <w:p w:rsidR="00613778" w:rsidRPr="00AD4112" w:rsidRDefault="00613778" w:rsidP="00AD4112">
      <w:pPr>
        <w:spacing w:after="0" w:line="240" w:lineRule="auto"/>
        <w:rPr>
          <w:rFonts w:ascii="Times New Roman" w:hAnsi="Times New Roman" w:cs="Times New Roman"/>
          <w:sz w:val="24"/>
          <w:szCs w:val="24"/>
        </w:rPr>
      </w:pPr>
    </w:p>
    <w:p w:rsidR="00613778" w:rsidRPr="00AD4112" w:rsidRDefault="00613778" w:rsidP="00AD4112">
      <w:pPr>
        <w:spacing w:after="0" w:line="240" w:lineRule="auto"/>
        <w:rPr>
          <w:rFonts w:ascii="Times New Roman" w:hAnsi="Times New Roman" w:cs="Times New Roman"/>
          <w:b/>
          <w:sz w:val="24"/>
          <w:szCs w:val="24"/>
        </w:rPr>
      </w:pPr>
      <w:r w:rsidRPr="00AD4112">
        <w:rPr>
          <w:rFonts w:ascii="Times New Roman" w:hAnsi="Times New Roman" w:cs="Times New Roman"/>
          <w:b/>
          <w:sz w:val="24"/>
          <w:szCs w:val="24"/>
        </w:rPr>
        <w:t xml:space="preserve">Планируемые результаты освоения </w:t>
      </w:r>
      <w:proofErr w:type="gramStart"/>
      <w:r w:rsidRPr="00AD4112">
        <w:rPr>
          <w:rFonts w:ascii="Times New Roman" w:hAnsi="Times New Roman" w:cs="Times New Roman"/>
          <w:b/>
          <w:sz w:val="24"/>
          <w:szCs w:val="24"/>
        </w:rPr>
        <w:t>обучающимися</w:t>
      </w:r>
      <w:proofErr w:type="gramEnd"/>
      <w:r w:rsidRPr="00AD4112">
        <w:rPr>
          <w:rFonts w:ascii="Times New Roman" w:hAnsi="Times New Roman" w:cs="Times New Roman"/>
          <w:b/>
          <w:sz w:val="24"/>
          <w:szCs w:val="24"/>
        </w:rPr>
        <w:t xml:space="preserve"> программы внеурочной деятельности.</w:t>
      </w:r>
    </w:p>
    <w:p w:rsidR="00613778" w:rsidRPr="00AD4112" w:rsidRDefault="00613778"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Возрастные особенности достижения результатов воспитания</w:t>
      </w:r>
      <w:proofErr w:type="gramStart"/>
      <w:r w:rsidRPr="00AD4112">
        <w:rPr>
          <w:rFonts w:ascii="Times New Roman" w:hAnsi="Times New Roman" w:cs="Times New Roman"/>
          <w:sz w:val="24"/>
          <w:szCs w:val="24"/>
        </w:rPr>
        <w:t xml:space="preserve"> .</w:t>
      </w:r>
      <w:proofErr w:type="gramEnd"/>
    </w:p>
    <w:p w:rsidR="00613778" w:rsidRPr="00AD4112" w:rsidRDefault="00613778"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При организации внеурочной деятельности младших школьников необходимо учитывать, что, поступив в 1 класс, дети особенно восприимчивы к новому знанию, стремятся понять новую для них школьную реальность. Педагогу необходимо поддержать эту тенденцию, обеспечить используемыми формами внеурочной деятельности достижение ребенком первого уровня результатов.</w:t>
      </w:r>
    </w:p>
    <w:p w:rsidR="00613778" w:rsidRPr="00AD4112" w:rsidRDefault="00613778"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lastRenderedPageBreak/>
        <w:t xml:space="preserve">Во 2 и 3 классах, как правило, набирает силу процесс развития детского коллектива, резко активизируется межличностное взаимодействие младших школьников друг с другом, что создаёт благоприятную ситуацию для достижения во внеурочной деятельности школьников второго уровня результатов. </w:t>
      </w:r>
    </w:p>
    <w:p w:rsidR="00613778" w:rsidRPr="00AD4112" w:rsidRDefault="00613778"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Последовательное восхождение от результатов первого к результатам второго уровня на протяжении трёх лет обучения в школе создаёт у младшего школьника к 4 классу реальную возможность выхода в пространство общественного действия (т. е. достижение третьего уровня результатов).</w:t>
      </w:r>
    </w:p>
    <w:p w:rsidR="00C56A3F" w:rsidRPr="00AD4112" w:rsidRDefault="0088271F" w:rsidP="00AD4112">
      <w:pPr>
        <w:spacing w:after="0" w:line="240" w:lineRule="auto"/>
        <w:jc w:val="center"/>
        <w:rPr>
          <w:rFonts w:ascii="Times New Roman" w:hAnsi="Times New Roman" w:cs="Times New Roman"/>
          <w:b/>
          <w:sz w:val="24"/>
          <w:szCs w:val="24"/>
        </w:rPr>
      </w:pPr>
      <w:r w:rsidRPr="00AD4112">
        <w:rPr>
          <w:rFonts w:ascii="Times New Roman" w:hAnsi="Times New Roman" w:cs="Times New Roman"/>
          <w:b/>
          <w:sz w:val="24"/>
          <w:szCs w:val="24"/>
        </w:rPr>
        <w:t>Требования к уровню подготовки учащихся к концу курса</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b/>
          <w:sz w:val="24"/>
          <w:szCs w:val="24"/>
        </w:rPr>
        <w:t>Личностными</w:t>
      </w:r>
      <w:r w:rsidRPr="00AD4112">
        <w:rPr>
          <w:rFonts w:ascii="Times New Roman" w:hAnsi="Times New Roman" w:cs="Times New Roman"/>
          <w:sz w:val="24"/>
          <w:szCs w:val="24"/>
        </w:rPr>
        <w:t xml:space="preserve"> результатами изучения данного курса являются: </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развитие любознательности, сообразительности при выполнении разнообразных заданий проблемного и эвристического характера;</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развитие внимательности, настойчивости, целеустремленности, умения преодолевать трудности – качеств весьма важных в практической деятельности любого человека;</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воспитание чувства справедливости, ответственности;</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развитие самостоятельности суждений, независимости и нестандартности мышления.</w:t>
      </w:r>
    </w:p>
    <w:p w:rsidR="00C56A3F" w:rsidRPr="00AD4112" w:rsidRDefault="00C56A3F" w:rsidP="00AD4112">
      <w:pPr>
        <w:spacing w:after="0" w:line="240" w:lineRule="auto"/>
        <w:rPr>
          <w:rFonts w:ascii="Times New Roman" w:hAnsi="Times New Roman" w:cs="Times New Roman"/>
          <w:b/>
          <w:sz w:val="24"/>
          <w:szCs w:val="24"/>
        </w:rPr>
      </w:pPr>
    </w:p>
    <w:p w:rsidR="00C56A3F" w:rsidRPr="00AD4112" w:rsidRDefault="00C56A3F" w:rsidP="00AD4112">
      <w:pPr>
        <w:spacing w:after="0" w:line="240" w:lineRule="auto"/>
        <w:rPr>
          <w:rFonts w:ascii="Times New Roman" w:hAnsi="Times New Roman" w:cs="Times New Roman"/>
          <w:sz w:val="24"/>
          <w:szCs w:val="24"/>
        </w:rPr>
      </w:pPr>
      <w:proofErr w:type="spellStart"/>
      <w:r w:rsidRPr="00AD4112">
        <w:rPr>
          <w:rFonts w:ascii="Times New Roman" w:hAnsi="Times New Roman" w:cs="Times New Roman"/>
          <w:b/>
          <w:sz w:val="24"/>
          <w:szCs w:val="24"/>
        </w:rPr>
        <w:t>Метапредметные</w:t>
      </w:r>
      <w:proofErr w:type="spellEnd"/>
      <w:r w:rsidRPr="00AD4112">
        <w:rPr>
          <w:rFonts w:ascii="Times New Roman" w:hAnsi="Times New Roman" w:cs="Times New Roman"/>
          <w:sz w:val="24"/>
          <w:szCs w:val="24"/>
        </w:rPr>
        <w:t xml:space="preserve"> результаты </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Сравнивать разные приемы действий, выбирать удобные способы для выполнения конкретного задания.</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Моделировать в процессе совместного обсуждения алгоритм решения числового кроссворда; использовать его в ходе самостоятельной работы.</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Применять изученные способы учебной работы и приёмы вычислений для работы с числовыми головоломками.</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Анализировать правила игры. Действовать в соответствии с заданными правилами. </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Включаться в групповую работу. Участвовать в обсуждении </w:t>
      </w:r>
      <w:proofErr w:type="gramStart"/>
      <w:r w:rsidRPr="00AD4112">
        <w:rPr>
          <w:rFonts w:ascii="Times New Roman" w:hAnsi="Times New Roman" w:cs="Times New Roman"/>
          <w:sz w:val="24"/>
          <w:szCs w:val="24"/>
        </w:rPr>
        <w:t>проблемных</w:t>
      </w:r>
      <w:proofErr w:type="gramEnd"/>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вопросов, высказывать собственное мнение и аргументировать его.</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Выполнять пробное учебное действие, фиксировать индивидуальное затруднение в пробном действии.</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Аргументировать свою позицию в коммуникации, учитывать разные мнения, использовать критерии для обоснования своего суждения.</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Сопоставлять полученный (промежуточный, итоговый) результат с заданным условием.</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Контролировать свою деятельность: обнаруживать и исправлять ошибки.</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b/>
          <w:sz w:val="24"/>
          <w:szCs w:val="24"/>
        </w:rPr>
        <w:t>Предметные</w:t>
      </w:r>
      <w:r w:rsidRPr="00AD4112">
        <w:rPr>
          <w:rFonts w:ascii="Times New Roman" w:hAnsi="Times New Roman" w:cs="Times New Roman"/>
          <w:sz w:val="24"/>
          <w:szCs w:val="24"/>
        </w:rPr>
        <w:t xml:space="preserve"> результаты </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Анализировать текст задачи: ориентироваться в тексте, выделять условие и вопрос, данные и искомые числа (величины). </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Искать и выбирать необходимую информацию, содержащуюся в тексте, на рисунке или в таблице, для ответа на заданные вопросы.</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Моделировать ситуацию. </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Использовать соответствующие знаково-символические средства для моделирования ситуации.</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Конструировать последовательность «шагов» (алгоритм).</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Объяснять (обосновывать) выполняемые и выполненные действия.</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Воспроизводить способ решения.</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Сопоставлять полученный (промежуточный, итоговый) результат с заданным условием.</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Анализировать предложенные варианты решения задачи, выбирать из них верные.</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Оценивать предъявленное готовое решение.</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Участвовать в учебном диалоге, оценивать процесс поиска и результат решения.</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Конструировать несложные задачи.</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Составлять фигуры из частей. Определять место заданной детали в конструкции.</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Выявлять закономерности в расположении деталей; составлять детали в соответствии с заданным контуром конструкции.</w:t>
      </w: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lastRenderedPageBreak/>
        <w:t>Моделировать объёмные фигуры из различных материалов (проволока, пластилин и др.) и из развёрток</w:t>
      </w:r>
      <w:r w:rsidR="0088271F" w:rsidRPr="00AD4112">
        <w:rPr>
          <w:rFonts w:ascii="Times New Roman" w:hAnsi="Times New Roman" w:cs="Times New Roman"/>
          <w:sz w:val="24"/>
          <w:szCs w:val="24"/>
        </w:rPr>
        <w:t>.</w:t>
      </w:r>
    </w:p>
    <w:p w:rsidR="0088271F" w:rsidRPr="00AD4112" w:rsidRDefault="0088271F" w:rsidP="00AD4112">
      <w:pPr>
        <w:spacing w:after="0" w:line="240" w:lineRule="auto"/>
        <w:rPr>
          <w:rFonts w:ascii="Times New Roman" w:hAnsi="Times New Roman" w:cs="Times New Roman"/>
          <w:b/>
          <w:sz w:val="24"/>
          <w:szCs w:val="24"/>
        </w:rPr>
      </w:pPr>
      <w:r w:rsidRPr="00AD4112">
        <w:rPr>
          <w:rFonts w:ascii="Times New Roman" w:hAnsi="Times New Roman" w:cs="Times New Roman"/>
          <w:b/>
          <w:sz w:val="24"/>
          <w:szCs w:val="24"/>
        </w:rPr>
        <w:t>Учащиеся получат возможность научиться:</w:t>
      </w:r>
    </w:p>
    <w:p w:rsidR="0088271F" w:rsidRPr="00AD4112" w:rsidRDefault="0088271F" w:rsidP="00AD4112">
      <w:pPr>
        <w:spacing w:after="0" w:line="240" w:lineRule="auto"/>
        <w:contextualSpacing/>
        <w:jc w:val="both"/>
        <w:rPr>
          <w:rFonts w:ascii="Times New Roman" w:hAnsi="Times New Roman" w:cs="Times New Roman"/>
          <w:sz w:val="24"/>
          <w:szCs w:val="24"/>
        </w:rPr>
      </w:pPr>
      <w:r w:rsidRPr="00AD4112">
        <w:rPr>
          <w:rFonts w:ascii="Times New Roman" w:hAnsi="Times New Roman" w:cs="Times New Roman"/>
          <w:sz w:val="24"/>
          <w:szCs w:val="24"/>
        </w:rPr>
        <w:t xml:space="preserve">- </w:t>
      </w:r>
      <w:proofErr w:type="spellStart"/>
      <w:r w:rsidRPr="00AD4112">
        <w:rPr>
          <w:rFonts w:ascii="Times New Roman" w:hAnsi="Times New Roman" w:cs="Times New Roman"/>
          <w:sz w:val="24"/>
          <w:szCs w:val="24"/>
        </w:rPr>
        <w:t>рефлексировать</w:t>
      </w:r>
      <w:proofErr w:type="spellEnd"/>
      <w:r w:rsidRPr="00AD4112">
        <w:rPr>
          <w:rFonts w:ascii="Times New Roman" w:hAnsi="Times New Roman" w:cs="Times New Roman"/>
          <w:sz w:val="24"/>
          <w:szCs w:val="24"/>
        </w:rPr>
        <w:t xml:space="preserve"> (видеть проблему; анализировать </w:t>
      </w:r>
      <w:proofErr w:type="gramStart"/>
      <w:r w:rsidRPr="00AD4112">
        <w:rPr>
          <w:rFonts w:ascii="Times New Roman" w:hAnsi="Times New Roman" w:cs="Times New Roman"/>
          <w:sz w:val="24"/>
          <w:szCs w:val="24"/>
        </w:rPr>
        <w:t>сделанное</w:t>
      </w:r>
      <w:proofErr w:type="gramEnd"/>
      <w:r w:rsidRPr="00AD4112">
        <w:rPr>
          <w:rFonts w:ascii="Times New Roman" w:hAnsi="Times New Roman" w:cs="Times New Roman"/>
          <w:sz w:val="24"/>
          <w:szCs w:val="24"/>
        </w:rPr>
        <w:t xml:space="preserve"> – почему получилось, почему не получилось, видеть трудности, ошибки);</w:t>
      </w:r>
    </w:p>
    <w:p w:rsidR="0088271F" w:rsidRPr="00AD4112" w:rsidRDefault="0088271F" w:rsidP="00AD4112">
      <w:pPr>
        <w:spacing w:after="0" w:line="240" w:lineRule="auto"/>
        <w:contextualSpacing/>
        <w:jc w:val="both"/>
        <w:rPr>
          <w:rFonts w:ascii="Times New Roman" w:hAnsi="Times New Roman" w:cs="Times New Roman"/>
          <w:sz w:val="24"/>
          <w:szCs w:val="24"/>
        </w:rPr>
      </w:pPr>
      <w:r w:rsidRPr="00AD4112">
        <w:rPr>
          <w:rFonts w:ascii="Times New Roman" w:hAnsi="Times New Roman" w:cs="Times New Roman"/>
          <w:sz w:val="24"/>
          <w:szCs w:val="24"/>
        </w:rPr>
        <w:t xml:space="preserve">- </w:t>
      </w:r>
      <w:proofErr w:type="spellStart"/>
      <w:r w:rsidRPr="00AD4112">
        <w:rPr>
          <w:rFonts w:ascii="Times New Roman" w:hAnsi="Times New Roman" w:cs="Times New Roman"/>
          <w:sz w:val="24"/>
          <w:szCs w:val="24"/>
        </w:rPr>
        <w:t>целеполагать</w:t>
      </w:r>
      <w:proofErr w:type="spellEnd"/>
      <w:r w:rsidRPr="00AD4112">
        <w:rPr>
          <w:rFonts w:ascii="Times New Roman" w:hAnsi="Times New Roman" w:cs="Times New Roman"/>
          <w:sz w:val="24"/>
          <w:szCs w:val="24"/>
        </w:rPr>
        <w:t xml:space="preserve"> (ставить и удерживать цели);</w:t>
      </w:r>
    </w:p>
    <w:p w:rsidR="0088271F" w:rsidRPr="00AD4112" w:rsidRDefault="0088271F" w:rsidP="00AD4112">
      <w:pPr>
        <w:spacing w:after="0" w:line="240" w:lineRule="auto"/>
        <w:contextualSpacing/>
        <w:jc w:val="both"/>
        <w:rPr>
          <w:rFonts w:ascii="Times New Roman" w:hAnsi="Times New Roman" w:cs="Times New Roman"/>
          <w:sz w:val="24"/>
          <w:szCs w:val="24"/>
        </w:rPr>
      </w:pPr>
      <w:r w:rsidRPr="00AD4112">
        <w:rPr>
          <w:rFonts w:ascii="Times New Roman" w:hAnsi="Times New Roman" w:cs="Times New Roman"/>
          <w:sz w:val="24"/>
          <w:szCs w:val="24"/>
        </w:rPr>
        <w:t>- планировать (составлять план своей деятельности);</w:t>
      </w:r>
    </w:p>
    <w:p w:rsidR="0088271F" w:rsidRPr="00AD4112" w:rsidRDefault="0088271F" w:rsidP="00AD4112">
      <w:pPr>
        <w:spacing w:after="0" w:line="240" w:lineRule="auto"/>
        <w:contextualSpacing/>
        <w:jc w:val="both"/>
        <w:rPr>
          <w:rFonts w:ascii="Times New Roman" w:hAnsi="Times New Roman" w:cs="Times New Roman"/>
          <w:sz w:val="24"/>
          <w:szCs w:val="24"/>
        </w:rPr>
      </w:pPr>
      <w:r w:rsidRPr="00AD4112">
        <w:rPr>
          <w:rFonts w:ascii="Times New Roman" w:hAnsi="Times New Roman" w:cs="Times New Roman"/>
          <w:sz w:val="24"/>
          <w:szCs w:val="24"/>
        </w:rPr>
        <w:t>- моделировать (представлять способ действия в виде модели-схемы, выделяя все существенное и главное);</w:t>
      </w:r>
    </w:p>
    <w:p w:rsidR="0088271F" w:rsidRPr="00AD4112" w:rsidRDefault="0088271F" w:rsidP="00AD4112">
      <w:pPr>
        <w:spacing w:after="0" w:line="240" w:lineRule="auto"/>
        <w:contextualSpacing/>
        <w:jc w:val="both"/>
        <w:rPr>
          <w:rFonts w:ascii="Times New Roman" w:hAnsi="Times New Roman" w:cs="Times New Roman"/>
          <w:sz w:val="24"/>
          <w:szCs w:val="24"/>
        </w:rPr>
      </w:pPr>
      <w:r w:rsidRPr="00AD4112">
        <w:rPr>
          <w:rFonts w:ascii="Times New Roman" w:hAnsi="Times New Roman" w:cs="Times New Roman"/>
          <w:sz w:val="24"/>
          <w:szCs w:val="24"/>
        </w:rPr>
        <w:t>- проявлять инициативу при поиске способа (способов) решения задачи;</w:t>
      </w:r>
    </w:p>
    <w:p w:rsidR="0088271F" w:rsidRPr="00AD4112" w:rsidRDefault="0088271F" w:rsidP="00AD4112">
      <w:pPr>
        <w:spacing w:after="0" w:line="240" w:lineRule="auto"/>
        <w:contextualSpacing/>
        <w:jc w:val="both"/>
        <w:rPr>
          <w:rFonts w:ascii="Times New Roman" w:hAnsi="Times New Roman" w:cs="Times New Roman"/>
          <w:sz w:val="24"/>
          <w:szCs w:val="24"/>
        </w:rPr>
      </w:pPr>
      <w:r w:rsidRPr="00AD4112">
        <w:rPr>
          <w:rFonts w:ascii="Times New Roman" w:hAnsi="Times New Roman" w:cs="Times New Roman"/>
          <w:sz w:val="24"/>
          <w:szCs w:val="24"/>
        </w:rPr>
        <w:t>- вступать в коммуникацию (взаимодействовать при решении задачи, отстаивать свою позицию, принимать или аргументировано отклонять точки зрения других).</w:t>
      </w:r>
    </w:p>
    <w:p w:rsidR="0088271F" w:rsidRPr="00AD4112" w:rsidRDefault="0088271F" w:rsidP="00AD4112">
      <w:pPr>
        <w:spacing w:after="0" w:line="240" w:lineRule="auto"/>
        <w:rPr>
          <w:rFonts w:ascii="Times New Roman" w:hAnsi="Times New Roman" w:cs="Times New Roman"/>
          <w:b/>
          <w:sz w:val="24"/>
          <w:szCs w:val="24"/>
        </w:rPr>
      </w:pPr>
    </w:p>
    <w:p w:rsidR="00C56A3F" w:rsidRPr="00AD4112" w:rsidRDefault="00C56A3F" w:rsidP="00AD4112">
      <w:pPr>
        <w:spacing w:after="0" w:line="240" w:lineRule="auto"/>
        <w:rPr>
          <w:rFonts w:ascii="Times New Roman" w:hAnsi="Times New Roman" w:cs="Times New Roman"/>
          <w:sz w:val="24"/>
          <w:szCs w:val="24"/>
        </w:rPr>
      </w:pPr>
    </w:p>
    <w:p w:rsidR="00C56A3F" w:rsidRPr="00AD4112" w:rsidRDefault="00C56A3F"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Программа предусматривает достижение </w:t>
      </w:r>
      <w:r w:rsidRPr="00AD4112">
        <w:rPr>
          <w:rFonts w:ascii="Times New Roman" w:hAnsi="Times New Roman" w:cs="Times New Roman"/>
          <w:b/>
          <w:sz w:val="24"/>
          <w:szCs w:val="24"/>
        </w:rPr>
        <w:t>3 уровней результатов:</w:t>
      </w:r>
      <w:r w:rsidRPr="00AD4112">
        <w:rPr>
          <w:rFonts w:ascii="Times New Roman" w:hAnsi="Times New Roman" w:cs="Times New Roman"/>
          <w:sz w:val="24"/>
          <w:szCs w:val="24"/>
        </w:rPr>
        <w:t xml:space="preserve"> </w:t>
      </w:r>
    </w:p>
    <w:p w:rsidR="00223FF3" w:rsidRPr="00AD4112" w:rsidRDefault="00223FF3" w:rsidP="00AD4112">
      <w:pPr>
        <w:spacing w:after="0" w:line="240" w:lineRule="auto"/>
        <w:rPr>
          <w:rFonts w:ascii="Times New Roman" w:hAnsi="Times New Roman" w:cs="Times New Roman"/>
          <w:sz w:val="24"/>
          <w:szCs w:val="24"/>
        </w:rPr>
      </w:pPr>
      <w:proofErr w:type="gramStart"/>
      <w:r w:rsidRPr="00AD4112">
        <w:rPr>
          <w:rFonts w:ascii="Times New Roman" w:hAnsi="Times New Roman" w:cs="Times New Roman"/>
          <w:b/>
          <w:sz w:val="24"/>
          <w:szCs w:val="24"/>
        </w:rPr>
        <w:t>1 уровень результата</w:t>
      </w:r>
      <w:r w:rsidRPr="00AD4112">
        <w:rPr>
          <w:rFonts w:ascii="Times New Roman" w:hAnsi="Times New Roman" w:cs="Times New Roman"/>
          <w:sz w:val="24"/>
          <w:szCs w:val="24"/>
        </w:rPr>
        <w:tab/>
        <w:t>. Интеллектуальные знания, мотивы, цели, эмоциональная включённость, согласованность знаний, умений, навыков.</w:t>
      </w:r>
      <w:proofErr w:type="gramEnd"/>
      <w:r w:rsidRPr="00AD4112">
        <w:rPr>
          <w:rFonts w:ascii="Times New Roman" w:hAnsi="Times New Roman" w:cs="Times New Roman"/>
          <w:sz w:val="24"/>
          <w:szCs w:val="24"/>
        </w:rPr>
        <w:t xml:space="preserve"> </w:t>
      </w:r>
      <w:r w:rsidR="00C56A3F" w:rsidRPr="00AD4112">
        <w:rPr>
          <w:rFonts w:ascii="Times New Roman" w:hAnsi="Times New Roman" w:cs="Times New Roman"/>
          <w:sz w:val="24"/>
          <w:szCs w:val="24"/>
        </w:rPr>
        <w:t>Ребенок приобретает знания об интеллектуальной деятельности, о способах и средствах выполнения заданий. Формируется мотивация к учению через внеурочную деятельность.</w:t>
      </w:r>
    </w:p>
    <w:p w:rsidR="00223FF3" w:rsidRPr="00AD4112" w:rsidRDefault="00223FF3" w:rsidP="00AD4112">
      <w:pPr>
        <w:spacing w:after="0" w:line="240" w:lineRule="auto"/>
        <w:rPr>
          <w:rFonts w:ascii="Times New Roman" w:hAnsi="Times New Roman" w:cs="Times New Roman"/>
          <w:sz w:val="24"/>
          <w:szCs w:val="24"/>
        </w:rPr>
      </w:pPr>
      <w:r w:rsidRPr="00AD4112">
        <w:rPr>
          <w:rFonts w:ascii="Times New Roman" w:hAnsi="Times New Roman" w:cs="Times New Roman"/>
          <w:b/>
          <w:sz w:val="24"/>
          <w:szCs w:val="24"/>
        </w:rPr>
        <w:t>2 уровень результата</w:t>
      </w:r>
      <w:r w:rsidR="00C56A3F" w:rsidRPr="00AD4112">
        <w:rPr>
          <w:rFonts w:ascii="Times New Roman" w:hAnsi="Times New Roman" w:cs="Times New Roman"/>
          <w:b/>
          <w:sz w:val="24"/>
          <w:szCs w:val="24"/>
        </w:rPr>
        <w:tab/>
      </w:r>
      <w:r w:rsidRPr="00AD4112">
        <w:rPr>
          <w:rFonts w:ascii="Times New Roman" w:hAnsi="Times New Roman" w:cs="Times New Roman"/>
          <w:b/>
          <w:sz w:val="24"/>
          <w:szCs w:val="24"/>
        </w:rPr>
        <w:t xml:space="preserve">. </w:t>
      </w:r>
      <w:r w:rsidRPr="00AD4112">
        <w:rPr>
          <w:rFonts w:ascii="Times New Roman" w:hAnsi="Times New Roman" w:cs="Times New Roman"/>
          <w:sz w:val="24"/>
          <w:szCs w:val="24"/>
        </w:rPr>
        <w:t>Ребенок самостоятельно, во взаимодействии с педагогом, значимым взрослым, сможет выполнять задания данного типа, для данного возраста: высказывать мнения, обобщать, классифицировать, обсуждать.</w:t>
      </w:r>
    </w:p>
    <w:p w:rsidR="004A370C" w:rsidRPr="00AD4112" w:rsidRDefault="00223FF3" w:rsidP="00AD4112">
      <w:pPr>
        <w:spacing w:after="0" w:line="240" w:lineRule="auto"/>
        <w:rPr>
          <w:rFonts w:ascii="Times New Roman" w:hAnsi="Times New Roman" w:cs="Times New Roman"/>
          <w:sz w:val="24"/>
          <w:szCs w:val="24"/>
        </w:rPr>
      </w:pPr>
      <w:r w:rsidRPr="00AD4112">
        <w:rPr>
          <w:rFonts w:ascii="Times New Roman" w:hAnsi="Times New Roman" w:cs="Times New Roman"/>
          <w:b/>
          <w:sz w:val="24"/>
          <w:szCs w:val="24"/>
        </w:rPr>
        <w:t>3 уровень результата</w:t>
      </w:r>
      <w:r w:rsidRPr="00AD4112">
        <w:rPr>
          <w:rFonts w:ascii="Times New Roman" w:hAnsi="Times New Roman" w:cs="Times New Roman"/>
          <w:b/>
          <w:sz w:val="24"/>
          <w:szCs w:val="24"/>
        </w:rPr>
        <w:tab/>
        <w:t xml:space="preserve">. </w:t>
      </w:r>
      <w:r w:rsidR="00C56A3F" w:rsidRPr="00AD4112">
        <w:rPr>
          <w:rFonts w:ascii="Times New Roman" w:hAnsi="Times New Roman" w:cs="Times New Roman"/>
          <w:sz w:val="24"/>
          <w:szCs w:val="24"/>
        </w:rPr>
        <w:t>Осуществление действий своими силами. Заинтересованность деятельностью. Активность мышления, идей, проектов.</w:t>
      </w:r>
      <w:r w:rsidR="00B5766F" w:rsidRPr="00AD4112">
        <w:rPr>
          <w:rFonts w:ascii="Times New Roman" w:hAnsi="Times New Roman" w:cs="Times New Roman"/>
          <w:sz w:val="24"/>
          <w:szCs w:val="24"/>
        </w:rPr>
        <w:t xml:space="preserve"> Ребенок самостоятельно сможет применять изученные способы, аргументировать свою позицию, оценивать ситуацию и полученный результат.</w:t>
      </w:r>
    </w:p>
    <w:p w:rsidR="004A370C" w:rsidRPr="00AD4112" w:rsidRDefault="004A370C" w:rsidP="00AD4112">
      <w:pPr>
        <w:spacing w:after="0" w:line="240" w:lineRule="auto"/>
        <w:rPr>
          <w:rFonts w:ascii="Times New Roman" w:hAnsi="Times New Roman" w:cs="Times New Roman"/>
          <w:sz w:val="24"/>
          <w:szCs w:val="24"/>
        </w:rPr>
      </w:pPr>
    </w:p>
    <w:p w:rsidR="004A370C" w:rsidRPr="00AD4112" w:rsidRDefault="004A370C" w:rsidP="00AD4112">
      <w:pPr>
        <w:spacing w:after="0" w:line="240" w:lineRule="auto"/>
        <w:rPr>
          <w:rFonts w:ascii="Times New Roman" w:hAnsi="Times New Roman" w:cs="Times New Roman"/>
          <w:sz w:val="24"/>
          <w:szCs w:val="24"/>
        </w:rPr>
      </w:pPr>
    </w:p>
    <w:p w:rsidR="00202877" w:rsidRPr="00AD4112" w:rsidRDefault="004A370C" w:rsidP="00AD4112">
      <w:pPr>
        <w:widowControl w:val="0"/>
        <w:spacing w:after="0" w:line="240" w:lineRule="auto"/>
        <w:contextualSpacing/>
        <w:jc w:val="center"/>
        <w:rPr>
          <w:rFonts w:ascii="Times New Roman" w:hAnsi="Times New Roman" w:cs="Times New Roman"/>
          <w:b/>
          <w:sz w:val="24"/>
          <w:szCs w:val="24"/>
        </w:rPr>
      </w:pPr>
      <w:r w:rsidRPr="00AD4112">
        <w:rPr>
          <w:rFonts w:ascii="Times New Roman" w:hAnsi="Times New Roman" w:cs="Times New Roman"/>
          <w:b/>
          <w:color w:val="000000" w:themeColor="text1"/>
          <w:sz w:val="24"/>
          <w:szCs w:val="24"/>
        </w:rPr>
        <w:t>Календарно-тематичес</w:t>
      </w:r>
      <w:r w:rsidR="00202877" w:rsidRPr="00AD4112">
        <w:rPr>
          <w:rFonts w:ascii="Times New Roman" w:hAnsi="Times New Roman" w:cs="Times New Roman"/>
          <w:b/>
          <w:color w:val="000000" w:themeColor="text1"/>
          <w:sz w:val="24"/>
          <w:szCs w:val="24"/>
        </w:rPr>
        <w:t>кий</w:t>
      </w:r>
      <w:r w:rsidR="00033824" w:rsidRPr="00AD4112">
        <w:rPr>
          <w:rFonts w:ascii="Times New Roman" w:hAnsi="Times New Roman" w:cs="Times New Roman"/>
          <w:b/>
          <w:color w:val="000000" w:themeColor="text1"/>
          <w:sz w:val="24"/>
          <w:szCs w:val="24"/>
        </w:rPr>
        <w:t xml:space="preserve"> план кружка «Умники и умницы</w:t>
      </w:r>
      <w:r w:rsidRPr="00AD4112">
        <w:rPr>
          <w:rFonts w:ascii="Times New Roman" w:hAnsi="Times New Roman" w:cs="Times New Roman"/>
          <w:b/>
          <w:color w:val="000000" w:themeColor="text1"/>
          <w:sz w:val="24"/>
          <w:szCs w:val="24"/>
        </w:rPr>
        <w:t>»</w:t>
      </w:r>
    </w:p>
    <w:p w:rsidR="004A370C" w:rsidRPr="00AD4112" w:rsidRDefault="004A370C" w:rsidP="00AD4112">
      <w:pPr>
        <w:pStyle w:val="a4"/>
        <w:rPr>
          <w:rFonts w:ascii="Times New Roman" w:hAnsi="Times New Roman"/>
          <w:b/>
          <w:color w:val="000000" w:themeColor="text1"/>
          <w:sz w:val="24"/>
          <w:szCs w:val="24"/>
        </w:rPr>
      </w:pPr>
    </w:p>
    <w:p w:rsidR="004A370C" w:rsidRPr="00AD4112" w:rsidRDefault="004A370C" w:rsidP="00AD4112">
      <w:pPr>
        <w:pStyle w:val="a4"/>
        <w:rPr>
          <w:rFonts w:ascii="Times New Roman" w:hAnsi="Times New Roman"/>
          <w:b/>
          <w:color w:val="0D0D0D" w:themeColor="text1" w:themeTint="F2"/>
          <w:sz w:val="24"/>
          <w:szCs w:val="24"/>
        </w:rPr>
      </w:pPr>
      <w:r w:rsidRPr="00AD4112">
        <w:rPr>
          <w:rFonts w:ascii="Times New Roman" w:hAnsi="Times New Roman"/>
          <w:b/>
          <w:color w:val="0D0D0D" w:themeColor="text1" w:themeTint="F2"/>
          <w:sz w:val="24"/>
          <w:szCs w:val="24"/>
        </w:rPr>
        <w:t>1 класс</w:t>
      </w:r>
    </w:p>
    <w:p w:rsidR="004A370C" w:rsidRPr="00AD4112" w:rsidRDefault="004A370C" w:rsidP="00AD4112">
      <w:pPr>
        <w:spacing w:after="0" w:line="240" w:lineRule="auto"/>
        <w:ind w:firstLine="709"/>
        <w:jc w:val="both"/>
        <w:rPr>
          <w:rFonts w:ascii="Times New Roman" w:hAnsi="Times New Roman" w:cs="Times New Roman"/>
          <w:sz w:val="24"/>
          <w:szCs w:val="24"/>
        </w:rPr>
      </w:pPr>
      <w:r w:rsidRPr="00AD4112">
        <w:rPr>
          <w:rFonts w:ascii="Times New Roman" w:hAnsi="Times New Roman" w:cs="Times New Roman"/>
          <w:b/>
          <w:i/>
          <w:sz w:val="24"/>
          <w:szCs w:val="24"/>
        </w:rPr>
        <w:t xml:space="preserve">Требования к личностным, </w:t>
      </w:r>
      <w:proofErr w:type="spellStart"/>
      <w:r w:rsidRPr="00AD4112">
        <w:rPr>
          <w:rFonts w:ascii="Times New Roman" w:hAnsi="Times New Roman" w:cs="Times New Roman"/>
          <w:b/>
          <w:i/>
          <w:sz w:val="24"/>
          <w:szCs w:val="24"/>
        </w:rPr>
        <w:t>метапредметным</w:t>
      </w:r>
      <w:proofErr w:type="spellEnd"/>
      <w:r w:rsidRPr="00AD4112">
        <w:rPr>
          <w:rFonts w:ascii="Times New Roman" w:hAnsi="Times New Roman" w:cs="Times New Roman"/>
          <w:b/>
          <w:i/>
          <w:sz w:val="24"/>
          <w:szCs w:val="24"/>
        </w:rPr>
        <w:t xml:space="preserve"> и предметным результатам </w:t>
      </w:r>
      <w:r w:rsidRPr="00AD4112">
        <w:rPr>
          <w:rFonts w:ascii="Times New Roman" w:hAnsi="Times New Roman" w:cs="Times New Roman"/>
          <w:sz w:val="24"/>
          <w:szCs w:val="24"/>
        </w:rPr>
        <w:t>освоения программы  кружка «Умники и умницы»</w:t>
      </w:r>
    </w:p>
    <w:p w:rsidR="004A370C" w:rsidRPr="00AD4112" w:rsidRDefault="004A370C" w:rsidP="00AD4112">
      <w:pPr>
        <w:spacing w:after="0" w:line="240" w:lineRule="auto"/>
        <w:ind w:firstLine="709"/>
        <w:jc w:val="both"/>
        <w:rPr>
          <w:rFonts w:ascii="Times New Roman" w:hAnsi="Times New Roman" w:cs="Times New Roman"/>
          <w:sz w:val="24"/>
          <w:szCs w:val="24"/>
        </w:rPr>
      </w:pPr>
      <w:r w:rsidRPr="00AD4112">
        <w:rPr>
          <w:rFonts w:ascii="Times New Roman" w:hAnsi="Times New Roman" w:cs="Times New Roman"/>
          <w:sz w:val="24"/>
          <w:szCs w:val="24"/>
        </w:rPr>
        <w:t xml:space="preserve">В результате изучения данной программы </w:t>
      </w:r>
      <w:r w:rsidRPr="00AD4112">
        <w:rPr>
          <w:rFonts w:ascii="Times New Roman" w:hAnsi="Times New Roman" w:cs="Times New Roman"/>
          <w:b/>
          <w:sz w:val="24"/>
          <w:szCs w:val="24"/>
        </w:rPr>
        <w:t>в 1 классе</w:t>
      </w:r>
      <w:r w:rsidRPr="00AD4112">
        <w:rPr>
          <w:rFonts w:ascii="Times New Roman" w:hAnsi="Times New Roman" w:cs="Times New Roman"/>
          <w:sz w:val="24"/>
          <w:szCs w:val="24"/>
        </w:rPr>
        <w:t xml:space="preserve"> обучающиеся получат возможность формирования</w:t>
      </w:r>
    </w:p>
    <w:p w:rsidR="004A370C" w:rsidRPr="00AD4112" w:rsidRDefault="004A370C" w:rsidP="00AD4112">
      <w:pPr>
        <w:spacing w:after="0" w:line="240" w:lineRule="auto"/>
        <w:jc w:val="both"/>
        <w:rPr>
          <w:rFonts w:ascii="Times New Roman" w:hAnsi="Times New Roman" w:cs="Times New Roman"/>
          <w:b/>
          <w:sz w:val="24"/>
          <w:szCs w:val="24"/>
        </w:rPr>
      </w:pPr>
      <w:r w:rsidRPr="00AD4112">
        <w:rPr>
          <w:rFonts w:ascii="Times New Roman" w:hAnsi="Times New Roman" w:cs="Times New Roman"/>
          <w:b/>
          <w:sz w:val="24"/>
          <w:szCs w:val="24"/>
        </w:rPr>
        <w:t>Личностных результатов:</w:t>
      </w:r>
    </w:p>
    <w:p w:rsidR="004A370C" w:rsidRPr="00AD4112" w:rsidRDefault="004A370C" w:rsidP="00AD4112">
      <w:pPr>
        <w:numPr>
          <w:ilvl w:val="0"/>
          <w:numId w:val="8"/>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определять и высказывать под руководством педагога самые простые общие для всех людей правила поведения при сотрудничестве (этические нормы);</w:t>
      </w:r>
    </w:p>
    <w:p w:rsidR="004A370C" w:rsidRPr="00AD4112" w:rsidRDefault="004A370C" w:rsidP="00AD4112">
      <w:pPr>
        <w:numPr>
          <w:ilvl w:val="0"/>
          <w:numId w:val="8"/>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 xml:space="preserve">в предложенных педагогом ситуациях общения и сотрудничества, при поддержке других участников группы и педагога, делать выбор, как поступить, опираясь на этические нормы. </w:t>
      </w:r>
    </w:p>
    <w:p w:rsidR="004A370C" w:rsidRPr="00AD4112" w:rsidRDefault="004A370C" w:rsidP="00AD4112">
      <w:pPr>
        <w:spacing w:after="0" w:line="240" w:lineRule="auto"/>
        <w:jc w:val="both"/>
        <w:rPr>
          <w:rFonts w:ascii="Times New Roman" w:hAnsi="Times New Roman" w:cs="Times New Roman"/>
          <w:b/>
          <w:sz w:val="24"/>
          <w:szCs w:val="24"/>
        </w:rPr>
      </w:pPr>
      <w:proofErr w:type="spellStart"/>
      <w:r w:rsidRPr="00AD4112">
        <w:rPr>
          <w:rFonts w:ascii="Times New Roman" w:hAnsi="Times New Roman" w:cs="Times New Roman"/>
          <w:b/>
          <w:sz w:val="24"/>
          <w:szCs w:val="24"/>
        </w:rPr>
        <w:t>Метапредметные</w:t>
      </w:r>
      <w:proofErr w:type="spellEnd"/>
      <w:r w:rsidRPr="00AD4112">
        <w:rPr>
          <w:rFonts w:ascii="Times New Roman" w:hAnsi="Times New Roman" w:cs="Times New Roman"/>
          <w:b/>
          <w:sz w:val="24"/>
          <w:szCs w:val="24"/>
        </w:rPr>
        <w:t xml:space="preserve"> результаты:</w:t>
      </w:r>
    </w:p>
    <w:p w:rsidR="004A370C" w:rsidRPr="00AD4112" w:rsidRDefault="004A370C" w:rsidP="00AD4112">
      <w:pPr>
        <w:spacing w:after="0" w:line="240" w:lineRule="auto"/>
        <w:jc w:val="both"/>
        <w:rPr>
          <w:rFonts w:ascii="Times New Roman" w:hAnsi="Times New Roman" w:cs="Times New Roman"/>
          <w:i/>
          <w:sz w:val="24"/>
          <w:szCs w:val="24"/>
        </w:rPr>
      </w:pPr>
      <w:r w:rsidRPr="00AD4112">
        <w:rPr>
          <w:rFonts w:ascii="Times New Roman" w:hAnsi="Times New Roman" w:cs="Times New Roman"/>
          <w:i/>
          <w:sz w:val="24"/>
          <w:szCs w:val="24"/>
        </w:rPr>
        <w:t>Регулятивные УДД:</w:t>
      </w:r>
    </w:p>
    <w:p w:rsidR="004A370C" w:rsidRPr="00AD4112" w:rsidRDefault="004A370C" w:rsidP="00AD4112">
      <w:pPr>
        <w:numPr>
          <w:ilvl w:val="0"/>
          <w:numId w:val="9"/>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определять и формулировать цель деятельности с помощью педагога;</w:t>
      </w:r>
    </w:p>
    <w:p w:rsidR="004A370C" w:rsidRPr="00AD4112" w:rsidRDefault="004A370C" w:rsidP="00AD4112">
      <w:pPr>
        <w:numPr>
          <w:ilvl w:val="0"/>
          <w:numId w:val="9"/>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проговаривать последовательность действий;</w:t>
      </w:r>
    </w:p>
    <w:p w:rsidR="004A370C" w:rsidRPr="00AD4112" w:rsidRDefault="004A370C" w:rsidP="00AD4112">
      <w:pPr>
        <w:numPr>
          <w:ilvl w:val="0"/>
          <w:numId w:val="9"/>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учиться высказывать свое предположение (версию);</w:t>
      </w:r>
    </w:p>
    <w:p w:rsidR="004A370C" w:rsidRPr="00AD4112" w:rsidRDefault="004A370C" w:rsidP="00AD4112">
      <w:pPr>
        <w:numPr>
          <w:ilvl w:val="0"/>
          <w:numId w:val="9"/>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учиться работать по предложенному педагогом плану;</w:t>
      </w:r>
    </w:p>
    <w:p w:rsidR="004A370C" w:rsidRPr="00AD4112" w:rsidRDefault="004A370C" w:rsidP="00AD4112">
      <w:pPr>
        <w:numPr>
          <w:ilvl w:val="0"/>
          <w:numId w:val="9"/>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 xml:space="preserve">учиться отличать </w:t>
      </w:r>
      <w:proofErr w:type="gramStart"/>
      <w:r w:rsidRPr="00AD4112">
        <w:rPr>
          <w:rFonts w:ascii="Times New Roman" w:hAnsi="Times New Roman" w:cs="Times New Roman"/>
          <w:sz w:val="24"/>
          <w:szCs w:val="24"/>
        </w:rPr>
        <w:t>верно</w:t>
      </w:r>
      <w:proofErr w:type="gramEnd"/>
      <w:r w:rsidRPr="00AD4112">
        <w:rPr>
          <w:rFonts w:ascii="Times New Roman" w:hAnsi="Times New Roman" w:cs="Times New Roman"/>
          <w:sz w:val="24"/>
          <w:szCs w:val="24"/>
        </w:rPr>
        <w:t xml:space="preserve"> выполненное задание от неверного;</w:t>
      </w:r>
    </w:p>
    <w:p w:rsidR="004A370C" w:rsidRPr="00AD4112" w:rsidRDefault="004A370C" w:rsidP="00AD4112">
      <w:pPr>
        <w:numPr>
          <w:ilvl w:val="0"/>
          <w:numId w:val="9"/>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учиться совместно с педагогом и другими учениками давать эмоциональную оценку деятельности товарищей.</w:t>
      </w:r>
    </w:p>
    <w:p w:rsidR="004A370C" w:rsidRPr="00AD4112" w:rsidRDefault="004A370C" w:rsidP="00AD4112">
      <w:pPr>
        <w:spacing w:after="0" w:line="240" w:lineRule="auto"/>
        <w:jc w:val="both"/>
        <w:rPr>
          <w:rFonts w:ascii="Times New Roman" w:hAnsi="Times New Roman" w:cs="Times New Roman"/>
          <w:i/>
          <w:sz w:val="24"/>
          <w:szCs w:val="24"/>
        </w:rPr>
      </w:pPr>
      <w:r w:rsidRPr="00AD4112">
        <w:rPr>
          <w:rFonts w:ascii="Times New Roman" w:hAnsi="Times New Roman" w:cs="Times New Roman"/>
          <w:i/>
          <w:sz w:val="24"/>
          <w:szCs w:val="24"/>
        </w:rPr>
        <w:t>Познавательные УДД:</w:t>
      </w:r>
    </w:p>
    <w:p w:rsidR="004A370C" w:rsidRPr="00AD4112" w:rsidRDefault="004A370C" w:rsidP="00AD4112">
      <w:pPr>
        <w:numPr>
          <w:ilvl w:val="0"/>
          <w:numId w:val="10"/>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lastRenderedPageBreak/>
        <w:t>ориентироваться в своей системе знаний: отличать новое от уже известного с помощью педагога;</w:t>
      </w:r>
    </w:p>
    <w:p w:rsidR="004A370C" w:rsidRPr="00AD4112" w:rsidRDefault="004A370C" w:rsidP="00AD4112">
      <w:pPr>
        <w:numPr>
          <w:ilvl w:val="0"/>
          <w:numId w:val="10"/>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учиться добывать новые знания: находить ответы на вопросы, используя свой жизненный опыт, информацию, полученную от педагога, и используя учебную литературу;</w:t>
      </w:r>
    </w:p>
    <w:p w:rsidR="004A370C" w:rsidRPr="00AD4112" w:rsidRDefault="004A370C" w:rsidP="00AD4112">
      <w:pPr>
        <w:numPr>
          <w:ilvl w:val="0"/>
          <w:numId w:val="10"/>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учиться овладевать измерительными инструментами.</w:t>
      </w:r>
    </w:p>
    <w:p w:rsidR="004A370C" w:rsidRPr="00AD4112" w:rsidRDefault="004A370C" w:rsidP="00AD4112">
      <w:pPr>
        <w:spacing w:after="0" w:line="240" w:lineRule="auto"/>
        <w:jc w:val="both"/>
        <w:rPr>
          <w:rFonts w:ascii="Times New Roman" w:hAnsi="Times New Roman" w:cs="Times New Roman"/>
          <w:i/>
          <w:sz w:val="24"/>
          <w:szCs w:val="24"/>
        </w:rPr>
      </w:pPr>
      <w:r w:rsidRPr="00AD4112">
        <w:rPr>
          <w:rFonts w:ascii="Times New Roman" w:hAnsi="Times New Roman" w:cs="Times New Roman"/>
          <w:i/>
          <w:sz w:val="24"/>
          <w:szCs w:val="24"/>
        </w:rPr>
        <w:t>Коммуникативные УДД:</w:t>
      </w:r>
    </w:p>
    <w:p w:rsidR="004A370C" w:rsidRPr="00AD4112" w:rsidRDefault="004A370C" w:rsidP="00AD4112">
      <w:pPr>
        <w:numPr>
          <w:ilvl w:val="0"/>
          <w:numId w:val="11"/>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учиться выражать свои мысли;</w:t>
      </w:r>
    </w:p>
    <w:p w:rsidR="004A370C" w:rsidRPr="00AD4112" w:rsidRDefault="004A370C" w:rsidP="00AD4112">
      <w:pPr>
        <w:numPr>
          <w:ilvl w:val="0"/>
          <w:numId w:val="11"/>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учиться объяснять свое несогласие и пытаться договориться;</w:t>
      </w:r>
    </w:p>
    <w:p w:rsidR="004A370C" w:rsidRPr="00AD4112" w:rsidRDefault="004A370C" w:rsidP="00AD4112">
      <w:pPr>
        <w:numPr>
          <w:ilvl w:val="0"/>
          <w:numId w:val="11"/>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овладевать навыками сотрудничества в группе в совместном решении учебной задачи.</w:t>
      </w:r>
    </w:p>
    <w:p w:rsidR="004A370C" w:rsidRPr="00AD4112" w:rsidRDefault="004A370C" w:rsidP="00AD4112">
      <w:pPr>
        <w:spacing w:after="0" w:line="240" w:lineRule="auto"/>
        <w:jc w:val="both"/>
        <w:rPr>
          <w:rFonts w:ascii="Times New Roman" w:hAnsi="Times New Roman" w:cs="Times New Roman"/>
          <w:sz w:val="24"/>
          <w:szCs w:val="24"/>
        </w:rPr>
      </w:pPr>
      <w:r w:rsidRPr="00AD4112">
        <w:rPr>
          <w:rFonts w:ascii="Times New Roman" w:hAnsi="Times New Roman" w:cs="Times New Roman"/>
          <w:b/>
          <w:sz w:val="24"/>
          <w:szCs w:val="24"/>
        </w:rPr>
        <w:t>Предметными результатами</w:t>
      </w:r>
      <w:r w:rsidRPr="00AD4112">
        <w:rPr>
          <w:rFonts w:ascii="Times New Roman" w:hAnsi="Times New Roman" w:cs="Times New Roman"/>
          <w:sz w:val="24"/>
          <w:szCs w:val="24"/>
        </w:rPr>
        <w:t xml:space="preserve"> являются формирование следующих умений:</w:t>
      </w:r>
    </w:p>
    <w:p w:rsidR="004A370C" w:rsidRPr="00AD4112" w:rsidRDefault="004A370C" w:rsidP="00AD4112">
      <w:pPr>
        <w:numPr>
          <w:ilvl w:val="0"/>
          <w:numId w:val="12"/>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сравнивать предметы по заданному свойству;</w:t>
      </w:r>
    </w:p>
    <w:p w:rsidR="004A370C" w:rsidRPr="00AD4112" w:rsidRDefault="004A370C" w:rsidP="00AD4112">
      <w:pPr>
        <w:numPr>
          <w:ilvl w:val="0"/>
          <w:numId w:val="12"/>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определять целое и часть;</w:t>
      </w:r>
    </w:p>
    <w:p w:rsidR="004A370C" w:rsidRPr="00AD4112" w:rsidRDefault="004A370C" w:rsidP="00AD4112">
      <w:pPr>
        <w:numPr>
          <w:ilvl w:val="0"/>
          <w:numId w:val="12"/>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устанавливать общие признаки;</w:t>
      </w:r>
    </w:p>
    <w:p w:rsidR="004A370C" w:rsidRPr="00AD4112" w:rsidRDefault="004A370C" w:rsidP="00AD4112">
      <w:pPr>
        <w:numPr>
          <w:ilvl w:val="0"/>
          <w:numId w:val="12"/>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находить закономерность в значении признаков, в расположении предметов;</w:t>
      </w:r>
    </w:p>
    <w:p w:rsidR="004A370C" w:rsidRPr="00AD4112" w:rsidRDefault="004A370C" w:rsidP="00AD4112">
      <w:pPr>
        <w:numPr>
          <w:ilvl w:val="0"/>
          <w:numId w:val="12"/>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определять последовательность действий;</w:t>
      </w:r>
    </w:p>
    <w:p w:rsidR="004A370C" w:rsidRPr="00AD4112" w:rsidRDefault="004A370C" w:rsidP="00AD4112">
      <w:pPr>
        <w:numPr>
          <w:ilvl w:val="0"/>
          <w:numId w:val="12"/>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находить истинные и ложные высказывания;</w:t>
      </w:r>
    </w:p>
    <w:p w:rsidR="004A370C" w:rsidRPr="00AD4112" w:rsidRDefault="004A370C" w:rsidP="00AD4112">
      <w:pPr>
        <w:numPr>
          <w:ilvl w:val="0"/>
          <w:numId w:val="12"/>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наделять предметы новыми свойствами;</w:t>
      </w:r>
    </w:p>
    <w:p w:rsidR="004A370C" w:rsidRPr="00AD4112" w:rsidRDefault="004A370C" w:rsidP="00AD4112">
      <w:pPr>
        <w:numPr>
          <w:ilvl w:val="0"/>
          <w:numId w:val="12"/>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переносить свойства с одних предметов на другие</w:t>
      </w:r>
    </w:p>
    <w:p w:rsidR="004A370C" w:rsidRPr="00AD4112" w:rsidRDefault="004A370C" w:rsidP="00AD4112">
      <w:pPr>
        <w:pStyle w:val="a4"/>
        <w:rPr>
          <w:rFonts w:ascii="Times New Roman" w:hAnsi="Times New Roman"/>
          <w:sz w:val="24"/>
          <w:szCs w:val="24"/>
        </w:rPr>
      </w:pPr>
    </w:p>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Тематический план</w:t>
      </w:r>
    </w:p>
    <w:p w:rsidR="004A370C" w:rsidRPr="00AD4112" w:rsidRDefault="004A370C" w:rsidP="00AD4112">
      <w:pPr>
        <w:pStyle w:val="a4"/>
        <w:jc w:val="both"/>
        <w:rPr>
          <w:rFonts w:ascii="Times New Roman" w:hAnsi="Times New Roman"/>
          <w:sz w:val="24"/>
          <w:szCs w:val="24"/>
        </w:rPr>
      </w:pPr>
      <w:r w:rsidRPr="00AD4112">
        <w:rPr>
          <w:rFonts w:ascii="Times New Roman" w:hAnsi="Times New Roman"/>
          <w:b/>
          <w:sz w:val="24"/>
          <w:szCs w:val="24"/>
        </w:rPr>
        <w:t xml:space="preserve">Цель: </w:t>
      </w:r>
      <w:r w:rsidRPr="00AD4112">
        <w:rPr>
          <w:rFonts w:ascii="Times New Roman" w:hAnsi="Times New Roman"/>
          <w:sz w:val="24"/>
          <w:szCs w:val="24"/>
        </w:rPr>
        <w:t>Развивать умение детей логично рассуждать и продуктивно мыслить.</w:t>
      </w:r>
    </w:p>
    <w:p w:rsidR="004A370C" w:rsidRPr="00AD4112" w:rsidRDefault="004A370C" w:rsidP="00AD4112">
      <w:pPr>
        <w:pStyle w:val="a4"/>
        <w:rPr>
          <w:rFonts w:ascii="Times New Roman" w:hAnsi="Times New Roman"/>
          <w:b/>
          <w:sz w:val="24"/>
          <w:szCs w:val="24"/>
        </w:rPr>
      </w:pPr>
      <w:r w:rsidRPr="00AD4112">
        <w:rPr>
          <w:rFonts w:ascii="Times New Roman" w:hAnsi="Times New Roman"/>
          <w:b/>
          <w:sz w:val="24"/>
          <w:szCs w:val="24"/>
        </w:rPr>
        <w:t>Задачи:</w:t>
      </w:r>
    </w:p>
    <w:p w:rsidR="004A370C" w:rsidRPr="00AD4112" w:rsidRDefault="004A370C" w:rsidP="00AD4112">
      <w:pPr>
        <w:pStyle w:val="a4"/>
        <w:numPr>
          <w:ilvl w:val="0"/>
          <w:numId w:val="4"/>
        </w:numPr>
        <w:jc w:val="both"/>
        <w:rPr>
          <w:rFonts w:ascii="Times New Roman" w:hAnsi="Times New Roman"/>
          <w:sz w:val="24"/>
          <w:szCs w:val="24"/>
        </w:rPr>
      </w:pPr>
      <w:r w:rsidRPr="00AD4112">
        <w:rPr>
          <w:rFonts w:ascii="Times New Roman" w:hAnsi="Times New Roman"/>
          <w:sz w:val="24"/>
          <w:szCs w:val="24"/>
        </w:rPr>
        <w:t>Сформировать умение выделять свойства предметов, разбивать множество предметов на подмножества, характеризующихся общим свойством;</w:t>
      </w:r>
    </w:p>
    <w:p w:rsidR="004A370C" w:rsidRPr="00AD4112" w:rsidRDefault="004A370C" w:rsidP="00AD4112">
      <w:pPr>
        <w:pStyle w:val="a4"/>
        <w:numPr>
          <w:ilvl w:val="0"/>
          <w:numId w:val="4"/>
        </w:numPr>
        <w:jc w:val="both"/>
        <w:rPr>
          <w:rFonts w:ascii="Times New Roman" w:hAnsi="Times New Roman"/>
          <w:sz w:val="24"/>
          <w:szCs w:val="24"/>
        </w:rPr>
      </w:pPr>
      <w:r w:rsidRPr="00AD4112">
        <w:rPr>
          <w:rFonts w:ascii="Times New Roman" w:hAnsi="Times New Roman"/>
          <w:sz w:val="24"/>
          <w:szCs w:val="24"/>
        </w:rPr>
        <w:t>Умение сравнивать между собой предметы, явления и действия;</w:t>
      </w:r>
    </w:p>
    <w:p w:rsidR="004A370C" w:rsidRPr="00AD4112" w:rsidRDefault="004A370C" w:rsidP="00AD4112">
      <w:pPr>
        <w:pStyle w:val="a4"/>
        <w:numPr>
          <w:ilvl w:val="0"/>
          <w:numId w:val="4"/>
        </w:numPr>
        <w:jc w:val="both"/>
        <w:rPr>
          <w:rFonts w:ascii="Times New Roman" w:hAnsi="Times New Roman"/>
          <w:sz w:val="24"/>
          <w:szCs w:val="24"/>
        </w:rPr>
      </w:pPr>
      <w:r w:rsidRPr="00AD4112">
        <w:rPr>
          <w:rFonts w:ascii="Times New Roman" w:hAnsi="Times New Roman"/>
          <w:sz w:val="24"/>
          <w:szCs w:val="24"/>
        </w:rPr>
        <w:t>Умение обобщать предметы, группировать, выделять части и целое.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6"/>
        <w:gridCol w:w="1859"/>
        <w:gridCol w:w="3996"/>
        <w:gridCol w:w="846"/>
        <w:gridCol w:w="1236"/>
        <w:gridCol w:w="1098"/>
      </w:tblGrid>
      <w:tr w:rsidR="004A370C" w:rsidRPr="00AD4112" w:rsidTr="00214BE9">
        <w:tc>
          <w:tcPr>
            <w:tcW w:w="536" w:type="dxa"/>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w:t>
            </w:r>
          </w:p>
        </w:tc>
        <w:tc>
          <w:tcPr>
            <w:tcW w:w="1907" w:type="dxa"/>
            <w:tcBorders>
              <w:right w:val="single" w:sz="4" w:space="0" w:color="auto"/>
            </w:tcBorders>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Перечень разделов и тем</w:t>
            </w:r>
          </w:p>
        </w:tc>
        <w:tc>
          <w:tcPr>
            <w:tcW w:w="4473" w:type="dxa"/>
            <w:tcBorders>
              <w:left w:val="single" w:sz="4" w:space="0" w:color="auto"/>
            </w:tcBorders>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 xml:space="preserve">Содержание </w:t>
            </w:r>
          </w:p>
        </w:tc>
        <w:tc>
          <w:tcPr>
            <w:tcW w:w="851" w:type="dxa"/>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Кол-во часов</w:t>
            </w:r>
          </w:p>
        </w:tc>
        <w:tc>
          <w:tcPr>
            <w:tcW w:w="1272" w:type="dxa"/>
          </w:tcPr>
          <w:p w:rsidR="004A370C" w:rsidRPr="00AD4112" w:rsidRDefault="004A370C" w:rsidP="00AD4112">
            <w:pPr>
              <w:pStyle w:val="a4"/>
              <w:jc w:val="center"/>
              <w:rPr>
                <w:rFonts w:ascii="Times New Roman" w:hAnsi="Times New Roman"/>
                <w:b/>
                <w:sz w:val="24"/>
                <w:szCs w:val="24"/>
              </w:rPr>
            </w:pPr>
            <w:proofErr w:type="spellStart"/>
            <w:r w:rsidRPr="00AD4112">
              <w:rPr>
                <w:rFonts w:ascii="Times New Roman" w:hAnsi="Times New Roman"/>
                <w:b/>
                <w:sz w:val="24"/>
                <w:szCs w:val="24"/>
              </w:rPr>
              <w:t>Теорет-х</w:t>
            </w:r>
            <w:proofErr w:type="spellEnd"/>
          </w:p>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 xml:space="preserve">занятий </w:t>
            </w:r>
          </w:p>
        </w:tc>
        <w:tc>
          <w:tcPr>
            <w:tcW w:w="1099" w:type="dxa"/>
          </w:tcPr>
          <w:p w:rsidR="004A370C" w:rsidRPr="00AD4112" w:rsidRDefault="004A370C" w:rsidP="00AD4112">
            <w:pPr>
              <w:pStyle w:val="a4"/>
              <w:jc w:val="center"/>
              <w:rPr>
                <w:rFonts w:ascii="Times New Roman" w:hAnsi="Times New Roman"/>
                <w:b/>
                <w:sz w:val="24"/>
                <w:szCs w:val="24"/>
              </w:rPr>
            </w:pPr>
            <w:proofErr w:type="spellStart"/>
            <w:r w:rsidRPr="00AD4112">
              <w:rPr>
                <w:rFonts w:ascii="Times New Roman" w:hAnsi="Times New Roman"/>
                <w:b/>
                <w:sz w:val="24"/>
                <w:szCs w:val="24"/>
              </w:rPr>
              <w:t>Прак-х</w:t>
            </w:r>
            <w:proofErr w:type="spellEnd"/>
          </w:p>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 xml:space="preserve">занятий </w:t>
            </w:r>
          </w:p>
        </w:tc>
      </w:tr>
      <w:tr w:rsidR="004A370C" w:rsidRPr="00AD4112" w:rsidTr="00214BE9">
        <w:tc>
          <w:tcPr>
            <w:tcW w:w="10138" w:type="dxa"/>
            <w:gridSpan w:val="6"/>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 xml:space="preserve">Наблюдение и классификация по самостоятельно </w:t>
            </w:r>
            <w:proofErr w:type="gramStart"/>
            <w:r w:rsidRPr="00AD4112">
              <w:rPr>
                <w:rFonts w:ascii="Times New Roman" w:hAnsi="Times New Roman"/>
                <w:b/>
                <w:sz w:val="24"/>
                <w:szCs w:val="24"/>
              </w:rPr>
              <w:t>найденному</w:t>
            </w:r>
            <w:proofErr w:type="gramEnd"/>
          </w:p>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 xml:space="preserve"> и заданному основанию</w:t>
            </w:r>
          </w:p>
          <w:p w:rsidR="004A370C" w:rsidRPr="00AD4112" w:rsidRDefault="004A370C" w:rsidP="00AD4112">
            <w:pPr>
              <w:pStyle w:val="a4"/>
              <w:jc w:val="center"/>
              <w:rPr>
                <w:rFonts w:ascii="Times New Roman" w:hAnsi="Times New Roman"/>
                <w:b/>
                <w:sz w:val="24"/>
                <w:szCs w:val="24"/>
              </w:rPr>
            </w:pP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Вводное занятие.</w:t>
            </w:r>
          </w:p>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Тест способностей.</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Знакомство с программой, с целями, с темами занятий. Простые интеллектуальные игры.</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Знаете ли вы себя.</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Ответы на вопросы о строении человеческого тела. Практическое задание: показать на себе спрашиваемые части тела.</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3-7.</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 xml:space="preserve">Игры с фигурами </w:t>
            </w:r>
            <w:proofErr w:type="spellStart"/>
            <w:r w:rsidRPr="00AD4112">
              <w:rPr>
                <w:rFonts w:ascii="Times New Roman" w:hAnsi="Times New Roman"/>
                <w:sz w:val="24"/>
                <w:szCs w:val="24"/>
              </w:rPr>
              <w:t>Дьенеша</w:t>
            </w:r>
            <w:proofErr w:type="spellEnd"/>
            <w:r w:rsidRPr="00AD4112">
              <w:rPr>
                <w:rFonts w:ascii="Times New Roman" w:hAnsi="Times New Roman"/>
                <w:sz w:val="24"/>
                <w:szCs w:val="24"/>
              </w:rPr>
              <w:t>.</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Игры с геометрическими фигурами: цвет, форма, размер, величина. Объединение по группам. Практическое задание: вырезание фигур, придумать свой вариант объединения предметов.</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5</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4</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8.</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В сказочном городе. Бегите ко мне.</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Объединение предметов по признакам.</w:t>
            </w:r>
          </w:p>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Игра на развитие внимания.</w:t>
            </w:r>
          </w:p>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lastRenderedPageBreak/>
              <w:t>Практическое задание: изобрази животное.</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lastRenderedPageBreak/>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lastRenderedPageBreak/>
              <w:t>9.</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Братцы – кролики. Живые группы.</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Объединение предметов по признакам.</w:t>
            </w:r>
          </w:p>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Практическое задание: игра на умение группироваться по признаку.</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10.</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 xml:space="preserve">А ну – </w:t>
            </w:r>
            <w:proofErr w:type="spellStart"/>
            <w:r w:rsidRPr="00AD4112">
              <w:rPr>
                <w:rFonts w:ascii="Times New Roman" w:hAnsi="Times New Roman"/>
                <w:sz w:val="24"/>
                <w:szCs w:val="24"/>
              </w:rPr>
              <w:t>ка</w:t>
            </w:r>
            <w:proofErr w:type="spellEnd"/>
            <w:r w:rsidRPr="00AD4112">
              <w:rPr>
                <w:rFonts w:ascii="Times New Roman" w:hAnsi="Times New Roman"/>
                <w:sz w:val="24"/>
                <w:szCs w:val="24"/>
              </w:rPr>
              <w:t xml:space="preserve"> собери.</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Объединение предметов по тематическому признаку.</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11.</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Подбери картинки. Составь пары.</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Объединение предметов по тематическому признаку.</w:t>
            </w:r>
          </w:p>
          <w:p w:rsidR="004A370C" w:rsidRPr="00AD4112" w:rsidRDefault="004A370C" w:rsidP="00AD4112">
            <w:pPr>
              <w:pStyle w:val="a4"/>
              <w:jc w:val="both"/>
              <w:rPr>
                <w:rFonts w:ascii="Times New Roman" w:hAnsi="Times New Roman"/>
                <w:b/>
                <w:color w:val="1F497D"/>
                <w:sz w:val="24"/>
                <w:szCs w:val="24"/>
              </w:rPr>
            </w:pPr>
            <w:r w:rsidRPr="00AD4112">
              <w:rPr>
                <w:rFonts w:ascii="Times New Roman" w:hAnsi="Times New Roman"/>
                <w:b/>
                <w:color w:val="1F497D"/>
                <w:sz w:val="24"/>
                <w:szCs w:val="24"/>
              </w:rPr>
              <w:t>Разработка  в приложении 1(2)</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12.</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Домино.</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Объединение предметов по тематическому признаку.</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13-14.</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Логический поезд.</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Упражнения на развитие логической связи. Проектная работа: составить свой «логический поезд»</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15-17.</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Логические задачи.</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Упражнения на развитие логической связи. Творческая работа: придумать задачу.</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3</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3</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18.</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Конкурс эрудитов.</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19.</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Найди пирамидку. Забей гвоздь.</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Упражнения на развитие логического мышления. Исследовательская работа: «если», «то»</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10138" w:type="dxa"/>
            <w:gridSpan w:val="6"/>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Наблюдение, обобщение.</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20.</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Продолжи логический ряд.</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Посредством зрения и логики продолжить предложенный ряд</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21.</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proofErr w:type="gramStart"/>
            <w:r w:rsidRPr="00AD4112">
              <w:rPr>
                <w:rFonts w:ascii="Times New Roman" w:hAnsi="Times New Roman"/>
                <w:sz w:val="24"/>
                <w:szCs w:val="24"/>
              </w:rPr>
              <w:t>Назови</w:t>
            </w:r>
            <w:proofErr w:type="gramEnd"/>
            <w:r w:rsidRPr="00AD4112">
              <w:rPr>
                <w:rFonts w:ascii="Times New Roman" w:hAnsi="Times New Roman"/>
                <w:sz w:val="24"/>
                <w:szCs w:val="24"/>
              </w:rPr>
              <w:t xml:space="preserve"> одним словом.</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Объединение предметов по признаку и его название.</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22.</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Найди общий признак. Загадочный ряд.</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Проанализировать данные предметы и назвать признак. Практическая работа: придумать свой признак объединения предметов.</w:t>
            </w:r>
          </w:p>
          <w:p w:rsidR="004A370C" w:rsidRPr="00AD4112" w:rsidRDefault="004A370C" w:rsidP="00AD4112">
            <w:pPr>
              <w:pStyle w:val="a4"/>
              <w:jc w:val="both"/>
              <w:rPr>
                <w:rFonts w:ascii="Times New Roman" w:hAnsi="Times New Roman"/>
                <w:sz w:val="24"/>
                <w:szCs w:val="24"/>
              </w:rPr>
            </w:pP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23.</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Догадайся и дорисуй.</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Найти </w:t>
            </w:r>
            <w:proofErr w:type="gramStart"/>
            <w:r w:rsidRPr="00AD4112">
              <w:rPr>
                <w:rFonts w:ascii="Times New Roman" w:hAnsi="Times New Roman"/>
                <w:sz w:val="24"/>
                <w:szCs w:val="24"/>
              </w:rPr>
              <w:t>правило</w:t>
            </w:r>
            <w:proofErr w:type="gramEnd"/>
            <w:r w:rsidRPr="00AD4112">
              <w:rPr>
                <w:rFonts w:ascii="Times New Roman" w:hAnsi="Times New Roman"/>
                <w:sz w:val="24"/>
                <w:szCs w:val="24"/>
              </w:rPr>
              <w:t xml:space="preserve"> по которому объединены предметы и нарисовать недостающий предмет. Подготовительная работа с матрицами </w:t>
            </w:r>
            <w:proofErr w:type="spellStart"/>
            <w:r w:rsidRPr="00AD4112">
              <w:rPr>
                <w:rFonts w:ascii="Times New Roman" w:hAnsi="Times New Roman"/>
                <w:sz w:val="24"/>
                <w:szCs w:val="24"/>
              </w:rPr>
              <w:t>Равена</w:t>
            </w:r>
            <w:proofErr w:type="spellEnd"/>
            <w:r w:rsidRPr="00AD4112">
              <w:rPr>
                <w:rFonts w:ascii="Times New Roman" w:hAnsi="Times New Roman"/>
                <w:sz w:val="24"/>
                <w:szCs w:val="24"/>
              </w:rPr>
              <w:t>.</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24.</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Что лишнее и почему?</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Найти </w:t>
            </w:r>
            <w:proofErr w:type="gramStart"/>
            <w:r w:rsidRPr="00AD4112">
              <w:rPr>
                <w:rFonts w:ascii="Times New Roman" w:hAnsi="Times New Roman"/>
                <w:sz w:val="24"/>
                <w:szCs w:val="24"/>
              </w:rPr>
              <w:t>правило</w:t>
            </w:r>
            <w:proofErr w:type="gramEnd"/>
            <w:r w:rsidRPr="00AD4112">
              <w:rPr>
                <w:rFonts w:ascii="Times New Roman" w:hAnsi="Times New Roman"/>
                <w:sz w:val="24"/>
                <w:szCs w:val="24"/>
              </w:rPr>
              <w:t xml:space="preserve"> по которому объединены предметы и найти лишний  предмет.</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25.</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Найди логическую пару.</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Найти логическую связь между предметами. Проектная работа: придумать и нарисовать свою пару.</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26.</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Что сначала, что потом?</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Разложить карточки по порядку и объяснить, почему так. Творческая работа: самостоятельно составить свою схему.</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10138" w:type="dxa"/>
            <w:gridSpan w:val="6"/>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lastRenderedPageBreak/>
              <w:t xml:space="preserve">Наблюдение и классификация по самостоятельно </w:t>
            </w:r>
            <w:proofErr w:type="gramStart"/>
            <w:r w:rsidRPr="00AD4112">
              <w:rPr>
                <w:rFonts w:ascii="Times New Roman" w:hAnsi="Times New Roman"/>
                <w:b/>
                <w:sz w:val="24"/>
                <w:szCs w:val="24"/>
              </w:rPr>
              <w:t>найденному</w:t>
            </w:r>
            <w:proofErr w:type="gramEnd"/>
          </w:p>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 xml:space="preserve"> и заданному основанию.</w:t>
            </w:r>
          </w:p>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Самоконтроль.</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27.</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Шумящие коробочки. Корешки и вершки.</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Посредством слуха определить, какой предмет в  коробочке.</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28.</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Поиск по признакам. Раздели по группам.</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По данному признаку, продолжить ряд. Творческая работа: рисование отдельных предметов для игры.</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29.</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В мире животных.</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Земля, вода, воздух, какие животные  живут на суше, в воде, в воздухе.</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30.</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Так бывает или нет?</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Игра. Проектная работа совместно с родителями: придумать продолжение игры.</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r>
      <w:tr w:rsidR="004A370C" w:rsidRPr="00AD4112" w:rsidTr="00214BE9">
        <w:tc>
          <w:tcPr>
            <w:tcW w:w="10138" w:type="dxa"/>
            <w:gridSpan w:val="6"/>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Наблюдение, обобщение.</w:t>
            </w:r>
          </w:p>
          <w:p w:rsidR="004A370C" w:rsidRPr="00AD4112" w:rsidRDefault="004A370C" w:rsidP="00AD4112">
            <w:pPr>
              <w:pStyle w:val="a4"/>
              <w:jc w:val="center"/>
              <w:rPr>
                <w:rFonts w:ascii="Times New Roman" w:hAnsi="Times New Roman"/>
                <w:sz w:val="24"/>
                <w:szCs w:val="24"/>
              </w:rPr>
            </w:pPr>
            <w:r w:rsidRPr="00AD4112">
              <w:rPr>
                <w:rFonts w:ascii="Times New Roman" w:hAnsi="Times New Roman"/>
                <w:b/>
                <w:sz w:val="24"/>
                <w:szCs w:val="24"/>
              </w:rPr>
              <w:t>Самоконтроль.</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31.</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Что это? Загадки.</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Назвать предмет по его признакам. Исследовательская работа. (Виды загадок, формы, назначения и т.д.)</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32.</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proofErr w:type="gramStart"/>
            <w:r w:rsidRPr="00AD4112">
              <w:rPr>
                <w:rFonts w:ascii="Times New Roman" w:hAnsi="Times New Roman"/>
                <w:sz w:val="24"/>
                <w:szCs w:val="24"/>
              </w:rPr>
              <w:t>Назови</w:t>
            </w:r>
            <w:proofErr w:type="gramEnd"/>
            <w:r w:rsidRPr="00AD4112">
              <w:rPr>
                <w:rFonts w:ascii="Times New Roman" w:hAnsi="Times New Roman"/>
                <w:sz w:val="24"/>
                <w:szCs w:val="24"/>
              </w:rPr>
              <w:t xml:space="preserve"> одним словом. Лишнее слово.</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Назвать предмет по его признакам.</w:t>
            </w:r>
          </w:p>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Практическая работа: из предложенных предметов найти лишнее и объяснить почему.</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33.</w:t>
            </w:r>
          </w:p>
        </w:tc>
        <w:tc>
          <w:tcPr>
            <w:tcW w:w="1907" w:type="dxa"/>
            <w:tcBorders>
              <w:right w:val="single" w:sz="4" w:space="0" w:color="auto"/>
            </w:tcBorders>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Природа и предметный мир. Истина или ложь. Тест достижений.</w:t>
            </w:r>
          </w:p>
        </w:tc>
        <w:tc>
          <w:tcPr>
            <w:tcW w:w="4473" w:type="dxa"/>
            <w:tcBorders>
              <w:left w:val="single" w:sz="4" w:space="0" w:color="auto"/>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Из предложенных вариантов предметов найти логическую связь между ними. Подвести итоги года.</w:t>
            </w:r>
          </w:p>
        </w:tc>
        <w:tc>
          <w:tcPr>
            <w:tcW w:w="851"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bl>
    <w:p w:rsidR="004A370C" w:rsidRPr="00AD4112" w:rsidRDefault="004A370C" w:rsidP="00AD4112">
      <w:pPr>
        <w:spacing w:after="0" w:line="240" w:lineRule="auto"/>
        <w:jc w:val="both"/>
        <w:rPr>
          <w:rFonts w:ascii="Times New Roman" w:hAnsi="Times New Roman" w:cs="Times New Roman"/>
          <w:b/>
          <w:color w:val="0D0D0D" w:themeColor="text1" w:themeTint="F2"/>
          <w:sz w:val="24"/>
          <w:szCs w:val="24"/>
        </w:rPr>
      </w:pPr>
    </w:p>
    <w:p w:rsidR="004A370C" w:rsidRPr="00AD4112" w:rsidRDefault="004A370C" w:rsidP="00AD4112">
      <w:pPr>
        <w:spacing w:after="0" w:line="240" w:lineRule="auto"/>
        <w:ind w:firstLine="708"/>
        <w:jc w:val="both"/>
        <w:rPr>
          <w:rFonts w:ascii="Times New Roman" w:hAnsi="Times New Roman" w:cs="Times New Roman"/>
          <w:color w:val="0D0D0D" w:themeColor="text1" w:themeTint="F2"/>
          <w:sz w:val="24"/>
          <w:szCs w:val="24"/>
        </w:rPr>
      </w:pPr>
      <w:r w:rsidRPr="00AD4112">
        <w:rPr>
          <w:rFonts w:ascii="Times New Roman" w:hAnsi="Times New Roman" w:cs="Times New Roman"/>
          <w:b/>
          <w:color w:val="0D0D0D" w:themeColor="text1" w:themeTint="F2"/>
          <w:sz w:val="24"/>
          <w:szCs w:val="24"/>
        </w:rPr>
        <w:t>2 класс</w:t>
      </w:r>
      <w:r w:rsidRPr="00AD4112">
        <w:rPr>
          <w:rFonts w:ascii="Times New Roman" w:hAnsi="Times New Roman" w:cs="Times New Roman"/>
          <w:color w:val="0D0D0D" w:themeColor="text1" w:themeTint="F2"/>
          <w:sz w:val="24"/>
          <w:szCs w:val="24"/>
        </w:rPr>
        <w:t xml:space="preserve"> </w:t>
      </w:r>
    </w:p>
    <w:p w:rsidR="004A370C" w:rsidRPr="00AD4112" w:rsidRDefault="004A370C" w:rsidP="00AD4112">
      <w:pPr>
        <w:spacing w:after="0" w:line="240" w:lineRule="auto"/>
        <w:ind w:firstLine="708"/>
        <w:jc w:val="both"/>
        <w:rPr>
          <w:rFonts w:ascii="Times New Roman" w:hAnsi="Times New Roman" w:cs="Times New Roman"/>
          <w:sz w:val="24"/>
          <w:szCs w:val="24"/>
        </w:rPr>
      </w:pPr>
      <w:r w:rsidRPr="00AD4112">
        <w:rPr>
          <w:rFonts w:ascii="Times New Roman" w:hAnsi="Times New Roman" w:cs="Times New Roman"/>
          <w:b/>
          <w:i/>
          <w:sz w:val="24"/>
          <w:szCs w:val="24"/>
        </w:rPr>
        <w:t xml:space="preserve">Требования к личностным, </w:t>
      </w:r>
      <w:proofErr w:type="spellStart"/>
      <w:r w:rsidRPr="00AD4112">
        <w:rPr>
          <w:rFonts w:ascii="Times New Roman" w:hAnsi="Times New Roman" w:cs="Times New Roman"/>
          <w:b/>
          <w:i/>
          <w:sz w:val="24"/>
          <w:szCs w:val="24"/>
        </w:rPr>
        <w:t>метапредметным</w:t>
      </w:r>
      <w:proofErr w:type="spellEnd"/>
      <w:r w:rsidRPr="00AD4112">
        <w:rPr>
          <w:rFonts w:ascii="Times New Roman" w:hAnsi="Times New Roman" w:cs="Times New Roman"/>
          <w:b/>
          <w:i/>
          <w:sz w:val="24"/>
          <w:szCs w:val="24"/>
        </w:rPr>
        <w:t xml:space="preserve"> и предметным результатам </w:t>
      </w:r>
      <w:r w:rsidRPr="00AD4112">
        <w:rPr>
          <w:rFonts w:ascii="Times New Roman" w:hAnsi="Times New Roman" w:cs="Times New Roman"/>
          <w:sz w:val="24"/>
          <w:szCs w:val="24"/>
        </w:rPr>
        <w:t>освоения программы  кружка «Умники и умницы»</w:t>
      </w:r>
    </w:p>
    <w:p w:rsidR="004A370C" w:rsidRPr="00AD4112" w:rsidRDefault="004A370C" w:rsidP="00AD4112">
      <w:pPr>
        <w:spacing w:after="0" w:line="240" w:lineRule="auto"/>
        <w:ind w:firstLine="708"/>
        <w:jc w:val="both"/>
        <w:rPr>
          <w:rFonts w:ascii="Times New Roman" w:hAnsi="Times New Roman" w:cs="Times New Roman"/>
          <w:sz w:val="24"/>
          <w:szCs w:val="24"/>
        </w:rPr>
      </w:pPr>
      <w:r w:rsidRPr="00AD4112">
        <w:rPr>
          <w:rFonts w:ascii="Times New Roman" w:hAnsi="Times New Roman" w:cs="Times New Roman"/>
          <w:sz w:val="24"/>
          <w:szCs w:val="24"/>
        </w:rPr>
        <w:t xml:space="preserve">В результате изучения данной программы  </w:t>
      </w:r>
      <w:r w:rsidRPr="00AD4112">
        <w:rPr>
          <w:rFonts w:ascii="Times New Roman" w:hAnsi="Times New Roman" w:cs="Times New Roman"/>
          <w:b/>
          <w:sz w:val="24"/>
          <w:szCs w:val="24"/>
        </w:rPr>
        <w:t>во 2 классе</w:t>
      </w:r>
      <w:r w:rsidRPr="00AD4112">
        <w:rPr>
          <w:rFonts w:ascii="Times New Roman" w:hAnsi="Times New Roman" w:cs="Times New Roman"/>
          <w:sz w:val="24"/>
          <w:szCs w:val="24"/>
        </w:rPr>
        <w:t xml:space="preserve"> обучающиеся получат возможность формирования </w:t>
      </w:r>
    </w:p>
    <w:p w:rsidR="004A370C" w:rsidRPr="00AD4112" w:rsidRDefault="004A370C" w:rsidP="00AD4112">
      <w:pPr>
        <w:spacing w:after="0" w:line="240" w:lineRule="auto"/>
        <w:jc w:val="both"/>
        <w:rPr>
          <w:rFonts w:ascii="Times New Roman" w:hAnsi="Times New Roman" w:cs="Times New Roman"/>
          <w:b/>
          <w:sz w:val="24"/>
          <w:szCs w:val="24"/>
        </w:rPr>
      </w:pPr>
      <w:r w:rsidRPr="00AD4112">
        <w:rPr>
          <w:rFonts w:ascii="Times New Roman" w:hAnsi="Times New Roman" w:cs="Times New Roman"/>
          <w:b/>
          <w:sz w:val="24"/>
          <w:szCs w:val="24"/>
        </w:rPr>
        <w:t>Личностных результатов:</w:t>
      </w:r>
    </w:p>
    <w:p w:rsidR="004A370C" w:rsidRPr="00AD4112" w:rsidRDefault="004A370C" w:rsidP="00AD4112">
      <w:pPr>
        <w:numPr>
          <w:ilvl w:val="0"/>
          <w:numId w:val="15"/>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учиться объяснять свое несогласия и пытаться договориться;</w:t>
      </w:r>
    </w:p>
    <w:p w:rsidR="004A370C" w:rsidRPr="00AD4112" w:rsidRDefault="004A370C" w:rsidP="00AD4112">
      <w:pPr>
        <w:numPr>
          <w:ilvl w:val="0"/>
          <w:numId w:val="15"/>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учиться выражать свои мысли, аргументировать;</w:t>
      </w:r>
    </w:p>
    <w:p w:rsidR="004A370C" w:rsidRPr="00AD4112" w:rsidRDefault="004A370C" w:rsidP="00AD4112">
      <w:pPr>
        <w:numPr>
          <w:ilvl w:val="0"/>
          <w:numId w:val="15"/>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 xml:space="preserve">овладевать </w:t>
      </w:r>
      <w:proofErr w:type="spellStart"/>
      <w:r w:rsidRPr="00AD4112">
        <w:rPr>
          <w:rFonts w:ascii="Times New Roman" w:hAnsi="Times New Roman" w:cs="Times New Roman"/>
          <w:sz w:val="24"/>
          <w:szCs w:val="24"/>
        </w:rPr>
        <w:t>креативными</w:t>
      </w:r>
      <w:proofErr w:type="spellEnd"/>
      <w:r w:rsidRPr="00AD4112">
        <w:rPr>
          <w:rFonts w:ascii="Times New Roman" w:hAnsi="Times New Roman" w:cs="Times New Roman"/>
          <w:sz w:val="24"/>
          <w:szCs w:val="24"/>
        </w:rPr>
        <w:t xml:space="preserve"> навыками, действуя в нестандартной ситуации.</w:t>
      </w:r>
    </w:p>
    <w:p w:rsidR="004A370C" w:rsidRPr="00AD4112" w:rsidRDefault="004A370C" w:rsidP="00AD4112">
      <w:pPr>
        <w:spacing w:after="0" w:line="240" w:lineRule="auto"/>
        <w:jc w:val="both"/>
        <w:rPr>
          <w:rFonts w:ascii="Times New Roman" w:hAnsi="Times New Roman" w:cs="Times New Roman"/>
          <w:sz w:val="24"/>
          <w:szCs w:val="24"/>
        </w:rPr>
      </w:pPr>
      <w:proofErr w:type="spellStart"/>
      <w:r w:rsidRPr="00AD4112">
        <w:rPr>
          <w:rFonts w:ascii="Times New Roman" w:hAnsi="Times New Roman" w:cs="Times New Roman"/>
          <w:b/>
          <w:sz w:val="24"/>
          <w:szCs w:val="24"/>
        </w:rPr>
        <w:t>Метапредметными</w:t>
      </w:r>
      <w:proofErr w:type="spellEnd"/>
      <w:r w:rsidRPr="00AD4112">
        <w:rPr>
          <w:rFonts w:ascii="Times New Roman" w:hAnsi="Times New Roman" w:cs="Times New Roman"/>
          <w:b/>
          <w:sz w:val="24"/>
          <w:szCs w:val="24"/>
        </w:rPr>
        <w:t xml:space="preserve"> результатами</w:t>
      </w:r>
      <w:r w:rsidRPr="00AD4112">
        <w:rPr>
          <w:rFonts w:ascii="Times New Roman" w:hAnsi="Times New Roman" w:cs="Times New Roman"/>
          <w:sz w:val="24"/>
          <w:szCs w:val="24"/>
        </w:rPr>
        <w:t xml:space="preserve"> изучения курса во втором классе являются формирование </w:t>
      </w:r>
      <w:proofErr w:type="gramStart"/>
      <w:r w:rsidRPr="00AD4112">
        <w:rPr>
          <w:rFonts w:ascii="Times New Roman" w:hAnsi="Times New Roman" w:cs="Times New Roman"/>
          <w:sz w:val="24"/>
          <w:szCs w:val="24"/>
        </w:rPr>
        <w:t>следующих</w:t>
      </w:r>
      <w:proofErr w:type="gramEnd"/>
      <w:r w:rsidRPr="00AD4112">
        <w:rPr>
          <w:rFonts w:ascii="Times New Roman" w:hAnsi="Times New Roman" w:cs="Times New Roman"/>
          <w:sz w:val="24"/>
          <w:szCs w:val="24"/>
        </w:rPr>
        <w:t xml:space="preserve"> УУД.</w:t>
      </w:r>
    </w:p>
    <w:p w:rsidR="004A370C" w:rsidRPr="00AD4112" w:rsidRDefault="004A370C" w:rsidP="00AD4112">
      <w:pPr>
        <w:spacing w:after="0" w:line="240" w:lineRule="auto"/>
        <w:jc w:val="both"/>
        <w:rPr>
          <w:rFonts w:ascii="Times New Roman" w:hAnsi="Times New Roman" w:cs="Times New Roman"/>
          <w:i/>
          <w:sz w:val="24"/>
          <w:szCs w:val="24"/>
        </w:rPr>
      </w:pPr>
      <w:r w:rsidRPr="00AD4112">
        <w:rPr>
          <w:rFonts w:ascii="Times New Roman" w:hAnsi="Times New Roman" w:cs="Times New Roman"/>
          <w:i/>
          <w:sz w:val="24"/>
          <w:szCs w:val="24"/>
        </w:rPr>
        <w:t>Регулятивные УУД:</w:t>
      </w:r>
    </w:p>
    <w:p w:rsidR="004A370C" w:rsidRPr="00AD4112" w:rsidRDefault="004A370C" w:rsidP="00AD4112">
      <w:pPr>
        <w:numPr>
          <w:ilvl w:val="0"/>
          <w:numId w:val="17"/>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 xml:space="preserve">учиться отличать факты от </w:t>
      </w:r>
      <w:proofErr w:type="gramStart"/>
      <w:r w:rsidRPr="00AD4112">
        <w:rPr>
          <w:rFonts w:ascii="Times New Roman" w:hAnsi="Times New Roman" w:cs="Times New Roman"/>
          <w:sz w:val="24"/>
          <w:szCs w:val="24"/>
        </w:rPr>
        <w:t>домыслов</w:t>
      </w:r>
      <w:proofErr w:type="gramEnd"/>
      <w:r w:rsidRPr="00AD4112">
        <w:rPr>
          <w:rFonts w:ascii="Times New Roman" w:hAnsi="Times New Roman" w:cs="Times New Roman"/>
          <w:sz w:val="24"/>
          <w:szCs w:val="24"/>
        </w:rPr>
        <w:t>;</w:t>
      </w:r>
    </w:p>
    <w:p w:rsidR="004A370C" w:rsidRPr="00AD4112" w:rsidRDefault="004A370C" w:rsidP="00AD4112">
      <w:pPr>
        <w:numPr>
          <w:ilvl w:val="0"/>
          <w:numId w:val="17"/>
        </w:numPr>
        <w:suppressAutoHyphens/>
        <w:spacing w:after="0" w:line="240" w:lineRule="auto"/>
        <w:jc w:val="both"/>
        <w:rPr>
          <w:rFonts w:ascii="Times New Roman" w:hAnsi="Times New Roman" w:cs="Times New Roman"/>
          <w:sz w:val="24"/>
          <w:szCs w:val="24"/>
        </w:rPr>
      </w:pPr>
      <w:proofErr w:type="gramStart"/>
      <w:r w:rsidRPr="00AD4112">
        <w:rPr>
          <w:rFonts w:ascii="Times New Roman" w:hAnsi="Times New Roman" w:cs="Times New Roman"/>
          <w:sz w:val="24"/>
          <w:szCs w:val="24"/>
        </w:rPr>
        <w:t>овладевать способностью принимать</w:t>
      </w:r>
      <w:proofErr w:type="gramEnd"/>
      <w:r w:rsidRPr="00AD4112">
        <w:rPr>
          <w:rFonts w:ascii="Times New Roman" w:hAnsi="Times New Roman" w:cs="Times New Roman"/>
          <w:sz w:val="24"/>
          <w:szCs w:val="24"/>
        </w:rPr>
        <w:t xml:space="preserve"> и сохранять цели и задачи учебной деятельности.</w:t>
      </w:r>
    </w:p>
    <w:p w:rsidR="004A370C" w:rsidRPr="00AD4112" w:rsidRDefault="004A370C" w:rsidP="00AD4112">
      <w:pPr>
        <w:numPr>
          <w:ilvl w:val="0"/>
          <w:numId w:val="17"/>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формировать умение оценивать свои действия в соответствии с поставленной задачей.</w:t>
      </w:r>
    </w:p>
    <w:p w:rsidR="004A370C" w:rsidRPr="00AD4112" w:rsidRDefault="004A370C" w:rsidP="00AD4112">
      <w:pPr>
        <w:spacing w:after="0" w:line="240" w:lineRule="auto"/>
        <w:jc w:val="both"/>
        <w:rPr>
          <w:rFonts w:ascii="Times New Roman" w:hAnsi="Times New Roman" w:cs="Times New Roman"/>
          <w:i/>
          <w:sz w:val="24"/>
          <w:szCs w:val="24"/>
        </w:rPr>
      </w:pPr>
      <w:r w:rsidRPr="00AD4112">
        <w:rPr>
          <w:rFonts w:ascii="Times New Roman" w:hAnsi="Times New Roman" w:cs="Times New Roman"/>
          <w:i/>
          <w:sz w:val="24"/>
          <w:szCs w:val="24"/>
        </w:rPr>
        <w:t>Познавательные УУД:</w:t>
      </w:r>
    </w:p>
    <w:p w:rsidR="004A370C" w:rsidRPr="00AD4112" w:rsidRDefault="004A370C" w:rsidP="00AD4112">
      <w:pPr>
        <w:numPr>
          <w:ilvl w:val="0"/>
          <w:numId w:val="13"/>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lastRenderedPageBreak/>
        <w:t>овладевать логическими операциями сравнения, анализа, отнесения к известным понятиям;</w:t>
      </w:r>
    </w:p>
    <w:p w:rsidR="004A370C" w:rsidRPr="00AD4112" w:rsidRDefault="004A370C" w:rsidP="00AD4112">
      <w:pPr>
        <w:numPr>
          <w:ilvl w:val="0"/>
          <w:numId w:val="13"/>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перерабатывать полученную информацию: группировать числа, числовые выражения, геометрические фигуры;</w:t>
      </w:r>
    </w:p>
    <w:p w:rsidR="004A370C" w:rsidRPr="00AD4112" w:rsidRDefault="004A370C" w:rsidP="00AD4112">
      <w:pPr>
        <w:numPr>
          <w:ilvl w:val="0"/>
          <w:numId w:val="13"/>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находить и формулировать решение задачи с помощью простейших моделей (предметных рисунков, схем).</w:t>
      </w:r>
    </w:p>
    <w:p w:rsidR="004A370C" w:rsidRPr="00AD4112" w:rsidRDefault="004A370C" w:rsidP="00AD4112">
      <w:pPr>
        <w:spacing w:after="0" w:line="240" w:lineRule="auto"/>
        <w:jc w:val="both"/>
        <w:rPr>
          <w:rFonts w:ascii="Times New Roman" w:hAnsi="Times New Roman" w:cs="Times New Roman"/>
          <w:i/>
          <w:sz w:val="24"/>
          <w:szCs w:val="24"/>
        </w:rPr>
      </w:pPr>
      <w:r w:rsidRPr="00AD4112">
        <w:rPr>
          <w:rFonts w:ascii="Times New Roman" w:hAnsi="Times New Roman" w:cs="Times New Roman"/>
          <w:i/>
          <w:sz w:val="24"/>
          <w:szCs w:val="24"/>
        </w:rPr>
        <w:t>Коммуникативные УУД:</w:t>
      </w:r>
    </w:p>
    <w:p w:rsidR="004A370C" w:rsidRPr="00AD4112" w:rsidRDefault="004A370C" w:rsidP="00AD4112">
      <w:pPr>
        <w:numPr>
          <w:ilvl w:val="0"/>
          <w:numId w:val="16"/>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учиться выполнять различные роли в группе (лидера, исполнителя);</w:t>
      </w:r>
    </w:p>
    <w:p w:rsidR="004A370C" w:rsidRPr="00AD4112" w:rsidRDefault="004A370C" w:rsidP="00AD4112">
      <w:pPr>
        <w:numPr>
          <w:ilvl w:val="0"/>
          <w:numId w:val="16"/>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развивать доброжелательность и отзывчивость;</w:t>
      </w:r>
    </w:p>
    <w:p w:rsidR="004A370C" w:rsidRPr="00AD4112" w:rsidRDefault="004A370C" w:rsidP="00AD4112">
      <w:pPr>
        <w:numPr>
          <w:ilvl w:val="0"/>
          <w:numId w:val="16"/>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развивать способность вступать в общение с целью быть понятым.</w:t>
      </w:r>
    </w:p>
    <w:p w:rsidR="004A370C" w:rsidRPr="00AD4112" w:rsidRDefault="004A370C" w:rsidP="00AD4112">
      <w:pPr>
        <w:spacing w:after="0" w:line="240" w:lineRule="auto"/>
        <w:jc w:val="both"/>
        <w:rPr>
          <w:rFonts w:ascii="Times New Roman" w:hAnsi="Times New Roman" w:cs="Times New Roman"/>
          <w:sz w:val="24"/>
          <w:szCs w:val="24"/>
        </w:rPr>
      </w:pPr>
      <w:r w:rsidRPr="00AD4112">
        <w:rPr>
          <w:rFonts w:ascii="Times New Roman" w:hAnsi="Times New Roman" w:cs="Times New Roman"/>
          <w:b/>
          <w:sz w:val="24"/>
          <w:szCs w:val="24"/>
        </w:rPr>
        <w:t>Предметными результатами</w:t>
      </w:r>
      <w:r w:rsidRPr="00AD4112">
        <w:rPr>
          <w:rFonts w:ascii="Times New Roman" w:hAnsi="Times New Roman" w:cs="Times New Roman"/>
          <w:sz w:val="24"/>
          <w:szCs w:val="24"/>
        </w:rPr>
        <w:t xml:space="preserve"> являются формирование следующих умений:</w:t>
      </w:r>
    </w:p>
    <w:p w:rsidR="004A370C" w:rsidRPr="00AD4112" w:rsidRDefault="004A370C" w:rsidP="00AD4112">
      <w:pPr>
        <w:numPr>
          <w:ilvl w:val="0"/>
          <w:numId w:val="14"/>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применять правила сравнения;</w:t>
      </w:r>
    </w:p>
    <w:p w:rsidR="004A370C" w:rsidRPr="00AD4112" w:rsidRDefault="004A370C" w:rsidP="00AD4112">
      <w:pPr>
        <w:numPr>
          <w:ilvl w:val="0"/>
          <w:numId w:val="14"/>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задавать вопросы;</w:t>
      </w:r>
    </w:p>
    <w:p w:rsidR="004A370C" w:rsidRPr="00AD4112" w:rsidRDefault="004A370C" w:rsidP="00AD4112">
      <w:pPr>
        <w:numPr>
          <w:ilvl w:val="0"/>
          <w:numId w:val="14"/>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находить закономерность в числах, фигурах и словах;</w:t>
      </w:r>
    </w:p>
    <w:p w:rsidR="004A370C" w:rsidRPr="00AD4112" w:rsidRDefault="004A370C" w:rsidP="00AD4112">
      <w:pPr>
        <w:numPr>
          <w:ilvl w:val="0"/>
          <w:numId w:val="14"/>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строить причинно-следственные цепочки;</w:t>
      </w:r>
    </w:p>
    <w:p w:rsidR="004A370C" w:rsidRPr="00AD4112" w:rsidRDefault="004A370C" w:rsidP="00AD4112">
      <w:pPr>
        <w:numPr>
          <w:ilvl w:val="0"/>
          <w:numId w:val="14"/>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упорядочивать понятия по родовидовым отношениям;</w:t>
      </w:r>
    </w:p>
    <w:p w:rsidR="004A370C" w:rsidRPr="00AD4112" w:rsidRDefault="004A370C" w:rsidP="00AD4112">
      <w:pPr>
        <w:numPr>
          <w:ilvl w:val="0"/>
          <w:numId w:val="14"/>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находить ошибки в построении определений;</w:t>
      </w:r>
    </w:p>
    <w:p w:rsidR="004A370C" w:rsidRPr="00AD4112" w:rsidRDefault="004A370C" w:rsidP="00AD4112">
      <w:pPr>
        <w:numPr>
          <w:ilvl w:val="0"/>
          <w:numId w:val="14"/>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делать умозаключения.</w:t>
      </w:r>
    </w:p>
    <w:p w:rsidR="004A370C" w:rsidRPr="00AD4112" w:rsidRDefault="004A370C" w:rsidP="00AD4112">
      <w:pPr>
        <w:suppressAutoHyphens/>
        <w:spacing w:after="0" w:line="240" w:lineRule="auto"/>
        <w:ind w:left="720"/>
        <w:jc w:val="both"/>
        <w:rPr>
          <w:rFonts w:ascii="Times New Roman" w:hAnsi="Times New Roman" w:cs="Times New Roman"/>
          <w:sz w:val="24"/>
          <w:szCs w:val="24"/>
        </w:rPr>
      </w:pPr>
    </w:p>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Тематическое планирование</w:t>
      </w:r>
    </w:p>
    <w:p w:rsidR="004A370C" w:rsidRPr="00AD4112" w:rsidRDefault="004A370C" w:rsidP="00AD4112">
      <w:pPr>
        <w:pStyle w:val="a4"/>
        <w:jc w:val="both"/>
        <w:rPr>
          <w:rFonts w:ascii="Times New Roman" w:hAnsi="Times New Roman"/>
          <w:sz w:val="24"/>
          <w:szCs w:val="24"/>
        </w:rPr>
      </w:pPr>
      <w:r w:rsidRPr="00AD4112">
        <w:rPr>
          <w:rFonts w:ascii="Times New Roman" w:hAnsi="Times New Roman"/>
          <w:b/>
          <w:sz w:val="24"/>
          <w:szCs w:val="24"/>
        </w:rPr>
        <w:t xml:space="preserve">Цель: </w:t>
      </w:r>
      <w:r w:rsidRPr="00AD4112">
        <w:rPr>
          <w:rFonts w:ascii="Times New Roman" w:hAnsi="Times New Roman"/>
          <w:sz w:val="24"/>
          <w:szCs w:val="24"/>
        </w:rPr>
        <w:t>Развивать психические механизмы, которые лежат в основе</w:t>
      </w:r>
    </w:p>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                        интеллектуального потенциала.</w:t>
      </w:r>
    </w:p>
    <w:p w:rsidR="004A370C" w:rsidRPr="00AD4112" w:rsidRDefault="004A370C" w:rsidP="00AD4112">
      <w:pPr>
        <w:pStyle w:val="a4"/>
        <w:jc w:val="both"/>
        <w:rPr>
          <w:rFonts w:ascii="Times New Roman" w:hAnsi="Times New Roman"/>
          <w:b/>
          <w:sz w:val="24"/>
          <w:szCs w:val="24"/>
        </w:rPr>
      </w:pPr>
      <w:r w:rsidRPr="00AD4112">
        <w:rPr>
          <w:rFonts w:ascii="Times New Roman" w:hAnsi="Times New Roman"/>
          <w:b/>
          <w:sz w:val="24"/>
          <w:szCs w:val="24"/>
        </w:rPr>
        <w:t>Задачи:</w:t>
      </w:r>
    </w:p>
    <w:p w:rsidR="004A370C" w:rsidRPr="00AD4112" w:rsidRDefault="004A370C" w:rsidP="00AD4112">
      <w:pPr>
        <w:pStyle w:val="a4"/>
        <w:numPr>
          <w:ilvl w:val="0"/>
          <w:numId w:val="5"/>
        </w:numPr>
        <w:jc w:val="both"/>
        <w:rPr>
          <w:rFonts w:ascii="Times New Roman" w:hAnsi="Times New Roman"/>
          <w:b/>
          <w:sz w:val="24"/>
          <w:szCs w:val="24"/>
        </w:rPr>
      </w:pPr>
      <w:r w:rsidRPr="00AD4112">
        <w:rPr>
          <w:rFonts w:ascii="Times New Roman" w:hAnsi="Times New Roman"/>
          <w:sz w:val="24"/>
          <w:szCs w:val="24"/>
        </w:rPr>
        <w:t xml:space="preserve">Способствовать развитию умственных действий </w:t>
      </w:r>
      <w:proofErr w:type="gramStart"/>
      <w:r w:rsidRPr="00AD4112">
        <w:rPr>
          <w:rFonts w:ascii="Times New Roman" w:hAnsi="Times New Roman"/>
          <w:sz w:val="24"/>
          <w:szCs w:val="24"/>
        </w:rPr>
        <w:t xml:space="preserve">( </w:t>
      </w:r>
      <w:proofErr w:type="gramEnd"/>
      <w:r w:rsidRPr="00AD4112">
        <w:rPr>
          <w:rFonts w:ascii="Times New Roman" w:hAnsi="Times New Roman"/>
          <w:sz w:val="24"/>
          <w:szCs w:val="24"/>
        </w:rPr>
        <w:t>анализ, синтез, сравнение, обобщение, классификация др.;</w:t>
      </w:r>
    </w:p>
    <w:p w:rsidR="004A370C" w:rsidRPr="00AD4112" w:rsidRDefault="004A370C" w:rsidP="00AD4112">
      <w:pPr>
        <w:pStyle w:val="a4"/>
        <w:numPr>
          <w:ilvl w:val="0"/>
          <w:numId w:val="5"/>
        </w:numPr>
        <w:jc w:val="both"/>
        <w:rPr>
          <w:rFonts w:ascii="Times New Roman" w:hAnsi="Times New Roman"/>
          <w:b/>
          <w:sz w:val="24"/>
          <w:szCs w:val="24"/>
        </w:rPr>
      </w:pPr>
      <w:r w:rsidRPr="00AD4112">
        <w:rPr>
          <w:rFonts w:ascii="Times New Roman" w:hAnsi="Times New Roman"/>
          <w:sz w:val="24"/>
          <w:szCs w:val="24"/>
        </w:rPr>
        <w:t>Развивать речь, умение высказывать и обосновывать свои суждения;</w:t>
      </w:r>
    </w:p>
    <w:p w:rsidR="004A370C" w:rsidRPr="00AD4112" w:rsidRDefault="004A370C" w:rsidP="00AD4112">
      <w:pPr>
        <w:pStyle w:val="a4"/>
        <w:numPr>
          <w:ilvl w:val="0"/>
          <w:numId w:val="5"/>
        </w:numPr>
        <w:jc w:val="both"/>
        <w:rPr>
          <w:rFonts w:ascii="Times New Roman" w:hAnsi="Times New Roman"/>
          <w:b/>
          <w:sz w:val="24"/>
          <w:szCs w:val="24"/>
        </w:rPr>
      </w:pPr>
      <w:r w:rsidRPr="00AD4112">
        <w:rPr>
          <w:rFonts w:ascii="Times New Roman" w:hAnsi="Times New Roman"/>
          <w:sz w:val="24"/>
          <w:szCs w:val="24"/>
        </w:rPr>
        <w:t>Содействовать воспитанию интереса к предметам и процессу познания в целом.</w:t>
      </w:r>
    </w:p>
    <w:p w:rsidR="004A370C" w:rsidRPr="00AD4112" w:rsidRDefault="004A370C" w:rsidP="00AD4112">
      <w:pPr>
        <w:pStyle w:val="a4"/>
        <w:ind w:left="360"/>
        <w:jc w:val="both"/>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4"/>
        <w:gridCol w:w="1975"/>
        <w:gridCol w:w="3742"/>
        <w:gridCol w:w="951"/>
        <w:gridCol w:w="1231"/>
        <w:gridCol w:w="1098"/>
      </w:tblGrid>
      <w:tr w:rsidR="004A370C" w:rsidRPr="00AD4112" w:rsidTr="00214BE9">
        <w:tc>
          <w:tcPr>
            <w:tcW w:w="590" w:type="dxa"/>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w:t>
            </w:r>
          </w:p>
        </w:tc>
        <w:tc>
          <w:tcPr>
            <w:tcW w:w="2030" w:type="dxa"/>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Перечень разделов и тем</w:t>
            </w:r>
          </w:p>
        </w:tc>
        <w:tc>
          <w:tcPr>
            <w:tcW w:w="4168" w:type="dxa"/>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 xml:space="preserve">Содержание </w:t>
            </w:r>
          </w:p>
        </w:tc>
        <w:tc>
          <w:tcPr>
            <w:tcW w:w="984" w:type="dxa"/>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Кол-во часов</w:t>
            </w:r>
          </w:p>
        </w:tc>
        <w:tc>
          <w:tcPr>
            <w:tcW w:w="1267" w:type="dxa"/>
          </w:tcPr>
          <w:p w:rsidR="004A370C" w:rsidRPr="00AD4112" w:rsidRDefault="004A370C" w:rsidP="00AD4112">
            <w:pPr>
              <w:pStyle w:val="a4"/>
              <w:jc w:val="center"/>
              <w:rPr>
                <w:rFonts w:ascii="Times New Roman" w:hAnsi="Times New Roman"/>
                <w:b/>
                <w:sz w:val="24"/>
                <w:szCs w:val="24"/>
              </w:rPr>
            </w:pPr>
            <w:proofErr w:type="spellStart"/>
            <w:r w:rsidRPr="00AD4112">
              <w:rPr>
                <w:rFonts w:ascii="Times New Roman" w:hAnsi="Times New Roman"/>
                <w:b/>
                <w:sz w:val="24"/>
                <w:szCs w:val="24"/>
              </w:rPr>
              <w:t>Теорет-х</w:t>
            </w:r>
            <w:proofErr w:type="spellEnd"/>
          </w:p>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 xml:space="preserve">занятий </w:t>
            </w:r>
          </w:p>
        </w:tc>
        <w:tc>
          <w:tcPr>
            <w:tcW w:w="1099" w:type="dxa"/>
          </w:tcPr>
          <w:p w:rsidR="004A370C" w:rsidRPr="00AD4112" w:rsidRDefault="004A370C" w:rsidP="00AD4112">
            <w:pPr>
              <w:pStyle w:val="a4"/>
              <w:jc w:val="center"/>
              <w:rPr>
                <w:rFonts w:ascii="Times New Roman" w:hAnsi="Times New Roman"/>
                <w:b/>
                <w:sz w:val="24"/>
                <w:szCs w:val="24"/>
              </w:rPr>
            </w:pPr>
            <w:proofErr w:type="spellStart"/>
            <w:r w:rsidRPr="00AD4112">
              <w:rPr>
                <w:rFonts w:ascii="Times New Roman" w:hAnsi="Times New Roman"/>
                <w:b/>
                <w:sz w:val="24"/>
                <w:szCs w:val="24"/>
              </w:rPr>
              <w:t>Прак-х</w:t>
            </w:r>
            <w:proofErr w:type="spellEnd"/>
          </w:p>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 xml:space="preserve">занятий </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1.</w:t>
            </w:r>
          </w:p>
        </w:tc>
        <w:tc>
          <w:tcPr>
            <w:tcW w:w="2030" w:type="dxa"/>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Вводное занятие. Тест способностей.</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Знакомство с программой, с целями, с темами занятий. Интеллектуальные игры.</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2-3.</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Литературная викторина.</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Каждое занятие начинается с разминки, а затем выполняются задания. Данное занятие посвящено литературным произведениям. Назвать авторов, объяснить название произведения и др.</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4.</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Сказка.</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По отрывку вспомнить сказку. Найти лишнего героя из определенного произведения. Сравни сказки. Исследовательская работа: что общего в сказках, особенность сказок, начало, конец сказок.</w:t>
            </w:r>
          </w:p>
          <w:p w:rsidR="004A370C" w:rsidRPr="00AD4112" w:rsidRDefault="004A370C" w:rsidP="00AD4112">
            <w:pPr>
              <w:pStyle w:val="a4"/>
              <w:jc w:val="both"/>
              <w:rPr>
                <w:rFonts w:ascii="Times New Roman" w:hAnsi="Times New Roman"/>
                <w:sz w:val="24"/>
                <w:szCs w:val="24"/>
              </w:rPr>
            </w:pP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5.</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В мире слов.</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Найти общее определение, скажи по-другому, с каким предметом </w:t>
            </w:r>
            <w:r w:rsidRPr="00AD4112">
              <w:rPr>
                <w:rFonts w:ascii="Times New Roman" w:hAnsi="Times New Roman"/>
                <w:sz w:val="24"/>
                <w:szCs w:val="24"/>
              </w:rPr>
              <w:lastRenderedPageBreak/>
              <w:t>ассоциируется, подбери подходящее по смыслу слово. Творческая работа: составление загадок.</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lastRenderedPageBreak/>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lastRenderedPageBreak/>
              <w:t>6.</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Растения.</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Найди логическую связь и </w:t>
            </w:r>
            <w:proofErr w:type="gramStart"/>
            <w:r w:rsidRPr="00AD4112">
              <w:rPr>
                <w:rFonts w:ascii="Times New Roman" w:hAnsi="Times New Roman"/>
                <w:sz w:val="24"/>
                <w:szCs w:val="24"/>
              </w:rPr>
              <w:t>скажи</w:t>
            </w:r>
            <w:proofErr w:type="gramEnd"/>
            <w:r w:rsidRPr="00AD4112">
              <w:rPr>
                <w:rFonts w:ascii="Times New Roman" w:hAnsi="Times New Roman"/>
                <w:sz w:val="24"/>
                <w:szCs w:val="24"/>
              </w:rPr>
              <w:t xml:space="preserve"> одним словом. Объясни название растения. Упражнения на развитие памяти. По признаку назвать растение.</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7-8.</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Овощи. Фрукты. Ягоды.</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Закончи рифму. Объедини слова в пары, объясни выбор. По признакам назови предмет. Творческая работа: опиши предмет.</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9.</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Логические задачи.</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Упражнения на развитие логической связи и мышления. Компьютерные игры.</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10.</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Явления природы.</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Ассоциативные цепочки. Разгадывание загадок. Упражнения на развитие внимания. Творческая работа: продолжи песенку.</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11.</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Животный мир.</w:t>
            </w:r>
          </w:p>
        </w:tc>
        <w:tc>
          <w:tcPr>
            <w:tcW w:w="4168" w:type="dxa"/>
          </w:tcPr>
          <w:p w:rsidR="004A370C" w:rsidRPr="00AD4112" w:rsidRDefault="004A370C" w:rsidP="00AD4112">
            <w:pPr>
              <w:pStyle w:val="a4"/>
              <w:jc w:val="both"/>
              <w:rPr>
                <w:rFonts w:ascii="Times New Roman" w:hAnsi="Times New Roman"/>
                <w:sz w:val="24"/>
                <w:szCs w:val="24"/>
              </w:rPr>
            </w:pPr>
            <w:proofErr w:type="gramStart"/>
            <w:r w:rsidRPr="00AD4112">
              <w:rPr>
                <w:rFonts w:ascii="Times New Roman" w:hAnsi="Times New Roman"/>
                <w:sz w:val="24"/>
                <w:szCs w:val="24"/>
              </w:rPr>
              <w:t>Назови</w:t>
            </w:r>
            <w:proofErr w:type="gramEnd"/>
            <w:r w:rsidRPr="00AD4112">
              <w:rPr>
                <w:rFonts w:ascii="Times New Roman" w:hAnsi="Times New Roman"/>
                <w:sz w:val="24"/>
                <w:szCs w:val="24"/>
              </w:rPr>
              <w:t xml:space="preserve"> одним словом группу предметов. Раздели по признаку. Кто где живет. Практическая работа: составь цепочку слов, чтобы последняя буква предыдущего слова являлась первой последующего.</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12.</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Домашние животные.</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Упражнения на развитие логического мышления. Слуховая зарядка. Творческая работа: разгадывание загадок.</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13.</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Птицы.</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Ассоциативная связь. Развитие образного мышления, творческих способностей. Творческая работа: лепка птиц.</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14.</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Урок творчества.</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Проектная работа: составление игр.</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15.</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Человек и его дело.</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Развивать речь, умение высказывать и обосновывать свои рассуждения. Произведения о профессиях. Найдите связь между словами.</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16.</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Семья.</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Решение простых логических задач. Разложи картинки по порядку и составь рассказ. Развитие творческих способностей. Проектная работа совместно с родителями: моя семья</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17.</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Мир предметов </w:t>
            </w:r>
            <w:r w:rsidRPr="00AD4112">
              <w:rPr>
                <w:rFonts w:ascii="Times New Roman" w:hAnsi="Times New Roman"/>
                <w:sz w:val="24"/>
                <w:szCs w:val="24"/>
              </w:rPr>
              <w:lastRenderedPageBreak/>
              <w:t>и вещей.</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lastRenderedPageBreak/>
              <w:t xml:space="preserve">Развитие речи. Подбери </w:t>
            </w:r>
            <w:r w:rsidRPr="00AD4112">
              <w:rPr>
                <w:rFonts w:ascii="Times New Roman" w:hAnsi="Times New Roman"/>
                <w:sz w:val="24"/>
                <w:szCs w:val="24"/>
              </w:rPr>
              <w:lastRenderedPageBreak/>
              <w:t>подходящие по смыслу слова. Назови предметы, которые обладают определенными свойствами.</w:t>
            </w:r>
          </w:p>
          <w:p w:rsidR="004A370C" w:rsidRPr="00AD4112" w:rsidRDefault="004A370C" w:rsidP="00AD4112">
            <w:pPr>
              <w:pStyle w:val="a4"/>
              <w:jc w:val="both"/>
              <w:rPr>
                <w:rFonts w:ascii="Times New Roman" w:hAnsi="Times New Roman"/>
                <w:b/>
                <w:color w:val="1F497D"/>
                <w:sz w:val="24"/>
                <w:szCs w:val="24"/>
              </w:rPr>
            </w:pPr>
            <w:r w:rsidRPr="00AD4112">
              <w:rPr>
                <w:rFonts w:ascii="Times New Roman" w:hAnsi="Times New Roman"/>
                <w:b/>
                <w:color w:val="1F497D"/>
                <w:sz w:val="24"/>
                <w:szCs w:val="24"/>
              </w:rPr>
              <w:t>Разработка в приложении 1(3)</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lastRenderedPageBreak/>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lastRenderedPageBreak/>
              <w:t>18.</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Участие во Всероссийской олимпиаде «Кенгуру»</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Применение знаний по предмету математика.</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19.</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Вещи вокруг нас.</w:t>
            </w:r>
          </w:p>
        </w:tc>
        <w:tc>
          <w:tcPr>
            <w:tcW w:w="4168" w:type="dxa"/>
          </w:tcPr>
          <w:p w:rsidR="004A370C" w:rsidRPr="00AD4112" w:rsidRDefault="004A370C" w:rsidP="00AD4112">
            <w:pPr>
              <w:pStyle w:val="a4"/>
              <w:jc w:val="both"/>
              <w:rPr>
                <w:rFonts w:ascii="Times New Roman" w:hAnsi="Times New Roman"/>
                <w:sz w:val="24"/>
                <w:szCs w:val="24"/>
              </w:rPr>
            </w:pPr>
            <w:proofErr w:type="gramStart"/>
            <w:r w:rsidRPr="00AD4112">
              <w:rPr>
                <w:rFonts w:ascii="Times New Roman" w:hAnsi="Times New Roman"/>
                <w:sz w:val="24"/>
                <w:szCs w:val="24"/>
              </w:rPr>
              <w:t>Назови</w:t>
            </w:r>
            <w:proofErr w:type="gramEnd"/>
            <w:r w:rsidRPr="00AD4112">
              <w:rPr>
                <w:rFonts w:ascii="Times New Roman" w:hAnsi="Times New Roman"/>
                <w:sz w:val="24"/>
                <w:szCs w:val="24"/>
              </w:rPr>
              <w:t xml:space="preserve"> одним словом. Предмет из предмета, путем удаления составной части. Практическая работа: ассоциации.</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20</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Конкурс эрудитов.</w:t>
            </w:r>
          </w:p>
        </w:tc>
        <w:tc>
          <w:tcPr>
            <w:tcW w:w="4168" w:type="dxa"/>
          </w:tcPr>
          <w:p w:rsidR="004A370C" w:rsidRPr="00AD4112" w:rsidRDefault="004A370C" w:rsidP="00AD4112">
            <w:pPr>
              <w:pStyle w:val="a4"/>
              <w:jc w:val="both"/>
              <w:rPr>
                <w:rFonts w:ascii="Times New Roman" w:hAnsi="Times New Roman"/>
                <w:sz w:val="24"/>
                <w:szCs w:val="24"/>
              </w:rPr>
            </w:pP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21.</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Игра. Спорт.</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Кто есть кто? Подбери пару. Практическая работа: разучивание новых игр.</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22.</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Транспорт.</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По какому признаку объединили? Развитие образного мышления: на что похож предмет? Творческая работа: продолжи рифму.</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23.</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Родной край.</w:t>
            </w:r>
          </w:p>
        </w:tc>
        <w:tc>
          <w:tcPr>
            <w:tcW w:w="4168" w:type="dxa"/>
          </w:tcPr>
          <w:p w:rsidR="004A370C" w:rsidRPr="00AD4112" w:rsidRDefault="004A370C" w:rsidP="00AD4112">
            <w:pPr>
              <w:pStyle w:val="a4"/>
              <w:jc w:val="both"/>
              <w:rPr>
                <w:rFonts w:ascii="Times New Roman" w:hAnsi="Times New Roman"/>
                <w:sz w:val="24"/>
                <w:szCs w:val="24"/>
              </w:rPr>
            </w:pPr>
            <w:proofErr w:type="gramStart"/>
            <w:r w:rsidRPr="00AD4112">
              <w:rPr>
                <w:rFonts w:ascii="Times New Roman" w:hAnsi="Times New Roman"/>
                <w:sz w:val="24"/>
                <w:szCs w:val="24"/>
              </w:rPr>
              <w:t>Формирование умственных действий: анализ, обобщение и др. Исследовательская работа: произведения о Родине, рисунки, фотографии, эссе.</w:t>
            </w:r>
            <w:proofErr w:type="gramEnd"/>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24.</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Урок творчества.</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Составление разных лабиринтов.</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25.</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Человек и его поступки.</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Развитие речи. Скажи наоборот. Решение логических задач.</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26.</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Разноцветный мир.</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Знакомство с цветами: </w:t>
            </w:r>
            <w:proofErr w:type="gramStart"/>
            <w:r w:rsidRPr="00AD4112">
              <w:rPr>
                <w:rFonts w:ascii="Times New Roman" w:hAnsi="Times New Roman"/>
                <w:sz w:val="24"/>
                <w:szCs w:val="24"/>
              </w:rPr>
              <w:t>вишневый</w:t>
            </w:r>
            <w:proofErr w:type="gramEnd"/>
            <w:r w:rsidRPr="00AD4112">
              <w:rPr>
                <w:rFonts w:ascii="Times New Roman" w:hAnsi="Times New Roman"/>
                <w:sz w:val="24"/>
                <w:szCs w:val="24"/>
              </w:rPr>
              <w:t>, салатный, ореховый, васильковый и др. творческая работа: волшебные кляксы.</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27.</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Ориентировка во времени.</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Развитие временного мышления. </w:t>
            </w:r>
            <w:proofErr w:type="gramStart"/>
            <w:r w:rsidRPr="00AD4112">
              <w:rPr>
                <w:rFonts w:ascii="Times New Roman" w:hAnsi="Times New Roman"/>
                <w:sz w:val="24"/>
                <w:szCs w:val="24"/>
              </w:rPr>
              <w:t>Назови</w:t>
            </w:r>
            <w:proofErr w:type="gramEnd"/>
            <w:r w:rsidRPr="00AD4112">
              <w:rPr>
                <w:rFonts w:ascii="Times New Roman" w:hAnsi="Times New Roman"/>
                <w:sz w:val="24"/>
                <w:szCs w:val="24"/>
              </w:rPr>
              <w:t xml:space="preserve"> одним словом. Практическая работа: решение ребусов, логических задач.</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28.</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Форма. Направления.</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Развитие мышления. Раздели квадрат на равные части разными способами. Назови противоположные по смыслу слова.  Развитие образного мышления. На что похоже.</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29.</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Количество и счет. Величина.</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Развитие внимания и памяти. Математические задачки. Компьютерные игры.</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30.</w:t>
            </w:r>
          </w:p>
        </w:tc>
        <w:tc>
          <w:tcPr>
            <w:tcW w:w="2030" w:type="dxa"/>
          </w:tcPr>
          <w:p w:rsidR="004A370C" w:rsidRPr="00AD4112" w:rsidRDefault="004A370C" w:rsidP="00AD4112">
            <w:pPr>
              <w:pStyle w:val="a4"/>
              <w:jc w:val="both"/>
              <w:rPr>
                <w:rFonts w:ascii="Times New Roman" w:hAnsi="Times New Roman"/>
                <w:sz w:val="24"/>
                <w:szCs w:val="24"/>
              </w:rPr>
            </w:pPr>
            <w:proofErr w:type="gramStart"/>
            <w:r w:rsidRPr="00AD4112">
              <w:rPr>
                <w:rFonts w:ascii="Times New Roman" w:hAnsi="Times New Roman"/>
                <w:sz w:val="24"/>
                <w:szCs w:val="24"/>
              </w:rPr>
              <w:t>Ото</w:t>
            </w:r>
            <w:proofErr w:type="gramEnd"/>
            <w:r w:rsidRPr="00AD4112">
              <w:rPr>
                <w:rFonts w:ascii="Times New Roman" w:hAnsi="Times New Roman"/>
                <w:sz w:val="24"/>
                <w:szCs w:val="24"/>
              </w:rPr>
              <w:t xml:space="preserve"> всюду обо всем.</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Практическая работа: решение проблемных ситуаций. Отвечай быстро.</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31.</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Буквы.</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Развитие координации внимания. </w:t>
            </w:r>
            <w:r w:rsidRPr="00AD4112">
              <w:rPr>
                <w:rFonts w:ascii="Times New Roman" w:hAnsi="Times New Roman"/>
                <w:sz w:val="24"/>
                <w:szCs w:val="24"/>
              </w:rPr>
              <w:lastRenderedPageBreak/>
              <w:t>Слова туда и обратно. Волшебные буквы. Творческая работа: придумать ребус.</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lastRenderedPageBreak/>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lastRenderedPageBreak/>
              <w:t>32.</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Школа.</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Продолжи закономерность. Расшифруй.</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33.</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Логические задачи.</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Решение логических задач.</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9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34.</w:t>
            </w:r>
          </w:p>
        </w:tc>
        <w:tc>
          <w:tcPr>
            <w:tcW w:w="2030"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Итоговое занятие. Тест достижений.</w:t>
            </w:r>
          </w:p>
        </w:tc>
        <w:tc>
          <w:tcPr>
            <w:tcW w:w="4168"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Подвести итоги кружка. Чему научились? Что умеем? Что понравилось? и.т.д.</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r>
    </w:tbl>
    <w:p w:rsidR="004A370C" w:rsidRPr="00AD4112" w:rsidRDefault="004A370C" w:rsidP="00AD4112">
      <w:pPr>
        <w:pStyle w:val="a4"/>
        <w:jc w:val="both"/>
        <w:rPr>
          <w:rFonts w:ascii="Times New Roman" w:hAnsi="Times New Roman"/>
          <w:b/>
          <w:sz w:val="24"/>
          <w:szCs w:val="24"/>
        </w:rPr>
      </w:pPr>
    </w:p>
    <w:p w:rsidR="004A370C" w:rsidRPr="00AD4112" w:rsidRDefault="004A370C" w:rsidP="00AD4112">
      <w:pPr>
        <w:pStyle w:val="a4"/>
        <w:jc w:val="both"/>
        <w:rPr>
          <w:rFonts w:ascii="Times New Roman" w:hAnsi="Times New Roman"/>
          <w:b/>
          <w:color w:val="FF0000"/>
          <w:sz w:val="24"/>
          <w:szCs w:val="24"/>
        </w:rPr>
      </w:pPr>
    </w:p>
    <w:p w:rsidR="004A370C" w:rsidRPr="00AD4112" w:rsidRDefault="004A370C" w:rsidP="00AD4112">
      <w:pPr>
        <w:pStyle w:val="a4"/>
        <w:jc w:val="both"/>
        <w:rPr>
          <w:rFonts w:ascii="Times New Roman" w:hAnsi="Times New Roman"/>
          <w:b/>
          <w:color w:val="FF0000"/>
          <w:sz w:val="24"/>
          <w:szCs w:val="24"/>
        </w:rPr>
      </w:pPr>
    </w:p>
    <w:p w:rsidR="004A370C" w:rsidRPr="00AD4112" w:rsidRDefault="004A370C" w:rsidP="00AD4112">
      <w:pPr>
        <w:pStyle w:val="a4"/>
        <w:jc w:val="both"/>
        <w:rPr>
          <w:rFonts w:ascii="Times New Roman" w:hAnsi="Times New Roman"/>
          <w:b/>
          <w:color w:val="0D0D0D" w:themeColor="text1" w:themeTint="F2"/>
          <w:sz w:val="24"/>
          <w:szCs w:val="24"/>
        </w:rPr>
      </w:pPr>
      <w:r w:rsidRPr="00AD4112">
        <w:rPr>
          <w:rFonts w:ascii="Times New Roman" w:hAnsi="Times New Roman"/>
          <w:b/>
          <w:color w:val="0D0D0D" w:themeColor="text1" w:themeTint="F2"/>
          <w:sz w:val="24"/>
          <w:szCs w:val="24"/>
        </w:rPr>
        <w:t>3 класс</w:t>
      </w:r>
    </w:p>
    <w:p w:rsidR="004A370C" w:rsidRPr="00AD4112" w:rsidRDefault="004A370C" w:rsidP="00AD4112">
      <w:pPr>
        <w:pStyle w:val="a4"/>
        <w:jc w:val="both"/>
        <w:rPr>
          <w:rFonts w:ascii="Times New Roman" w:hAnsi="Times New Roman"/>
          <w:sz w:val="24"/>
          <w:szCs w:val="24"/>
        </w:rPr>
      </w:pPr>
      <w:r w:rsidRPr="00AD4112">
        <w:rPr>
          <w:rFonts w:ascii="Times New Roman" w:hAnsi="Times New Roman"/>
          <w:b/>
          <w:i/>
          <w:sz w:val="24"/>
          <w:szCs w:val="24"/>
        </w:rPr>
        <w:t xml:space="preserve">Требования к личностным, </w:t>
      </w:r>
      <w:proofErr w:type="spellStart"/>
      <w:r w:rsidRPr="00AD4112">
        <w:rPr>
          <w:rFonts w:ascii="Times New Roman" w:hAnsi="Times New Roman"/>
          <w:b/>
          <w:i/>
          <w:sz w:val="24"/>
          <w:szCs w:val="24"/>
        </w:rPr>
        <w:t>метапредметным</w:t>
      </w:r>
      <w:proofErr w:type="spellEnd"/>
      <w:r w:rsidRPr="00AD4112">
        <w:rPr>
          <w:rFonts w:ascii="Times New Roman" w:hAnsi="Times New Roman"/>
          <w:b/>
          <w:i/>
          <w:sz w:val="24"/>
          <w:szCs w:val="24"/>
        </w:rPr>
        <w:t xml:space="preserve"> и предметным результатам </w:t>
      </w:r>
      <w:r w:rsidRPr="00AD4112">
        <w:rPr>
          <w:rFonts w:ascii="Times New Roman" w:hAnsi="Times New Roman"/>
          <w:sz w:val="24"/>
          <w:szCs w:val="24"/>
        </w:rPr>
        <w:t>освоения программы кружка «Умники и умницы»</w:t>
      </w:r>
    </w:p>
    <w:p w:rsidR="004A370C" w:rsidRPr="00AD4112" w:rsidRDefault="004A370C" w:rsidP="00AD4112">
      <w:pPr>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 xml:space="preserve">     В результате изучения данной программы  </w:t>
      </w:r>
      <w:r w:rsidRPr="00AD4112">
        <w:rPr>
          <w:rFonts w:ascii="Times New Roman" w:hAnsi="Times New Roman" w:cs="Times New Roman"/>
          <w:b/>
          <w:sz w:val="24"/>
          <w:szCs w:val="24"/>
        </w:rPr>
        <w:t>в 3 классе</w:t>
      </w:r>
      <w:r w:rsidRPr="00AD4112">
        <w:rPr>
          <w:rFonts w:ascii="Times New Roman" w:hAnsi="Times New Roman" w:cs="Times New Roman"/>
          <w:sz w:val="24"/>
          <w:szCs w:val="24"/>
        </w:rPr>
        <w:t xml:space="preserve"> обучающиеся получат возможность формирования</w:t>
      </w:r>
    </w:p>
    <w:p w:rsidR="004A370C" w:rsidRPr="00AD4112" w:rsidRDefault="004A370C" w:rsidP="00AD4112">
      <w:pPr>
        <w:spacing w:after="0" w:line="240" w:lineRule="auto"/>
        <w:jc w:val="both"/>
        <w:rPr>
          <w:rFonts w:ascii="Times New Roman" w:hAnsi="Times New Roman" w:cs="Times New Roman"/>
          <w:b/>
          <w:i/>
          <w:sz w:val="24"/>
          <w:szCs w:val="24"/>
        </w:rPr>
      </w:pPr>
      <w:r w:rsidRPr="00AD4112">
        <w:rPr>
          <w:rFonts w:ascii="Times New Roman" w:hAnsi="Times New Roman" w:cs="Times New Roman"/>
          <w:b/>
          <w:i/>
          <w:sz w:val="24"/>
          <w:szCs w:val="24"/>
        </w:rPr>
        <w:t>Личностных результатов:</w:t>
      </w:r>
    </w:p>
    <w:p w:rsidR="004A370C" w:rsidRPr="00AD4112" w:rsidRDefault="004A370C" w:rsidP="00AD4112">
      <w:pPr>
        <w:numPr>
          <w:ilvl w:val="0"/>
          <w:numId w:val="20"/>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уметь выбирать целевые и смысловые установки для своих действий и поступков;</w:t>
      </w:r>
    </w:p>
    <w:p w:rsidR="004A370C" w:rsidRPr="00AD4112" w:rsidRDefault="004A370C" w:rsidP="00AD4112">
      <w:pPr>
        <w:numPr>
          <w:ilvl w:val="0"/>
          <w:numId w:val="20"/>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сотрудничать с учителем и сверстниками в разных ситуациях.</w:t>
      </w:r>
    </w:p>
    <w:p w:rsidR="004A370C" w:rsidRPr="00AD4112" w:rsidRDefault="004A370C" w:rsidP="00AD4112">
      <w:pPr>
        <w:spacing w:after="0" w:line="240" w:lineRule="auto"/>
        <w:jc w:val="both"/>
        <w:rPr>
          <w:rFonts w:ascii="Times New Roman" w:hAnsi="Times New Roman" w:cs="Times New Roman"/>
          <w:sz w:val="24"/>
          <w:szCs w:val="24"/>
        </w:rPr>
      </w:pPr>
      <w:proofErr w:type="spellStart"/>
      <w:r w:rsidRPr="00AD4112">
        <w:rPr>
          <w:rFonts w:ascii="Times New Roman" w:hAnsi="Times New Roman" w:cs="Times New Roman"/>
          <w:b/>
          <w:i/>
          <w:sz w:val="24"/>
          <w:szCs w:val="24"/>
        </w:rPr>
        <w:t>Метапредметными</w:t>
      </w:r>
      <w:proofErr w:type="spellEnd"/>
      <w:r w:rsidRPr="00AD4112">
        <w:rPr>
          <w:rFonts w:ascii="Times New Roman" w:hAnsi="Times New Roman" w:cs="Times New Roman"/>
          <w:b/>
          <w:i/>
          <w:sz w:val="24"/>
          <w:szCs w:val="24"/>
        </w:rPr>
        <w:t xml:space="preserve"> результатами</w:t>
      </w:r>
      <w:r w:rsidRPr="00AD4112">
        <w:rPr>
          <w:rFonts w:ascii="Times New Roman" w:hAnsi="Times New Roman" w:cs="Times New Roman"/>
          <w:sz w:val="24"/>
          <w:szCs w:val="24"/>
        </w:rPr>
        <w:t xml:space="preserve"> в третьем классе являются формирование </w:t>
      </w:r>
      <w:proofErr w:type="gramStart"/>
      <w:r w:rsidRPr="00AD4112">
        <w:rPr>
          <w:rFonts w:ascii="Times New Roman" w:hAnsi="Times New Roman" w:cs="Times New Roman"/>
          <w:sz w:val="24"/>
          <w:szCs w:val="24"/>
        </w:rPr>
        <w:t>следующих</w:t>
      </w:r>
      <w:proofErr w:type="gramEnd"/>
      <w:r w:rsidRPr="00AD4112">
        <w:rPr>
          <w:rFonts w:ascii="Times New Roman" w:hAnsi="Times New Roman" w:cs="Times New Roman"/>
          <w:sz w:val="24"/>
          <w:szCs w:val="24"/>
        </w:rPr>
        <w:t xml:space="preserve"> УДД:</w:t>
      </w:r>
    </w:p>
    <w:p w:rsidR="004A370C" w:rsidRPr="00AD4112" w:rsidRDefault="004A370C" w:rsidP="00AD4112">
      <w:pPr>
        <w:spacing w:after="0" w:line="240" w:lineRule="auto"/>
        <w:jc w:val="both"/>
        <w:rPr>
          <w:rFonts w:ascii="Times New Roman" w:hAnsi="Times New Roman" w:cs="Times New Roman"/>
          <w:i/>
          <w:sz w:val="24"/>
          <w:szCs w:val="24"/>
        </w:rPr>
      </w:pPr>
      <w:r w:rsidRPr="00AD4112">
        <w:rPr>
          <w:rFonts w:ascii="Times New Roman" w:hAnsi="Times New Roman" w:cs="Times New Roman"/>
          <w:i/>
          <w:sz w:val="24"/>
          <w:szCs w:val="24"/>
        </w:rPr>
        <w:t>Регулятивные УДД:</w:t>
      </w:r>
    </w:p>
    <w:p w:rsidR="004A370C" w:rsidRPr="00AD4112" w:rsidRDefault="004A370C" w:rsidP="00AD4112">
      <w:pPr>
        <w:numPr>
          <w:ilvl w:val="0"/>
          <w:numId w:val="22"/>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формировать умение понимать причины успеха/неуспеха учебной деятельности;</w:t>
      </w:r>
    </w:p>
    <w:p w:rsidR="004A370C" w:rsidRPr="00AD4112" w:rsidRDefault="004A370C" w:rsidP="00AD4112">
      <w:pPr>
        <w:numPr>
          <w:ilvl w:val="0"/>
          <w:numId w:val="22"/>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формировать умение планировать и контролировать учебные действия в соответствии с поставленной задачей;</w:t>
      </w:r>
    </w:p>
    <w:p w:rsidR="004A370C" w:rsidRPr="00AD4112" w:rsidRDefault="004A370C" w:rsidP="00AD4112">
      <w:pPr>
        <w:numPr>
          <w:ilvl w:val="0"/>
          <w:numId w:val="22"/>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осваивать начальные формы рефлексии.</w:t>
      </w:r>
    </w:p>
    <w:p w:rsidR="004A370C" w:rsidRPr="00AD4112" w:rsidRDefault="004A370C" w:rsidP="00AD4112">
      <w:pPr>
        <w:spacing w:after="0" w:line="240" w:lineRule="auto"/>
        <w:jc w:val="both"/>
        <w:rPr>
          <w:rFonts w:ascii="Times New Roman" w:hAnsi="Times New Roman" w:cs="Times New Roman"/>
          <w:i/>
          <w:sz w:val="24"/>
          <w:szCs w:val="24"/>
        </w:rPr>
      </w:pPr>
      <w:r w:rsidRPr="00AD4112">
        <w:rPr>
          <w:rFonts w:ascii="Times New Roman" w:hAnsi="Times New Roman" w:cs="Times New Roman"/>
          <w:i/>
          <w:sz w:val="24"/>
          <w:szCs w:val="24"/>
        </w:rPr>
        <w:t>Познавательные УДД:</w:t>
      </w:r>
    </w:p>
    <w:p w:rsidR="004A370C" w:rsidRPr="00AD4112" w:rsidRDefault="004A370C" w:rsidP="00AD4112">
      <w:pPr>
        <w:numPr>
          <w:ilvl w:val="0"/>
          <w:numId w:val="21"/>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овладевать современными средствами массовой информации: сбор, преобразование, сохранение информации;</w:t>
      </w:r>
    </w:p>
    <w:p w:rsidR="004A370C" w:rsidRPr="00AD4112" w:rsidRDefault="004A370C" w:rsidP="00AD4112">
      <w:pPr>
        <w:numPr>
          <w:ilvl w:val="0"/>
          <w:numId w:val="21"/>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соблюдать нормы этики и этикета;</w:t>
      </w:r>
    </w:p>
    <w:p w:rsidR="004A370C" w:rsidRPr="00AD4112" w:rsidRDefault="004A370C" w:rsidP="00AD4112">
      <w:pPr>
        <w:numPr>
          <w:ilvl w:val="0"/>
          <w:numId w:val="21"/>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овладевать логическими действиями анализа, синтеза, классификации по родовидовым признакам; устанавливать причинно-следственные связи.</w:t>
      </w:r>
    </w:p>
    <w:p w:rsidR="004A370C" w:rsidRPr="00AD4112" w:rsidRDefault="004A370C" w:rsidP="00AD4112">
      <w:pPr>
        <w:spacing w:after="0" w:line="240" w:lineRule="auto"/>
        <w:jc w:val="both"/>
        <w:rPr>
          <w:rFonts w:ascii="Times New Roman" w:hAnsi="Times New Roman" w:cs="Times New Roman"/>
          <w:i/>
          <w:sz w:val="24"/>
          <w:szCs w:val="24"/>
        </w:rPr>
      </w:pPr>
      <w:r w:rsidRPr="00AD4112">
        <w:rPr>
          <w:rFonts w:ascii="Times New Roman" w:hAnsi="Times New Roman" w:cs="Times New Roman"/>
          <w:i/>
          <w:sz w:val="24"/>
          <w:szCs w:val="24"/>
        </w:rPr>
        <w:t>Коммуникативные УДД:</w:t>
      </w:r>
    </w:p>
    <w:p w:rsidR="004A370C" w:rsidRPr="00AD4112" w:rsidRDefault="004A370C" w:rsidP="00AD4112">
      <w:pPr>
        <w:numPr>
          <w:ilvl w:val="0"/>
          <w:numId w:val="19"/>
        </w:numPr>
        <w:suppressAutoHyphens/>
        <w:spacing w:after="0" w:line="240" w:lineRule="auto"/>
        <w:jc w:val="both"/>
        <w:rPr>
          <w:rFonts w:ascii="Times New Roman" w:hAnsi="Times New Roman" w:cs="Times New Roman"/>
          <w:i/>
          <w:sz w:val="24"/>
          <w:szCs w:val="24"/>
        </w:rPr>
      </w:pPr>
      <w:r w:rsidRPr="00AD4112">
        <w:rPr>
          <w:rFonts w:ascii="Times New Roman" w:hAnsi="Times New Roman" w:cs="Times New Roman"/>
          <w:sz w:val="24"/>
          <w:szCs w:val="24"/>
        </w:rPr>
        <w:t>учиться выполнять различные роли в группе (лидера,</w:t>
      </w:r>
      <w:r w:rsidRPr="00AD4112">
        <w:rPr>
          <w:rFonts w:ascii="Times New Roman" w:hAnsi="Times New Roman" w:cs="Times New Roman"/>
          <w:i/>
          <w:sz w:val="24"/>
          <w:szCs w:val="24"/>
        </w:rPr>
        <w:t xml:space="preserve"> исполнителя, критика);</w:t>
      </w:r>
    </w:p>
    <w:p w:rsidR="004A370C" w:rsidRPr="00AD4112" w:rsidRDefault="004A370C" w:rsidP="00AD4112">
      <w:pPr>
        <w:numPr>
          <w:ilvl w:val="0"/>
          <w:numId w:val="19"/>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учиться аргументировать, доказывать;</w:t>
      </w:r>
    </w:p>
    <w:p w:rsidR="004A370C" w:rsidRPr="00AD4112" w:rsidRDefault="004A370C" w:rsidP="00AD4112">
      <w:pPr>
        <w:numPr>
          <w:ilvl w:val="0"/>
          <w:numId w:val="19"/>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учиться вести дискуссию.</w:t>
      </w:r>
    </w:p>
    <w:p w:rsidR="004A370C" w:rsidRPr="00AD4112" w:rsidRDefault="004A370C" w:rsidP="00AD4112">
      <w:pPr>
        <w:spacing w:after="0" w:line="240" w:lineRule="auto"/>
        <w:jc w:val="center"/>
        <w:rPr>
          <w:rFonts w:ascii="Times New Roman" w:hAnsi="Times New Roman" w:cs="Times New Roman"/>
          <w:b/>
          <w:sz w:val="24"/>
          <w:szCs w:val="24"/>
        </w:rPr>
      </w:pPr>
      <w:r w:rsidRPr="00AD4112">
        <w:rPr>
          <w:rFonts w:ascii="Times New Roman" w:hAnsi="Times New Roman" w:cs="Times New Roman"/>
          <w:b/>
          <w:i/>
          <w:sz w:val="24"/>
          <w:szCs w:val="24"/>
        </w:rPr>
        <w:t xml:space="preserve">Предметными результатами </w:t>
      </w:r>
      <w:r w:rsidRPr="00AD4112">
        <w:rPr>
          <w:rFonts w:ascii="Times New Roman" w:hAnsi="Times New Roman" w:cs="Times New Roman"/>
          <w:sz w:val="24"/>
          <w:szCs w:val="24"/>
        </w:rPr>
        <w:t>являются формирование следующих умений</w:t>
      </w:r>
      <w:r w:rsidRPr="00AD4112">
        <w:rPr>
          <w:rFonts w:ascii="Times New Roman" w:hAnsi="Times New Roman" w:cs="Times New Roman"/>
          <w:b/>
          <w:sz w:val="24"/>
          <w:szCs w:val="24"/>
        </w:rPr>
        <w:t>:</w:t>
      </w:r>
    </w:p>
    <w:p w:rsidR="004A370C" w:rsidRPr="00AD4112" w:rsidRDefault="004A370C" w:rsidP="00AD4112">
      <w:pPr>
        <w:numPr>
          <w:ilvl w:val="0"/>
          <w:numId w:val="18"/>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выделять свойства предметов;</w:t>
      </w:r>
    </w:p>
    <w:p w:rsidR="004A370C" w:rsidRPr="00AD4112" w:rsidRDefault="004A370C" w:rsidP="00AD4112">
      <w:pPr>
        <w:numPr>
          <w:ilvl w:val="0"/>
          <w:numId w:val="18"/>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обобщать по некоторому признаку, находить закономерность;</w:t>
      </w:r>
    </w:p>
    <w:p w:rsidR="004A370C" w:rsidRPr="00AD4112" w:rsidRDefault="004A370C" w:rsidP="00AD4112">
      <w:pPr>
        <w:numPr>
          <w:ilvl w:val="0"/>
          <w:numId w:val="18"/>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сопоставлять части и целое для предметов и действий;</w:t>
      </w:r>
    </w:p>
    <w:p w:rsidR="004A370C" w:rsidRPr="00AD4112" w:rsidRDefault="004A370C" w:rsidP="00AD4112">
      <w:pPr>
        <w:numPr>
          <w:ilvl w:val="0"/>
          <w:numId w:val="18"/>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описывать простой порядок действий для достижения заданной цели;</w:t>
      </w:r>
    </w:p>
    <w:p w:rsidR="004A370C" w:rsidRPr="00AD4112" w:rsidRDefault="004A370C" w:rsidP="00AD4112">
      <w:pPr>
        <w:numPr>
          <w:ilvl w:val="0"/>
          <w:numId w:val="18"/>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приводить примеры истинных и ложных высказываний;</w:t>
      </w:r>
    </w:p>
    <w:p w:rsidR="004A370C" w:rsidRPr="00AD4112" w:rsidRDefault="004A370C" w:rsidP="00AD4112">
      <w:pPr>
        <w:numPr>
          <w:ilvl w:val="0"/>
          <w:numId w:val="18"/>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приводить примеры отрицаний;</w:t>
      </w:r>
    </w:p>
    <w:p w:rsidR="004A370C" w:rsidRPr="00AD4112" w:rsidRDefault="004A370C" w:rsidP="00AD4112">
      <w:pPr>
        <w:numPr>
          <w:ilvl w:val="0"/>
          <w:numId w:val="18"/>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проводить аналогию между разными предметами;</w:t>
      </w:r>
    </w:p>
    <w:p w:rsidR="004A370C" w:rsidRPr="00AD4112" w:rsidRDefault="004A370C" w:rsidP="00AD4112">
      <w:pPr>
        <w:numPr>
          <w:ilvl w:val="0"/>
          <w:numId w:val="18"/>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выполнять логические упражнения на нахождение закономерностей, сопоставляя и аргументируя свой ответ;</w:t>
      </w:r>
    </w:p>
    <w:p w:rsidR="004A370C" w:rsidRPr="00AD4112" w:rsidRDefault="004A370C" w:rsidP="00AD4112">
      <w:pPr>
        <w:numPr>
          <w:ilvl w:val="0"/>
          <w:numId w:val="18"/>
        </w:numPr>
        <w:suppressAutoHyphens/>
        <w:spacing w:after="0" w:line="240" w:lineRule="auto"/>
        <w:jc w:val="both"/>
        <w:rPr>
          <w:rFonts w:ascii="Times New Roman" w:hAnsi="Times New Roman" w:cs="Times New Roman"/>
          <w:b/>
          <w:i/>
          <w:sz w:val="24"/>
          <w:szCs w:val="24"/>
        </w:rPr>
      </w:pPr>
      <w:r w:rsidRPr="00AD4112">
        <w:rPr>
          <w:rFonts w:ascii="Times New Roman" w:hAnsi="Times New Roman" w:cs="Times New Roman"/>
          <w:sz w:val="24"/>
          <w:szCs w:val="24"/>
        </w:rPr>
        <w:t>рассуждать и доказывать свою мысль и свое решение.</w:t>
      </w:r>
      <w:r w:rsidRPr="00AD4112">
        <w:rPr>
          <w:rFonts w:ascii="Times New Roman" w:hAnsi="Times New Roman" w:cs="Times New Roman"/>
          <w:b/>
          <w:i/>
          <w:sz w:val="24"/>
          <w:szCs w:val="24"/>
        </w:rPr>
        <w:t xml:space="preserve"> </w:t>
      </w:r>
    </w:p>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Тематическое планирование.</w:t>
      </w:r>
    </w:p>
    <w:p w:rsidR="004A370C" w:rsidRPr="00AD4112" w:rsidRDefault="004A370C" w:rsidP="00AD4112">
      <w:pPr>
        <w:pStyle w:val="a4"/>
        <w:jc w:val="both"/>
        <w:rPr>
          <w:rFonts w:ascii="Times New Roman" w:hAnsi="Times New Roman"/>
          <w:sz w:val="24"/>
          <w:szCs w:val="24"/>
        </w:rPr>
      </w:pPr>
      <w:r w:rsidRPr="00AD4112">
        <w:rPr>
          <w:rFonts w:ascii="Times New Roman" w:hAnsi="Times New Roman"/>
          <w:b/>
          <w:sz w:val="24"/>
          <w:szCs w:val="24"/>
        </w:rPr>
        <w:t xml:space="preserve">Цель: </w:t>
      </w:r>
      <w:r w:rsidRPr="00AD4112">
        <w:rPr>
          <w:rFonts w:ascii="Times New Roman" w:hAnsi="Times New Roman"/>
          <w:sz w:val="24"/>
          <w:szCs w:val="24"/>
        </w:rPr>
        <w:t>Развивать абстрактное мышление</w:t>
      </w:r>
    </w:p>
    <w:p w:rsidR="004A370C" w:rsidRPr="00AD4112" w:rsidRDefault="004A370C" w:rsidP="00AD4112">
      <w:pPr>
        <w:pStyle w:val="a4"/>
        <w:jc w:val="both"/>
        <w:rPr>
          <w:rFonts w:ascii="Times New Roman" w:hAnsi="Times New Roman"/>
          <w:b/>
          <w:sz w:val="24"/>
          <w:szCs w:val="24"/>
        </w:rPr>
      </w:pPr>
      <w:r w:rsidRPr="00AD4112">
        <w:rPr>
          <w:rFonts w:ascii="Times New Roman" w:hAnsi="Times New Roman"/>
          <w:b/>
          <w:sz w:val="24"/>
          <w:szCs w:val="24"/>
        </w:rPr>
        <w:lastRenderedPageBreak/>
        <w:t>Задачи:</w:t>
      </w:r>
    </w:p>
    <w:p w:rsidR="004A370C" w:rsidRPr="00AD4112" w:rsidRDefault="004A370C" w:rsidP="00AD4112">
      <w:pPr>
        <w:pStyle w:val="a4"/>
        <w:numPr>
          <w:ilvl w:val="0"/>
          <w:numId w:val="6"/>
        </w:numPr>
        <w:jc w:val="both"/>
        <w:rPr>
          <w:rFonts w:ascii="Times New Roman" w:hAnsi="Times New Roman"/>
          <w:sz w:val="24"/>
          <w:szCs w:val="24"/>
        </w:rPr>
      </w:pPr>
      <w:r w:rsidRPr="00AD4112">
        <w:rPr>
          <w:rFonts w:ascii="Times New Roman" w:hAnsi="Times New Roman"/>
          <w:sz w:val="24"/>
          <w:szCs w:val="24"/>
        </w:rPr>
        <w:t>Способствовать развитию методов мышления: индукции и дедукции, обобщении и конкретизации, анализа и синтеза, классификации и систематизации, абстрагирования, аналогии;</w:t>
      </w:r>
    </w:p>
    <w:p w:rsidR="004A370C" w:rsidRPr="00AD4112" w:rsidRDefault="004A370C" w:rsidP="00AD4112">
      <w:pPr>
        <w:pStyle w:val="a4"/>
        <w:numPr>
          <w:ilvl w:val="0"/>
          <w:numId w:val="6"/>
        </w:numPr>
        <w:jc w:val="both"/>
        <w:rPr>
          <w:rFonts w:ascii="Times New Roman" w:hAnsi="Times New Roman"/>
          <w:sz w:val="24"/>
          <w:szCs w:val="24"/>
        </w:rPr>
      </w:pPr>
      <w:r w:rsidRPr="00AD4112">
        <w:rPr>
          <w:rFonts w:ascii="Times New Roman" w:hAnsi="Times New Roman"/>
          <w:sz w:val="24"/>
          <w:szCs w:val="24"/>
        </w:rPr>
        <w:t>Развивать умение аргументировано обосновывать, отставать свои взгляды и убеждения;</w:t>
      </w:r>
    </w:p>
    <w:p w:rsidR="004A370C" w:rsidRPr="00AD4112" w:rsidRDefault="004A370C" w:rsidP="00AD4112">
      <w:pPr>
        <w:pStyle w:val="a4"/>
        <w:numPr>
          <w:ilvl w:val="0"/>
          <w:numId w:val="6"/>
        </w:numPr>
        <w:jc w:val="both"/>
        <w:rPr>
          <w:rFonts w:ascii="Times New Roman" w:hAnsi="Times New Roman"/>
          <w:sz w:val="24"/>
          <w:szCs w:val="24"/>
        </w:rPr>
      </w:pPr>
      <w:r w:rsidRPr="00AD4112">
        <w:rPr>
          <w:rFonts w:ascii="Times New Roman" w:hAnsi="Times New Roman"/>
          <w:sz w:val="24"/>
          <w:szCs w:val="24"/>
        </w:rPr>
        <w:t>Развивать языковую культуру, адекватно понимать и выражать предлагаемую информацию.</w:t>
      </w:r>
    </w:p>
    <w:p w:rsidR="004A370C" w:rsidRPr="00AD4112" w:rsidRDefault="004A370C" w:rsidP="00AD4112">
      <w:pPr>
        <w:pStyle w:val="a4"/>
        <w:ind w:left="360"/>
        <w:jc w:val="both"/>
        <w:rPr>
          <w:rFonts w:ascii="Times New Roman" w:hAnsi="Times New Roman"/>
          <w:sz w:val="24"/>
          <w:szCs w:val="24"/>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7"/>
        <w:gridCol w:w="2107"/>
        <w:gridCol w:w="3671"/>
        <w:gridCol w:w="946"/>
        <w:gridCol w:w="1226"/>
        <w:gridCol w:w="1098"/>
      </w:tblGrid>
      <w:tr w:rsidR="004A370C" w:rsidRPr="00AD4112" w:rsidTr="00214BE9">
        <w:tc>
          <w:tcPr>
            <w:tcW w:w="563" w:type="dxa"/>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w:t>
            </w:r>
          </w:p>
        </w:tc>
        <w:tc>
          <w:tcPr>
            <w:tcW w:w="2107" w:type="dxa"/>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Перечень разделов и тем</w:t>
            </w:r>
          </w:p>
        </w:tc>
        <w:tc>
          <w:tcPr>
            <w:tcW w:w="4152" w:type="dxa"/>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 xml:space="preserve">Содержание </w:t>
            </w:r>
          </w:p>
        </w:tc>
        <w:tc>
          <w:tcPr>
            <w:tcW w:w="984" w:type="dxa"/>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Кол-во часов</w:t>
            </w:r>
          </w:p>
        </w:tc>
        <w:tc>
          <w:tcPr>
            <w:tcW w:w="1267" w:type="dxa"/>
          </w:tcPr>
          <w:p w:rsidR="004A370C" w:rsidRPr="00AD4112" w:rsidRDefault="004A370C" w:rsidP="00AD4112">
            <w:pPr>
              <w:pStyle w:val="a4"/>
              <w:jc w:val="center"/>
              <w:rPr>
                <w:rFonts w:ascii="Times New Roman" w:hAnsi="Times New Roman"/>
                <w:b/>
                <w:sz w:val="24"/>
                <w:szCs w:val="24"/>
              </w:rPr>
            </w:pPr>
            <w:proofErr w:type="spellStart"/>
            <w:r w:rsidRPr="00AD4112">
              <w:rPr>
                <w:rFonts w:ascii="Times New Roman" w:hAnsi="Times New Roman"/>
                <w:b/>
                <w:sz w:val="24"/>
                <w:szCs w:val="24"/>
              </w:rPr>
              <w:t>Теорет-х</w:t>
            </w:r>
            <w:proofErr w:type="spellEnd"/>
          </w:p>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 xml:space="preserve">занятий </w:t>
            </w:r>
          </w:p>
        </w:tc>
        <w:tc>
          <w:tcPr>
            <w:tcW w:w="1099" w:type="dxa"/>
          </w:tcPr>
          <w:p w:rsidR="004A370C" w:rsidRPr="00AD4112" w:rsidRDefault="004A370C" w:rsidP="00AD4112">
            <w:pPr>
              <w:pStyle w:val="a4"/>
              <w:jc w:val="center"/>
              <w:rPr>
                <w:rFonts w:ascii="Times New Roman" w:hAnsi="Times New Roman"/>
                <w:b/>
                <w:sz w:val="24"/>
                <w:szCs w:val="24"/>
              </w:rPr>
            </w:pPr>
            <w:proofErr w:type="spellStart"/>
            <w:r w:rsidRPr="00AD4112">
              <w:rPr>
                <w:rFonts w:ascii="Times New Roman" w:hAnsi="Times New Roman"/>
                <w:b/>
                <w:sz w:val="24"/>
                <w:szCs w:val="24"/>
              </w:rPr>
              <w:t>Прак-х</w:t>
            </w:r>
            <w:proofErr w:type="spellEnd"/>
          </w:p>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 xml:space="preserve">занятий </w:t>
            </w:r>
          </w:p>
        </w:tc>
      </w:tr>
      <w:tr w:rsidR="004A370C" w:rsidRPr="00AD4112" w:rsidTr="00214BE9">
        <w:tc>
          <w:tcPr>
            <w:tcW w:w="56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1.</w:t>
            </w:r>
          </w:p>
        </w:tc>
        <w:tc>
          <w:tcPr>
            <w:tcW w:w="2107" w:type="dxa"/>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Вводное занятие. Тест способностей.</w:t>
            </w:r>
          </w:p>
        </w:tc>
        <w:tc>
          <w:tcPr>
            <w:tcW w:w="4152"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Знакомство с программой, с целями, с темами занятий. Интеллектуальные игры.</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6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2-5.</w:t>
            </w:r>
          </w:p>
        </w:tc>
        <w:tc>
          <w:tcPr>
            <w:tcW w:w="2107"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Матрицы </w:t>
            </w:r>
            <w:proofErr w:type="spellStart"/>
            <w:r w:rsidRPr="00AD4112">
              <w:rPr>
                <w:rFonts w:ascii="Times New Roman" w:hAnsi="Times New Roman"/>
                <w:sz w:val="24"/>
                <w:szCs w:val="24"/>
              </w:rPr>
              <w:t>Равена</w:t>
            </w:r>
            <w:proofErr w:type="spellEnd"/>
          </w:p>
        </w:tc>
        <w:tc>
          <w:tcPr>
            <w:tcW w:w="4152"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Развивать умение последовательного рассуждения. </w:t>
            </w:r>
          </w:p>
          <w:p w:rsidR="004A370C" w:rsidRPr="00AD4112" w:rsidRDefault="004A370C" w:rsidP="00AD4112">
            <w:pPr>
              <w:pStyle w:val="a4"/>
              <w:jc w:val="both"/>
              <w:rPr>
                <w:rFonts w:ascii="Times New Roman" w:hAnsi="Times New Roman"/>
                <w:b/>
                <w:color w:val="1F497D"/>
                <w:sz w:val="24"/>
                <w:szCs w:val="24"/>
              </w:rPr>
            </w:pPr>
            <w:r w:rsidRPr="00AD4112">
              <w:rPr>
                <w:rFonts w:ascii="Times New Roman" w:hAnsi="Times New Roman"/>
                <w:b/>
                <w:color w:val="1F497D"/>
                <w:sz w:val="24"/>
                <w:szCs w:val="24"/>
              </w:rPr>
              <w:t>Разработка в приложении 1(4)</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4</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4</w:t>
            </w:r>
          </w:p>
        </w:tc>
      </w:tr>
      <w:tr w:rsidR="004A370C" w:rsidRPr="00AD4112" w:rsidTr="00214BE9">
        <w:tc>
          <w:tcPr>
            <w:tcW w:w="56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6.</w:t>
            </w:r>
          </w:p>
        </w:tc>
        <w:tc>
          <w:tcPr>
            <w:tcW w:w="2107"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Командные игры</w:t>
            </w:r>
          </w:p>
        </w:tc>
        <w:tc>
          <w:tcPr>
            <w:tcW w:w="4152"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Групповая работа с матрицами. Коллективное принятие решения.</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6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7-11.</w:t>
            </w:r>
          </w:p>
        </w:tc>
        <w:tc>
          <w:tcPr>
            <w:tcW w:w="2107"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Зрительно-пространственные тесты</w:t>
            </w:r>
          </w:p>
        </w:tc>
        <w:tc>
          <w:tcPr>
            <w:tcW w:w="4152"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Графические матрицы: изобрази недостающий предмет.</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5</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5</w:t>
            </w:r>
          </w:p>
        </w:tc>
      </w:tr>
      <w:tr w:rsidR="004A370C" w:rsidRPr="00AD4112" w:rsidTr="00214BE9">
        <w:tc>
          <w:tcPr>
            <w:tcW w:w="56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12.</w:t>
            </w:r>
          </w:p>
        </w:tc>
        <w:tc>
          <w:tcPr>
            <w:tcW w:w="2107"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Участие во Всероссийской олимпиаде «Медвежонок»</w:t>
            </w:r>
          </w:p>
        </w:tc>
        <w:tc>
          <w:tcPr>
            <w:tcW w:w="4152"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Применение знаний по предмету русский язык.</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p>
        </w:tc>
      </w:tr>
      <w:tr w:rsidR="004A370C" w:rsidRPr="00AD4112" w:rsidTr="00214BE9">
        <w:tc>
          <w:tcPr>
            <w:tcW w:w="56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13-14.</w:t>
            </w:r>
          </w:p>
        </w:tc>
        <w:tc>
          <w:tcPr>
            <w:tcW w:w="2107"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Составление матриц</w:t>
            </w:r>
          </w:p>
        </w:tc>
        <w:tc>
          <w:tcPr>
            <w:tcW w:w="4152"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Творческое задание. Каждый ребенок составляет собственную графическую матрицу. </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w:t>
            </w:r>
          </w:p>
        </w:tc>
      </w:tr>
      <w:tr w:rsidR="004A370C" w:rsidRPr="00AD4112" w:rsidTr="00214BE9">
        <w:tc>
          <w:tcPr>
            <w:tcW w:w="56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15-19.</w:t>
            </w:r>
          </w:p>
        </w:tc>
        <w:tc>
          <w:tcPr>
            <w:tcW w:w="2107"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Словесные тесты.</w:t>
            </w:r>
          </w:p>
        </w:tc>
        <w:tc>
          <w:tcPr>
            <w:tcW w:w="4152"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Выделение и нахождение существенных признаков предметов. Компьютерные игры.</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5</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4</w:t>
            </w:r>
          </w:p>
        </w:tc>
      </w:tr>
      <w:tr w:rsidR="004A370C" w:rsidRPr="00AD4112" w:rsidTr="00214BE9">
        <w:tc>
          <w:tcPr>
            <w:tcW w:w="56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20.</w:t>
            </w:r>
          </w:p>
        </w:tc>
        <w:tc>
          <w:tcPr>
            <w:tcW w:w="2107"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Цепочки.</w:t>
            </w:r>
          </w:p>
        </w:tc>
        <w:tc>
          <w:tcPr>
            <w:tcW w:w="4152"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Творческая работа: составление цепочек вида: </w:t>
            </w:r>
            <w:proofErr w:type="spellStart"/>
            <w:r w:rsidRPr="00AD4112">
              <w:rPr>
                <w:rFonts w:ascii="Times New Roman" w:hAnsi="Times New Roman"/>
                <w:sz w:val="24"/>
                <w:szCs w:val="24"/>
              </w:rPr>
              <w:t>мел-доска-учитель-школа</w:t>
            </w:r>
            <w:proofErr w:type="spellEnd"/>
            <w:r w:rsidRPr="00AD4112">
              <w:rPr>
                <w:rFonts w:ascii="Times New Roman" w:hAnsi="Times New Roman"/>
                <w:sz w:val="24"/>
                <w:szCs w:val="24"/>
              </w:rPr>
              <w:t xml:space="preserve"> и т.д.</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6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21.</w:t>
            </w:r>
          </w:p>
        </w:tc>
        <w:tc>
          <w:tcPr>
            <w:tcW w:w="2107"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Участие во Всероссийской олимпиаде «Кенгуру»</w:t>
            </w:r>
          </w:p>
        </w:tc>
        <w:tc>
          <w:tcPr>
            <w:tcW w:w="4152"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Применение знаний по предмету математика.</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p>
        </w:tc>
      </w:tr>
      <w:tr w:rsidR="004A370C" w:rsidRPr="00AD4112" w:rsidTr="00214BE9">
        <w:tc>
          <w:tcPr>
            <w:tcW w:w="56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22-23.</w:t>
            </w:r>
          </w:p>
        </w:tc>
        <w:tc>
          <w:tcPr>
            <w:tcW w:w="2107"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Анаграммы.</w:t>
            </w:r>
          </w:p>
        </w:tc>
        <w:tc>
          <w:tcPr>
            <w:tcW w:w="4152"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Составить новое слово, поменяв буквы местами. Творческая работа: придумать анаграмму.</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w:t>
            </w:r>
          </w:p>
        </w:tc>
      </w:tr>
      <w:tr w:rsidR="004A370C" w:rsidRPr="00AD4112" w:rsidTr="00214BE9">
        <w:tc>
          <w:tcPr>
            <w:tcW w:w="56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24-25.</w:t>
            </w:r>
          </w:p>
        </w:tc>
        <w:tc>
          <w:tcPr>
            <w:tcW w:w="2107"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Числовые тесты</w:t>
            </w:r>
          </w:p>
        </w:tc>
        <w:tc>
          <w:tcPr>
            <w:tcW w:w="4152"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Найди закономерность и продолжи ряд чисел. Пропущенные числа. Магические треугольники и квадраты. Проектная работа: составить свой числовой тест.</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w:t>
            </w:r>
          </w:p>
        </w:tc>
      </w:tr>
      <w:tr w:rsidR="004A370C" w:rsidRPr="00AD4112" w:rsidTr="00214BE9">
        <w:tc>
          <w:tcPr>
            <w:tcW w:w="56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26</w:t>
            </w:r>
          </w:p>
        </w:tc>
        <w:tc>
          <w:tcPr>
            <w:tcW w:w="2107"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Конкурс эрудитов</w:t>
            </w:r>
          </w:p>
        </w:tc>
        <w:tc>
          <w:tcPr>
            <w:tcW w:w="4152" w:type="dxa"/>
          </w:tcPr>
          <w:p w:rsidR="004A370C" w:rsidRPr="00AD4112" w:rsidRDefault="004A370C" w:rsidP="00AD4112">
            <w:pPr>
              <w:pStyle w:val="a4"/>
              <w:jc w:val="both"/>
              <w:rPr>
                <w:rFonts w:ascii="Times New Roman" w:hAnsi="Times New Roman"/>
                <w:sz w:val="24"/>
                <w:szCs w:val="24"/>
              </w:rPr>
            </w:pP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p>
        </w:tc>
      </w:tr>
      <w:tr w:rsidR="004A370C" w:rsidRPr="00AD4112" w:rsidTr="00214BE9">
        <w:tc>
          <w:tcPr>
            <w:tcW w:w="56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27-</w:t>
            </w:r>
            <w:r w:rsidRPr="00AD4112">
              <w:rPr>
                <w:rFonts w:ascii="Times New Roman" w:hAnsi="Times New Roman"/>
                <w:sz w:val="24"/>
                <w:szCs w:val="24"/>
              </w:rPr>
              <w:lastRenderedPageBreak/>
              <w:t>28.</w:t>
            </w:r>
          </w:p>
        </w:tc>
        <w:tc>
          <w:tcPr>
            <w:tcW w:w="2107"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lastRenderedPageBreak/>
              <w:t>Числовые ребусы.</w:t>
            </w:r>
          </w:p>
        </w:tc>
        <w:tc>
          <w:tcPr>
            <w:tcW w:w="4152"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Найди закономерность и </w:t>
            </w:r>
            <w:r w:rsidRPr="00AD4112">
              <w:rPr>
                <w:rFonts w:ascii="Times New Roman" w:hAnsi="Times New Roman"/>
                <w:sz w:val="24"/>
                <w:szCs w:val="24"/>
              </w:rPr>
              <w:lastRenderedPageBreak/>
              <w:t>продолжи ряд чисел. Творческая работа: составить числовой ребус.</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lastRenderedPageBreak/>
              <w:t>2</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6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lastRenderedPageBreak/>
              <w:t>29.</w:t>
            </w:r>
          </w:p>
        </w:tc>
        <w:tc>
          <w:tcPr>
            <w:tcW w:w="2107"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Триады.</w:t>
            </w:r>
          </w:p>
        </w:tc>
        <w:tc>
          <w:tcPr>
            <w:tcW w:w="4152"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Творческая работа: объединение трех предметов, по одному признаку.</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6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30-33.</w:t>
            </w:r>
          </w:p>
        </w:tc>
        <w:tc>
          <w:tcPr>
            <w:tcW w:w="2107"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Логические задачи</w:t>
            </w:r>
          </w:p>
        </w:tc>
        <w:tc>
          <w:tcPr>
            <w:tcW w:w="4152"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Решение логических задач, задач на смекалку. </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4</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4</w:t>
            </w:r>
          </w:p>
        </w:tc>
      </w:tr>
      <w:tr w:rsidR="004A370C" w:rsidRPr="00AD4112" w:rsidTr="00214BE9">
        <w:tc>
          <w:tcPr>
            <w:tcW w:w="56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34</w:t>
            </w:r>
          </w:p>
        </w:tc>
        <w:tc>
          <w:tcPr>
            <w:tcW w:w="2107"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Выпуск стенгазеты.</w:t>
            </w:r>
          </w:p>
        </w:tc>
        <w:tc>
          <w:tcPr>
            <w:tcW w:w="4152"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Самостоятельная работа.</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6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35.</w:t>
            </w:r>
          </w:p>
        </w:tc>
        <w:tc>
          <w:tcPr>
            <w:tcW w:w="2107"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Итоговое занятие. Тест достижений.</w:t>
            </w:r>
          </w:p>
        </w:tc>
        <w:tc>
          <w:tcPr>
            <w:tcW w:w="4152"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Понравился ли курс занятий? Что бы вы хотели изучить, узнать в новом учебном году?</w:t>
            </w:r>
          </w:p>
        </w:tc>
        <w:tc>
          <w:tcPr>
            <w:tcW w:w="98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67"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r>
    </w:tbl>
    <w:p w:rsidR="004A370C" w:rsidRPr="00AD4112" w:rsidRDefault="004A370C" w:rsidP="00AD4112">
      <w:pPr>
        <w:pStyle w:val="a4"/>
        <w:ind w:left="720"/>
        <w:jc w:val="both"/>
        <w:rPr>
          <w:rFonts w:ascii="Times New Roman" w:hAnsi="Times New Roman"/>
          <w:sz w:val="24"/>
          <w:szCs w:val="24"/>
        </w:rPr>
      </w:pPr>
    </w:p>
    <w:p w:rsidR="004A370C" w:rsidRPr="00AD4112" w:rsidRDefault="004A370C" w:rsidP="00AD4112">
      <w:pPr>
        <w:pStyle w:val="a4"/>
        <w:jc w:val="both"/>
        <w:rPr>
          <w:rFonts w:ascii="Times New Roman" w:hAnsi="Times New Roman"/>
          <w:b/>
          <w:color w:val="0D0D0D" w:themeColor="text1" w:themeTint="F2"/>
          <w:sz w:val="24"/>
          <w:szCs w:val="24"/>
        </w:rPr>
      </w:pPr>
      <w:r w:rsidRPr="00AD4112">
        <w:rPr>
          <w:rFonts w:ascii="Times New Roman" w:hAnsi="Times New Roman"/>
          <w:b/>
          <w:color w:val="0D0D0D" w:themeColor="text1" w:themeTint="F2"/>
          <w:sz w:val="24"/>
          <w:szCs w:val="24"/>
        </w:rPr>
        <w:t>4 класс</w:t>
      </w:r>
    </w:p>
    <w:p w:rsidR="004A370C" w:rsidRPr="00AD4112" w:rsidRDefault="004A370C" w:rsidP="00AD4112">
      <w:pPr>
        <w:pStyle w:val="a4"/>
        <w:jc w:val="both"/>
        <w:rPr>
          <w:rFonts w:ascii="Times New Roman" w:hAnsi="Times New Roman"/>
          <w:sz w:val="24"/>
          <w:szCs w:val="24"/>
        </w:rPr>
      </w:pPr>
      <w:r w:rsidRPr="00AD4112">
        <w:rPr>
          <w:rFonts w:ascii="Times New Roman" w:hAnsi="Times New Roman"/>
          <w:b/>
          <w:i/>
          <w:sz w:val="24"/>
          <w:szCs w:val="24"/>
        </w:rPr>
        <w:t xml:space="preserve">Требования к личностным, </w:t>
      </w:r>
      <w:proofErr w:type="spellStart"/>
      <w:r w:rsidRPr="00AD4112">
        <w:rPr>
          <w:rFonts w:ascii="Times New Roman" w:hAnsi="Times New Roman"/>
          <w:b/>
          <w:i/>
          <w:sz w:val="24"/>
          <w:szCs w:val="24"/>
        </w:rPr>
        <w:t>метапредметным</w:t>
      </w:r>
      <w:proofErr w:type="spellEnd"/>
      <w:r w:rsidRPr="00AD4112">
        <w:rPr>
          <w:rFonts w:ascii="Times New Roman" w:hAnsi="Times New Roman"/>
          <w:b/>
          <w:i/>
          <w:sz w:val="24"/>
          <w:szCs w:val="24"/>
        </w:rPr>
        <w:t xml:space="preserve"> и предметным результатам </w:t>
      </w:r>
      <w:r w:rsidRPr="00AD4112">
        <w:rPr>
          <w:rFonts w:ascii="Times New Roman" w:hAnsi="Times New Roman"/>
          <w:sz w:val="24"/>
          <w:szCs w:val="24"/>
        </w:rPr>
        <w:t>освоения программы  кружка  «Умники и умницы»</w:t>
      </w:r>
    </w:p>
    <w:p w:rsidR="004A370C" w:rsidRPr="00AD4112" w:rsidRDefault="004A370C" w:rsidP="00AD4112">
      <w:pPr>
        <w:spacing w:after="0" w:line="240" w:lineRule="auto"/>
        <w:ind w:firstLine="708"/>
        <w:jc w:val="both"/>
        <w:rPr>
          <w:rFonts w:ascii="Times New Roman" w:hAnsi="Times New Roman" w:cs="Times New Roman"/>
          <w:sz w:val="24"/>
          <w:szCs w:val="24"/>
        </w:rPr>
      </w:pPr>
      <w:r w:rsidRPr="00AD4112">
        <w:rPr>
          <w:rFonts w:ascii="Times New Roman" w:hAnsi="Times New Roman" w:cs="Times New Roman"/>
          <w:sz w:val="24"/>
          <w:szCs w:val="24"/>
        </w:rPr>
        <w:t xml:space="preserve">В результате изучения данной программы </w:t>
      </w:r>
      <w:r w:rsidRPr="00AD4112">
        <w:rPr>
          <w:rFonts w:ascii="Times New Roman" w:hAnsi="Times New Roman" w:cs="Times New Roman"/>
          <w:b/>
          <w:sz w:val="24"/>
          <w:szCs w:val="24"/>
        </w:rPr>
        <w:t>в 4 классе</w:t>
      </w:r>
      <w:r w:rsidRPr="00AD4112">
        <w:rPr>
          <w:rFonts w:ascii="Times New Roman" w:hAnsi="Times New Roman" w:cs="Times New Roman"/>
          <w:sz w:val="24"/>
          <w:szCs w:val="24"/>
        </w:rPr>
        <w:t xml:space="preserve"> обучающиеся получат возможность формирования </w:t>
      </w:r>
    </w:p>
    <w:p w:rsidR="004A370C" w:rsidRPr="00AD4112" w:rsidRDefault="004A370C" w:rsidP="00AD4112">
      <w:pPr>
        <w:spacing w:after="0" w:line="240" w:lineRule="auto"/>
        <w:jc w:val="both"/>
        <w:rPr>
          <w:rFonts w:ascii="Times New Roman" w:hAnsi="Times New Roman" w:cs="Times New Roman"/>
          <w:b/>
          <w:i/>
          <w:sz w:val="24"/>
          <w:szCs w:val="24"/>
        </w:rPr>
      </w:pPr>
      <w:r w:rsidRPr="00AD4112">
        <w:rPr>
          <w:rFonts w:ascii="Times New Roman" w:hAnsi="Times New Roman" w:cs="Times New Roman"/>
          <w:b/>
          <w:i/>
          <w:sz w:val="24"/>
          <w:szCs w:val="24"/>
        </w:rPr>
        <w:t>Личностных результатов:</w:t>
      </w:r>
    </w:p>
    <w:p w:rsidR="004A370C" w:rsidRPr="00AD4112" w:rsidRDefault="004A370C" w:rsidP="00AD4112">
      <w:pPr>
        <w:numPr>
          <w:ilvl w:val="0"/>
          <w:numId w:val="25"/>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развивать самостоятельность и личную ответственность в информационной деятельности;</w:t>
      </w:r>
    </w:p>
    <w:p w:rsidR="004A370C" w:rsidRPr="00AD4112" w:rsidRDefault="004A370C" w:rsidP="00AD4112">
      <w:pPr>
        <w:numPr>
          <w:ilvl w:val="0"/>
          <w:numId w:val="25"/>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формировать личностный смысл учения;</w:t>
      </w:r>
    </w:p>
    <w:p w:rsidR="004A370C" w:rsidRPr="00AD4112" w:rsidRDefault="004A370C" w:rsidP="00AD4112">
      <w:pPr>
        <w:numPr>
          <w:ilvl w:val="0"/>
          <w:numId w:val="25"/>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формировать целостный взгляд на окружающий мир.</w:t>
      </w:r>
    </w:p>
    <w:p w:rsidR="004A370C" w:rsidRPr="00AD4112" w:rsidRDefault="004A370C" w:rsidP="00AD4112">
      <w:pPr>
        <w:spacing w:after="0" w:line="240" w:lineRule="auto"/>
        <w:jc w:val="both"/>
        <w:rPr>
          <w:rFonts w:ascii="Times New Roman" w:hAnsi="Times New Roman" w:cs="Times New Roman"/>
          <w:b/>
          <w:i/>
          <w:sz w:val="24"/>
          <w:szCs w:val="24"/>
        </w:rPr>
      </w:pPr>
      <w:proofErr w:type="spellStart"/>
      <w:r w:rsidRPr="00AD4112">
        <w:rPr>
          <w:rFonts w:ascii="Times New Roman" w:hAnsi="Times New Roman" w:cs="Times New Roman"/>
          <w:b/>
          <w:i/>
          <w:sz w:val="24"/>
          <w:szCs w:val="24"/>
        </w:rPr>
        <w:t>Метапредметные</w:t>
      </w:r>
      <w:proofErr w:type="spellEnd"/>
      <w:r w:rsidRPr="00AD4112">
        <w:rPr>
          <w:rFonts w:ascii="Times New Roman" w:hAnsi="Times New Roman" w:cs="Times New Roman"/>
          <w:b/>
          <w:i/>
          <w:sz w:val="24"/>
          <w:szCs w:val="24"/>
        </w:rPr>
        <w:t xml:space="preserve"> результаты.</w:t>
      </w:r>
    </w:p>
    <w:p w:rsidR="004A370C" w:rsidRPr="00AD4112" w:rsidRDefault="004A370C" w:rsidP="00AD4112">
      <w:pPr>
        <w:spacing w:after="0" w:line="240" w:lineRule="auto"/>
        <w:jc w:val="both"/>
        <w:rPr>
          <w:rFonts w:ascii="Times New Roman" w:hAnsi="Times New Roman" w:cs="Times New Roman"/>
          <w:i/>
          <w:sz w:val="24"/>
          <w:szCs w:val="24"/>
        </w:rPr>
      </w:pPr>
      <w:r w:rsidRPr="00AD4112">
        <w:rPr>
          <w:rFonts w:ascii="Times New Roman" w:hAnsi="Times New Roman" w:cs="Times New Roman"/>
          <w:i/>
          <w:sz w:val="24"/>
          <w:szCs w:val="24"/>
        </w:rPr>
        <w:t>Регулятивные УДД:</w:t>
      </w:r>
    </w:p>
    <w:p w:rsidR="004A370C" w:rsidRPr="00AD4112" w:rsidRDefault="004A370C" w:rsidP="00AD4112">
      <w:pPr>
        <w:numPr>
          <w:ilvl w:val="0"/>
          <w:numId w:val="23"/>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осваивать способы решения проблем поискового характера;</w:t>
      </w:r>
    </w:p>
    <w:p w:rsidR="004A370C" w:rsidRPr="00AD4112" w:rsidRDefault="004A370C" w:rsidP="00AD4112">
      <w:pPr>
        <w:numPr>
          <w:ilvl w:val="0"/>
          <w:numId w:val="23"/>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определять наиболее эффективные способы решения поставленной задачи;</w:t>
      </w:r>
    </w:p>
    <w:p w:rsidR="004A370C" w:rsidRPr="00AD4112" w:rsidRDefault="004A370C" w:rsidP="00AD4112">
      <w:pPr>
        <w:numPr>
          <w:ilvl w:val="0"/>
          <w:numId w:val="23"/>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осваивать формы познавательной и личностной рефлексии;</w:t>
      </w:r>
    </w:p>
    <w:p w:rsidR="004A370C" w:rsidRPr="00AD4112" w:rsidRDefault="004A370C" w:rsidP="00AD4112">
      <w:pPr>
        <w:numPr>
          <w:ilvl w:val="0"/>
          <w:numId w:val="23"/>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познавательные УУД;</w:t>
      </w:r>
    </w:p>
    <w:p w:rsidR="004A370C" w:rsidRPr="00AD4112" w:rsidRDefault="004A370C" w:rsidP="00AD4112">
      <w:pPr>
        <w:numPr>
          <w:ilvl w:val="0"/>
          <w:numId w:val="23"/>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осознанно строить речевое высказывание;</w:t>
      </w:r>
    </w:p>
    <w:p w:rsidR="004A370C" w:rsidRPr="00AD4112" w:rsidRDefault="004A370C" w:rsidP="00AD4112">
      <w:pPr>
        <w:numPr>
          <w:ilvl w:val="0"/>
          <w:numId w:val="23"/>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овладевать логическими действиями: обобщение, классификация, построение рассуждения;</w:t>
      </w:r>
    </w:p>
    <w:p w:rsidR="004A370C" w:rsidRPr="00AD4112" w:rsidRDefault="004A370C" w:rsidP="00AD4112">
      <w:pPr>
        <w:numPr>
          <w:ilvl w:val="0"/>
          <w:numId w:val="23"/>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учиться использовать различные способы анализа, передачи и интерпретации информации  в соответствии с задачами.</w:t>
      </w:r>
    </w:p>
    <w:p w:rsidR="004A370C" w:rsidRPr="00AD4112" w:rsidRDefault="004A370C" w:rsidP="00AD4112">
      <w:pPr>
        <w:spacing w:after="0" w:line="240" w:lineRule="auto"/>
        <w:jc w:val="both"/>
        <w:rPr>
          <w:rFonts w:ascii="Times New Roman" w:hAnsi="Times New Roman" w:cs="Times New Roman"/>
          <w:b/>
          <w:i/>
          <w:sz w:val="24"/>
          <w:szCs w:val="24"/>
        </w:rPr>
      </w:pPr>
      <w:r w:rsidRPr="00AD4112">
        <w:rPr>
          <w:rFonts w:ascii="Times New Roman" w:hAnsi="Times New Roman" w:cs="Times New Roman"/>
          <w:b/>
          <w:i/>
          <w:sz w:val="24"/>
          <w:szCs w:val="24"/>
        </w:rPr>
        <w:t>Коммуникативные УДД:</w:t>
      </w:r>
    </w:p>
    <w:p w:rsidR="004A370C" w:rsidRPr="00AD4112" w:rsidRDefault="004A370C" w:rsidP="00AD4112">
      <w:pPr>
        <w:numPr>
          <w:ilvl w:val="0"/>
          <w:numId w:val="26"/>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учиться давать оценку и самооценку своей деятельности и других;</w:t>
      </w:r>
    </w:p>
    <w:p w:rsidR="004A370C" w:rsidRPr="00AD4112" w:rsidRDefault="004A370C" w:rsidP="00AD4112">
      <w:pPr>
        <w:numPr>
          <w:ilvl w:val="0"/>
          <w:numId w:val="26"/>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формировать мотивацию к работе на результат;</w:t>
      </w:r>
    </w:p>
    <w:p w:rsidR="004A370C" w:rsidRPr="00AD4112" w:rsidRDefault="004A370C" w:rsidP="00AD4112">
      <w:pPr>
        <w:numPr>
          <w:ilvl w:val="0"/>
          <w:numId w:val="26"/>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учиться конструктивно разрешать конфликт посредством сотрудничества или компромисса.</w:t>
      </w:r>
    </w:p>
    <w:p w:rsidR="004A370C" w:rsidRPr="00AD4112" w:rsidRDefault="004A370C" w:rsidP="00AD4112">
      <w:pPr>
        <w:spacing w:after="0" w:line="240" w:lineRule="auto"/>
        <w:jc w:val="both"/>
        <w:rPr>
          <w:rFonts w:ascii="Times New Roman" w:hAnsi="Times New Roman" w:cs="Times New Roman"/>
          <w:sz w:val="24"/>
          <w:szCs w:val="24"/>
        </w:rPr>
      </w:pPr>
      <w:r w:rsidRPr="00AD4112">
        <w:rPr>
          <w:rFonts w:ascii="Times New Roman" w:hAnsi="Times New Roman" w:cs="Times New Roman"/>
          <w:b/>
          <w:sz w:val="24"/>
          <w:szCs w:val="24"/>
        </w:rPr>
        <w:t>Предметными результатами</w:t>
      </w:r>
      <w:r w:rsidRPr="00AD4112">
        <w:rPr>
          <w:rFonts w:ascii="Times New Roman" w:hAnsi="Times New Roman" w:cs="Times New Roman"/>
          <w:sz w:val="24"/>
          <w:szCs w:val="24"/>
        </w:rPr>
        <w:t xml:space="preserve"> изучения курса в четвертом классе являются формирование следующих умений:</w:t>
      </w:r>
    </w:p>
    <w:p w:rsidR="004A370C" w:rsidRPr="00AD4112" w:rsidRDefault="004A370C" w:rsidP="00AD4112">
      <w:pPr>
        <w:numPr>
          <w:ilvl w:val="0"/>
          <w:numId w:val="24"/>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определять виды отношений между понятиями;</w:t>
      </w:r>
    </w:p>
    <w:p w:rsidR="004A370C" w:rsidRPr="00AD4112" w:rsidRDefault="004A370C" w:rsidP="00AD4112">
      <w:pPr>
        <w:numPr>
          <w:ilvl w:val="0"/>
          <w:numId w:val="24"/>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решать комбинаторные задачи с помощью таблиц и графов;</w:t>
      </w:r>
    </w:p>
    <w:p w:rsidR="004A370C" w:rsidRPr="00AD4112" w:rsidRDefault="004A370C" w:rsidP="00AD4112">
      <w:pPr>
        <w:numPr>
          <w:ilvl w:val="0"/>
          <w:numId w:val="24"/>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находить закономерность в окружающем мире и русском языке;</w:t>
      </w:r>
    </w:p>
    <w:p w:rsidR="004A370C" w:rsidRPr="00AD4112" w:rsidRDefault="004A370C" w:rsidP="00AD4112">
      <w:pPr>
        <w:numPr>
          <w:ilvl w:val="0"/>
          <w:numId w:val="24"/>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устанавливать ситуативную связь между понятиями;</w:t>
      </w:r>
    </w:p>
    <w:p w:rsidR="004A370C" w:rsidRPr="00AD4112" w:rsidRDefault="004A370C" w:rsidP="00AD4112">
      <w:pPr>
        <w:numPr>
          <w:ilvl w:val="0"/>
          <w:numId w:val="24"/>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рассуждать и делать выводы в рассуждениях;</w:t>
      </w:r>
    </w:p>
    <w:p w:rsidR="004A370C" w:rsidRPr="00AD4112" w:rsidRDefault="004A370C" w:rsidP="00AD4112">
      <w:pPr>
        <w:numPr>
          <w:ilvl w:val="0"/>
          <w:numId w:val="24"/>
        </w:numPr>
        <w:suppressAutoHyphens/>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решать логические задачи с помощью связок «и», «или», «если …, то».</w:t>
      </w:r>
    </w:p>
    <w:p w:rsidR="004A370C" w:rsidRPr="00AD4112" w:rsidRDefault="004A370C" w:rsidP="00AD4112">
      <w:pPr>
        <w:spacing w:after="0" w:line="240" w:lineRule="auto"/>
        <w:jc w:val="both"/>
        <w:rPr>
          <w:rFonts w:ascii="Times New Roman" w:hAnsi="Times New Roman" w:cs="Times New Roman"/>
          <w:sz w:val="24"/>
          <w:szCs w:val="24"/>
        </w:rPr>
      </w:pPr>
    </w:p>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Тематическое планирование.</w:t>
      </w:r>
    </w:p>
    <w:p w:rsidR="004A370C" w:rsidRPr="00AD4112" w:rsidRDefault="004A370C" w:rsidP="00AD4112">
      <w:pPr>
        <w:pStyle w:val="a4"/>
        <w:jc w:val="both"/>
        <w:rPr>
          <w:rFonts w:ascii="Times New Roman" w:hAnsi="Times New Roman"/>
          <w:sz w:val="24"/>
          <w:szCs w:val="24"/>
        </w:rPr>
      </w:pPr>
      <w:r w:rsidRPr="00AD4112">
        <w:rPr>
          <w:rFonts w:ascii="Times New Roman" w:hAnsi="Times New Roman"/>
          <w:b/>
          <w:sz w:val="24"/>
          <w:szCs w:val="24"/>
        </w:rPr>
        <w:t>Цель:</w:t>
      </w:r>
      <w:r w:rsidRPr="00AD4112">
        <w:rPr>
          <w:rFonts w:ascii="Times New Roman" w:hAnsi="Times New Roman"/>
          <w:sz w:val="24"/>
          <w:szCs w:val="24"/>
        </w:rPr>
        <w:t xml:space="preserve">  Развивать когнитивные способности учащихся.</w:t>
      </w:r>
    </w:p>
    <w:p w:rsidR="004A370C" w:rsidRPr="00AD4112" w:rsidRDefault="004A370C" w:rsidP="00AD4112">
      <w:pPr>
        <w:pStyle w:val="a4"/>
        <w:jc w:val="both"/>
        <w:rPr>
          <w:rFonts w:ascii="Times New Roman" w:hAnsi="Times New Roman"/>
          <w:b/>
          <w:sz w:val="24"/>
          <w:szCs w:val="24"/>
        </w:rPr>
      </w:pPr>
      <w:r w:rsidRPr="00AD4112">
        <w:rPr>
          <w:rFonts w:ascii="Times New Roman" w:hAnsi="Times New Roman"/>
          <w:b/>
          <w:sz w:val="24"/>
          <w:szCs w:val="24"/>
        </w:rPr>
        <w:lastRenderedPageBreak/>
        <w:t>Задачи:</w:t>
      </w:r>
    </w:p>
    <w:p w:rsidR="004A370C" w:rsidRPr="00AD4112" w:rsidRDefault="004A370C" w:rsidP="00AD4112">
      <w:pPr>
        <w:pStyle w:val="a4"/>
        <w:numPr>
          <w:ilvl w:val="0"/>
          <w:numId w:val="7"/>
        </w:numPr>
        <w:jc w:val="both"/>
        <w:rPr>
          <w:rFonts w:ascii="Times New Roman" w:hAnsi="Times New Roman"/>
          <w:sz w:val="24"/>
          <w:szCs w:val="24"/>
        </w:rPr>
      </w:pPr>
      <w:r w:rsidRPr="00AD4112">
        <w:rPr>
          <w:rFonts w:ascii="Times New Roman" w:hAnsi="Times New Roman"/>
          <w:sz w:val="24"/>
          <w:szCs w:val="24"/>
        </w:rPr>
        <w:t>Развивать умение самостоятельно создавать алгоритм решения проблем творческого и поискового характера.</w:t>
      </w:r>
    </w:p>
    <w:p w:rsidR="004A370C" w:rsidRPr="00AD4112" w:rsidRDefault="004A370C" w:rsidP="00AD4112">
      <w:pPr>
        <w:pStyle w:val="a4"/>
        <w:numPr>
          <w:ilvl w:val="0"/>
          <w:numId w:val="7"/>
        </w:numPr>
        <w:jc w:val="both"/>
        <w:rPr>
          <w:rFonts w:ascii="Times New Roman" w:hAnsi="Times New Roman"/>
          <w:sz w:val="24"/>
          <w:szCs w:val="24"/>
        </w:rPr>
      </w:pPr>
      <w:r w:rsidRPr="00AD4112">
        <w:rPr>
          <w:rFonts w:ascii="Times New Roman" w:hAnsi="Times New Roman"/>
          <w:sz w:val="24"/>
          <w:szCs w:val="24"/>
        </w:rPr>
        <w:t>Развивать умение аргументировано обосновывать, отставать свои взгляды и убеждения;</w:t>
      </w:r>
    </w:p>
    <w:p w:rsidR="004A370C" w:rsidRPr="00AD4112" w:rsidRDefault="004A370C" w:rsidP="00AD4112">
      <w:pPr>
        <w:pStyle w:val="a4"/>
        <w:numPr>
          <w:ilvl w:val="0"/>
          <w:numId w:val="7"/>
        </w:numPr>
        <w:jc w:val="both"/>
        <w:rPr>
          <w:rFonts w:ascii="Times New Roman" w:hAnsi="Times New Roman"/>
          <w:sz w:val="24"/>
          <w:szCs w:val="24"/>
        </w:rPr>
      </w:pPr>
      <w:r w:rsidRPr="00AD4112">
        <w:rPr>
          <w:rFonts w:ascii="Times New Roman" w:hAnsi="Times New Roman"/>
          <w:sz w:val="24"/>
          <w:szCs w:val="24"/>
        </w:rPr>
        <w:t>Развивать языковую культуру, адекватно понимать и выражать предлагаемую информацию.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7"/>
        <w:gridCol w:w="2195"/>
        <w:gridCol w:w="3584"/>
        <w:gridCol w:w="939"/>
        <w:gridCol w:w="1218"/>
        <w:gridCol w:w="1098"/>
      </w:tblGrid>
      <w:tr w:rsidR="004A370C" w:rsidRPr="00AD4112" w:rsidTr="00214BE9">
        <w:tc>
          <w:tcPr>
            <w:tcW w:w="534" w:type="dxa"/>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w:t>
            </w:r>
          </w:p>
        </w:tc>
        <w:tc>
          <w:tcPr>
            <w:tcW w:w="1984" w:type="dxa"/>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Перечень разделов и тем</w:t>
            </w:r>
          </w:p>
        </w:tc>
        <w:tc>
          <w:tcPr>
            <w:tcW w:w="4253" w:type="dxa"/>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 xml:space="preserve">Содержание </w:t>
            </w:r>
          </w:p>
        </w:tc>
        <w:tc>
          <w:tcPr>
            <w:tcW w:w="992" w:type="dxa"/>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Кол-во часов</w:t>
            </w:r>
          </w:p>
        </w:tc>
        <w:tc>
          <w:tcPr>
            <w:tcW w:w="1276" w:type="dxa"/>
          </w:tcPr>
          <w:p w:rsidR="004A370C" w:rsidRPr="00AD4112" w:rsidRDefault="004A370C" w:rsidP="00AD4112">
            <w:pPr>
              <w:pStyle w:val="a4"/>
              <w:jc w:val="center"/>
              <w:rPr>
                <w:rFonts w:ascii="Times New Roman" w:hAnsi="Times New Roman"/>
                <w:b/>
                <w:sz w:val="24"/>
                <w:szCs w:val="24"/>
              </w:rPr>
            </w:pPr>
            <w:proofErr w:type="spellStart"/>
            <w:r w:rsidRPr="00AD4112">
              <w:rPr>
                <w:rFonts w:ascii="Times New Roman" w:hAnsi="Times New Roman"/>
                <w:b/>
                <w:sz w:val="24"/>
                <w:szCs w:val="24"/>
              </w:rPr>
              <w:t>Теорет-х</w:t>
            </w:r>
            <w:proofErr w:type="spellEnd"/>
          </w:p>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 xml:space="preserve">занятий </w:t>
            </w:r>
          </w:p>
        </w:tc>
        <w:tc>
          <w:tcPr>
            <w:tcW w:w="1099" w:type="dxa"/>
          </w:tcPr>
          <w:p w:rsidR="004A370C" w:rsidRPr="00AD4112" w:rsidRDefault="004A370C" w:rsidP="00AD4112">
            <w:pPr>
              <w:pStyle w:val="a4"/>
              <w:jc w:val="center"/>
              <w:rPr>
                <w:rFonts w:ascii="Times New Roman" w:hAnsi="Times New Roman"/>
                <w:b/>
                <w:sz w:val="24"/>
                <w:szCs w:val="24"/>
              </w:rPr>
            </w:pPr>
            <w:proofErr w:type="spellStart"/>
            <w:r w:rsidRPr="00AD4112">
              <w:rPr>
                <w:rFonts w:ascii="Times New Roman" w:hAnsi="Times New Roman"/>
                <w:b/>
                <w:sz w:val="24"/>
                <w:szCs w:val="24"/>
              </w:rPr>
              <w:t>Прак-х</w:t>
            </w:r>
            <w:proofErr w:type="spellEnd"/>
          </w:p>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 xml:space="preserve">занятий </w:t>
            </w:r>
          </w:p>
        </w:tc>
      </w:tr>
      <w:tr w:rsidR="004A370C" w:rsidRPr="00AD4112" w:rsidTr="00214BE9">
        <w:tc>
          <w:tcPr>
            <w:tcW w:w="534"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984" w:type="dxa"/>
          </w:tcPr>
          <w:p w:rsidR="004A370C" w:rsidRPr="00AD4112" w:rsidRDefault="004A370C" w:rsidP="00AD4112">
            <w:pPr>
              <w:pStyle w:val="a4"/>
              <w:rPr>
                <w:rFonts w:ascii="Times New Roman" w:hAnsi="Times New Roman"/>
                <w:sz w:val="24"/>
                <w:szCs w:val="24"/>
              </w:rPr>
            </w:pPr>
            <w:r w:rsidRPr="00AD4112">
              <w:rPr>
                <w:rFonts w:ascii="Times New Roman" w:hAnsi="Times New Roman"/>
                <w:sz w:val="24"/>
                <w:szCs w:val="24"/>
              </w:rPr>
              <w:t>Вводное занятие. Тест способностей.</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Знакомство с программой, с целями, с темами занятий. Интеллектуальные игры.</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r>
      <w:tr w:rsidR="004A370C" w:rsidRPr="00AD4112" w:rsidTr="00214BE9">
        <w:tc>
          <w:tcPr>
            <w:tcW w:w="10138" w:type="dxa"/>
            <w:gridSpan w:val="6"/>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 xml:space="preserve">Восприятие </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Периферическое зрение.</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Упражнения на увеличение скорости чтения. Метод «Зеленая точка», «Пирамида цифр», «Таблица </w:t>
            </w:r>
            <w:proofErr w:type="spellStart"/>
            <w:r w:rsidRPr="00AD4112">
              <w:rPr>
                <w:rFonts w:ascii="Times New Roman" w:hAnsi="Times New Roman"/>
                <w:sz w:val="24"/>
                <w:szCs w:val="24"/>
              </w:rPr>
              <w:t>Шульте</w:t>
            </w:r>
            <w:proofErr w:type="spellEnd"/>
            <w:r w:rsidRPr="00AD4112">
              <w:rPr>
                <w:rFonts w:ascii="Times New Roman" w:hAnsi="Times New Roman"/>
                <w:sz w:val="24"/>
                <w:szCs w:val="24"/>
              </w:rPr>
              <w:t>». Практическая работа: упражнения по борьбе с регрессивным движением глаз.</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3.</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Маргинальный прием.</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Практическая работа: упражнения на развитие находить главную мысль текста.</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4.</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Рефлексивное и нерефлексивное слушание.</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Упражнения на развитие умения слушать. Исследовательская </w:t>
            </w:r>
            <w:proofErr w:type="gramStart"/>
            <w:r w:rsidRPr="00AD4112">
              <w:rPr>
                <w:rFonts w:ascii="Times New Roman" w:hAnsi="Times New Roman"/>
                <w:sz w:val="24"/>
                <w:szCs w:val="24"/>
              </w:rPr>
              <w:t>работа</w:t>
            </w:r>
            <w:proofErr w:type="gramEnd"/>
            <w:r w:rsidRPr="00AD4112">
              <w:rPr>
                <w:rFonts w:ascii="Times New Roman" w:hAnsi="Times New Roman"/>
                <w:sz w:val="24"/>
                <w:szCs w:val="24"/>
              </w:rPr>
              <w:t>: к какой категории слушателей вы относитесь (категоричный, рассудительный, аналитический, сочувствующий)</w:t>
            </w:r>
          </w:p>
          <w:p w:rsidR="004A370C" w:rsidRPr="00AD4112" w:rsidRDefault="004A370C" w:rsidP="00AD4112">
            <w:pPr>
              <w:pStyle w:val="a4"/>
              <w:jc w:val="both"/>
              <w:rPr>
                <w:rFonts w:ascii="Times New Roman" w:hAnsi="Times New Roman"/>
                <w:sz w:val="24"/>
                <w:szCs w:val="24"/>
              </w:rPr>
            </w:pP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0,5</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5.</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Чего не хватает на рисунке? Узнай кто это? Какие предметы спрятаны?</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Упражнения на развитие восприятия.</w:t>
            </w:r>
          </w:p>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Проектная работа: составление своего рисунка.</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6.</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Участие во Всероссийской олимпиаде «Муравей»</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Применение знаний по предмету ОБЖ</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p>
        </w:tc>
      </w:tr>
      <w:tr w:rsidR="004A370C" w:rsidRPr="00AD4112" w:rsidTr="00214BE9">
        <w:tc>
          <w:tcPr>
            <w:tcW w:w="10138" w:type="dxa"/>
            <w:gridSpan w:val="6"/>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 xml:space="preserve">Внимание </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7.</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Тренинг «Пальцы», «Стрелка», «Счет».</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Практическая работа: упражнение на развитие умения концентрировать внимание.</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8-9.</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Матрица </w:t>
            </w:r>
            <w:proofErr w:type="spellStart"/>
            <w:r w:rsidRPr="00AD4112">
              <w:rPr>
                <w:rFonts w:ascii="Times New Roman" w:hAnsi="Times New Roman"/>
                <w:sz w:val="24"/>
                <w:szCs w:val="24"/>
              </w:rPr>
              <w:t>Ландольта</w:t>
            </w:r>
            <w:proofErr w:type="spellEnd"/>
            <w:r w:rsidRPr="00AD4112">
              <w:rPr>
                <w:rFonts w:ascii="Times New Roman" w:hAnsi="Times New Roman"/>
                <w:sz w:val="24"/>
                <w:szCs w:val="24"/>
              </w:rPr>
              <w:t>.</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Упражнения на тренировку продуктивности, устойчивости, распределения и переключения внимания.</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10-</w:t>
            </w:r>
            <w:r w:rsidRPr="00AD4112">
              <w:rPr>
                <w:rFonts w:ascii="Times New Roman" w:hAnsi="Times New Roman"/>
                <w:sz w:val="24"/>
                <w:szCs w:val="24"/>
              </w:rPr>
              <w:lastRenderedPageBreak/>
              <w:t>11.</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lastRenderedPageBreak/>
              <w:t xml:space="preserve">Двухцветные </w:t>
            </w:r>
            <w:r w:rsidRPr="00AD4112">
              <w:rPr>
                <w:rFonts w:ascii="Times New Roman" w:hAnsi="Times New Roman"/>
                <w:sz w:val="24"/>
                <w:szCs w:val="24"/>
              </w:rPr>
              <w:lastRenderedPageBreak/>
              <w:t>цифровые таблицы.</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lastRenderedPageBreak/>
              <w:t xml:space="preserve">Упражнения на тренировку </w:t>
            </w:r>
            <w:r w:rsidRPr="00AD4112">
              <w:rPr>
                <w:rFonts w:ascii="Times New Roman" w:hAnsi="Times New Roman"/>
                <w:sz w:val="24"/>
                <w:szCs w:val="24"/>
              </w:rPr>
              <w:lastRenderedPageBreak/>
              <w:t>концентрации внимания. Творческая работа: оформление таблиц.</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lastRenderedPageBreak/>
              <w:t>2</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lastRenderedPageBreak/>
              <w:t>12.</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Участие во Всероссийской олимпиаде «Медвежонок»</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Применение знаний по предмету русский язык</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p>
        </w:tc>
      </w:tr>
      <w:tr w:rsidR="004A370C" w:rsidRPr="00AD4112" w:rsidTr="00214BE9">
        <w:tc>
          <w:tcPr>
            <w:tcW w:w="10138" w:type="dxa"/>
            <w:gridSpan w:val="6"/>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 xml:space="preserve">Воображение </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13.</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Вербальная фантазия.</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Упражнения на развитие речевого воображения. Творческая  работа: придумать </w:t>
            </w:r>
            <w:proofErr w:type="gramStart"/>
            <w:r w:rsidRPr="00AD4112">
              <w:rPr>
                <w:rFonts w:ascii="Times New Roman" w:hAnsi="Times New Roman"/>
                <w:sz w:val="24"/>
                <w:szCs w:val="24"/>
              </w:rPr>
              <w:t>рассказ</w:t>
            </w:r>
            <w:proofErr w:type="gramEnd"/>
            <w:r w:rsidRPr="00AD4112">
              <w:rPr>
                <w:rFonts w:ascii="Times New Roman" w:hAnsi="Times New Roman"/>
                <w:sz w:val="24"/>
                <w:szCs w:val="24"/>
              </w:rPr>
              <w:t xml:space="preserve"> о каком – либо живом существе.</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14.</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Методика «Рисунок»</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Упражнения на развитие фантазии в процессе рисования. Компьютерная графика.</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15-16.</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Методика «Скульптура»</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Творческая работа: упражнения на развитие фантазии в процессе лепки.</w:t>
            </w:r>
          </w:p>
          <w:p w:rsidR="004A370C" w:rsidRPr="00AD4112" w:rsidRDefault="004A370C" w:rsidP="00AD4112">
            <w:pPr>
              <w:pStyle w:val="a4"/>
              <w:jc w:val="both"/>
              <w:rPr>
                <w:rFonts w:ascii="Times New Roman" w:hAnsi="Times New Roman"/>
                <w:sz w:val="24"/>
                <w:szCs w:val="24"/>
              </w:rPr>
            </w:pPr>
          </w:p>
          <w:p w:rsidR="004A370C" w:rsidRPr="00AD4112" w:rsidRDefault="004A370C" w:rsidP="00AD4112">
            <w:pPr>
              <w:pStyle w:val="a4"/>
              <w:jc w:val="both"/>
              <w:rPr>
                <w:rFonts w:ascii="Times New Roman" w:hAnsi="Times New Roman"/>
                <w:sz w:val="24"/>
                <w:szCs w:val="24"/>
              </w:rPr>
            </w:pP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2</w:t>
            </w:r>
          </w:p>
        </w:tc>
      </w:tr>
      <w:tr w:rsidR="004A370C" w:rsidRPr="00AD4112" w:rsidTr="00214BE9">
        <w:tc>
          <w:tcPr>
            <w:tcW w:w="10138" w:type="dxa"/>
            <w:gridSpan w:val="6"/>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 xml:space="preserve">Память </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17.</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Слуховая и зрительная память.</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Упражнения на развитие памяти у учащихся.</w:t>
            </w:r>
          </w:p>
          <w:p w:rsidR="004A370C" w:rsidRPr="00AD4112" w:rsidRDefault="004A370C" w:rsidP="00AD4112">
            <w:pPr>
              <w:pStyle w:val="a4"/>
              <w:jc w:val="both"/>
              <w:rPr>
                <w:rFonts w:ascii="Times New Roman" w:hAnsi="Times New Roman"/>
                <w:b/>
                <w:color w:val="1F497D"/>
                <w:sz w:val="24"/>
                <w:szCs w:val="24"/>
              </w:rPr>
            </w:pPr>
            <w:r w:rsidRPr="00AD4112">
              <w:rPr>
                <w:rFonts w:ascii="Times New Roman" w:hAnsi="Times New Roman"/>
                <w:b/>
                <w:color w:val="1F497D"/>
                <w:sz w:val="24"/>
                <w:szCs w:val="24"/>
              </w:rPr>
              <w:t>Разработка в приложении 1(5)</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18.</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Мгновенное фото. Живая фотография. Фигуры.</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Упражнения на развитие памяти.</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19.</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Структурирование. Кодировка. Ассоциации.</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Практическая работа: упражнения на развитие памяти.</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20.</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Участие во всероссийской олимпиаде «КИТ»</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Применение знаний по предмету информатика.</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21.</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Стенография. </w:t>
            </w:r>
            <w:proofErr w:type="spellStart"/>
            <w:r w:rsidRPr="00AD4112">
              <w:rPr>
                <w:rFonts w:ascii="Times New Roman" w:hAnsi="Times New Roman"/>
                <w:sz w:val="24"/>
                <w:szCs w:val="24"/>
              </w:rPr>
              <w:t>Мнемонология</w:t>
            </w:r>
            <w:proofErr w:type="spellEnd"/>
            <w:r w:rsidRPr="00AD4112">
              <w:rPr>
                <w:rFonts w:ascii="Times New Roman" w:hAnsi="Times New Roman"/>
                <w:sz w:val="24"/>
                <w:szCs w:val="24"/>
              </w:rPr>
              <w:t>.</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Упражнения на развитие памяти, на увеличение объема памяти, на скорость запоминания. Проектная работа: придумать свой шифр.</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22.</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Участие во Всероссийской олимпиаде «Кенгуру»</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Применение знаний по предмету математика.</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p>
        </w:tc>
      </w:tr>
      <w:tr w:rsidR="004A370C" w:rsidRPr="00AD4112" w:rsidTr="00214BE9">
        <w:tc>
          <w:tcPr>
            <w:tcW w:w="10138" w:type="dxa"/>
            <w:gridSpan w:val="6"/>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 xml:space="preserve">Мышление </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23.</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Устный счет.</w:t>
            </w:r>
          </w:p>
        </w:tc>
        <w:tc>
          <w:tcPr>
            <w:tcW w:w="4253" w:type="dxa"/>
            <w:tcBorders>
              <w:top w:val="nil"/>
            </w:tcBorders>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Упражнения на развитие мышления.</w:t>
            </w:r>
          </w:p>
        </w:tc>
        <w:tc>
          <w:tcPr>
            <w:tcW w:w="992" w:type="dxa"/>
            <w:tcBorders>
              <w:top w:val="nil"/>
            </w:tcBorders>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24. </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Конкурс эрудитов.</w:t>
            </w:r>
          </w:p>
        </w:tc>
        <w:tc>
          <w:tcPr>
            <w:tcW w:w="4253" w:type="dxa"/>
            <w:tcBorders>
              <w:top w:val="nil"/>
            </w:tcBorders>
          </w:tcPr>
          <w:p w:rsidR="004A370C" w:rsidRPr="00AD4112" w:rsidRDefault="004A370C" w:rsidP="00AD4112">
            <w:pPr>
              <w:pStyle w:val="a4"/>
              <w:jc w:val="both"/>
              <w:rPr>
                <w:rFonts w:ascii="Times New Roman" w:hAnsi="Times New Roman"/>
                <w:sz w:val="24"/>
                <w:szCs w:val="24"/>
              </w:rPr>
            </w:pPr>
          </w:p>
        </w:tc>
        <w:tc>
          <w:tcPr>
            <w:tcW w:w="992" w:type="dxa"/>
            <w:tcBorders>
              <w:top w:val="nil"/>
            </w:tcBorders>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25.</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Кубик </w:t>
            </w:r>
            <w:proofErr w:type="spellStart"/>
            <w:r w:rsidRPr="00AD4112">
              <w:rPr>
                <w:rFonts w:ascii="Times New Roman" w:hAnsi="Times New Roman"/>
                <w:sz w:val="24"/>
                <w:szCs w:val="24"/>
              </w:rPr>
              <w:t>Рубика</w:t>
            </w:r>
            <w:proofErr w:type="spellEnd"/>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Упражнения на развитие наглядно – действенного мышления. Практическая работа: сборка кубика.</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lastRenderedPageBreak/>
              <w:t>26.</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Змейка. Треугольник.</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Упражнения на развитие наглядно – действенного мышления. </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27.</w:t>
            </w:r>
          </w:p>
        </w:tc>
        <w:tc>
          <w:tcPr>
            <w:tcW w:w="1984" w:type="dxa"/>
          </w:tcPr>
          <w:p w:rsidR="004A370C" w:rsidRPr="00AD4112" w:rsidRDefault="004A370C" w:rsidP="00AD4112">
            <w:pPr>
              <w:pStyle w:val="a4"/>
              <w:jc w:val="both"/>
              <w:rPr>
                <w:rFonts w:ascii="Times New Roman" w:hAnsi="Times New Roman"/>
                <w:sz w:val="24"/>
                <w:szCs w:val="24"/>
              </w:rPr>
            </w:pPr>
            <w:proofErr w:type="spellStart"/>
            <w:r w:rsidRPr="00AD4112">
              <w:rPr>
                <w:rFonts w:ascii="Times New Roman" w:hAnsi="Times New Roman"/>
                <w:sz w:val="24"/>
                <w:szCs w:val="24"/>
              </w:rPr>
              <w:t>Словограммы</w:t>
            </w:r>
            <w:proofErr w:type="spellEnd"/>
            <w:r w:rsidRPr="00AD4112">
              <w:rPr>
                <w:rFonts w:ascii="Times New Roman" w:hAnsi="Times New Roman"/>
                <w:sz w:val="24"/>
                <w:szCs w:val="24"/>
              </w:rPr>
              <w:t>. Логогрифы.</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Игры со словами</w:t>
            </w:r>
            <w:proofErr w:type="gramStart"/>
            <w:r w:rsidRPr="00AD4112">
              <w:rPr>
                <w:rFonts w:ascii="Times New Roman" w:hAnsi="Times New Roman"/>
                <w:sz w:val="24"/>
                <w:szCs w:val="24"/>
              </w:rPr>
              <w:t>.</w:t>
            </w:r>
            <w:proofErr w:type="gramEnd"/>
            <w:r w:rsidRPr="00AD4112">
              <w:rPr>
                <w:rFonts w:ascii="Times New Roman" w:hAnsi="Times New Roman"/>
                <w:sz w:val="24"/>
                <w:szCs w:val="24"/>
              </w:rPr>
              <w:t xml:space="preserve"> </w:t>
            </w:r>
            <w:proofErr w:type="gramStart"/>
            <w:r w:rsidRPr="00AD4112">
              <w:rPr>
                <w:rFonts w:ascii="Times New Roman" w:hAnsi="Times New Roman"/>
                <w:sz w:val="24"/>
                <w:szCs w:val="24"/>
              </w:rPr>
              <w:t>т</w:t>
            </w:r>
            <w:proofErr w:type="gramEnd"/>
            <w:r w:rsidRPr="00AD4112">
              <w:rPr>
                <w:rFonts w:ascii="Times New Roman" w:hAnsi="Times New Roman"/>
                <w:sz w:val="24"/>
                <w:szCs w:val="24"/>
              </w:rPr>
              <w:t xml:space="preserve">ворческая работа: придумать </w:t>
            </w:r>
            <w:proofErr w:type="spellStart"/>
            <w:r w:rsidRPr="00AD4112">
              <w:rPr>
                <w:rFonts w:ascii="Times New Roman" w:hAnsi="Times New Roman"/>
                <w:sz w:val="24"/>
                <w:szCs w:val="24"/>
              </w:rPr>
              <w:t>словограммы</w:t>
            </w:r>
            <w:proofErr w:type="spellEnd"/>
            <w:r w:rsidRPr="00AD4112">
              <w:rPr>
                <w:rFonts w:ascii="Times New Roman" w:hAnsi="Times New Roman"/>
                <w:sz w:val="24"/>
                <w:szCs w:val="24"/>
              </w:rPr>
              <w:t>, логогрифы.</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28.</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 xml:space="preserve">Матрицы </w:t>
            </w:r>
            <w:proofErr w:type="spellStart"/>
            <w:r w:rsidRPr="00AD4112">
              <w:rPr>
                <w:rFonts w:ascii="Times New Roman" w:hAnsi="Times New Roman"/>
                <w:sz w:val="24"/>
                <w:szCs w:val="24"/>
              </w:rPr>
              <w:t>Равена</w:t>
            </w:r>
            <w:proofErr w:type="spellEnd"/>
            <w:r w:rsidRPr="00AD4112">
              <w:rPr>
                <w:rFonts w:ascii="Times New Roman" w:hAnsi="Times New Roman"/>
                <w:sz w:val="24"/>
                <w:szCs w:val="24"/>
              </w:rPr>
              <w:t>.</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Упражнения на развитие наглядно – действенного мышления.</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29.</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Триады.</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Упражнения на развитие и активизацию мышления. Проектная работа: составить триады, защита работы.</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10138" w:type="dxa"/>
            <w:gridSpan w:val="6"/>
          </w:tcPr>
          <w:p w:rsidR="004A370C" w:rsidRPr="00AD4112" w:rsidRDefault="004A370C" w:rsidP="00AD4112">
            <w:pPr>
              <w:pStyle w:val="a4"/>
              <w:jc w:val="center"/>
              <w:rPr>
                <w:rFonts w:ascii="Times New Roman" w:hAnsi="Times New Roman"/>
                <w:b/>
                <w:sz w:val="24"/>
                <w:szCs w:val="24"/>
              </w:rPr>
            </w:pPr>
            <w:r w:rsidRPr="00AD4112">
              <w:rPr>
                <w:rFonts w:ascii="Times New Roman" w:hAnsi="Times New Roman"/>
                <w:b/>
                <w:sz w:val="24"/>
                <w:szCs w:val="24"/>
              </w:rPr>
              <w:t xml:space="preserve">Речь </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30.</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Назови слова.</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Игра для определения активного словарного запаса.</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31.</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Понятия.</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Игра на объяснение понятия слова. Творческая работа: зашифруй предмет, с помощью понятий.</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32.</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Подробное описание.</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Серия картинок, по которым ребенок должен составить подробный рассказ.</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33.</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Интеллектуальные игры.</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Компьютерные игры.</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34.</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Тест достижений.</w:t>
            </w:r>
          </w:p>
        </w:tc>
        <w:tc>
          <w:tcPr>
            <w:tcW w:w="4253" w:type="dxa"/>
          </w:tcPr>
          <w:p w:rsidR="004A370C" w:rsidRPr="00AD4112" w:rsidRDefault="004A370C" w:rsidP="00AD4112">
            <w:pPr>
              <w:pStyle w:val="a4"/>
              <w:jc w:val="both"/>
              <w:rPr>
                <w:rFonts w:ascii="Times New Roman" w:hAnsi="Times New Roman"/>
                <w:sz w:val="24"/>
                <w:szCs w:val="24"/>
              </w:rPr>
            </w:pP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p>
        </w:tc>
      </w:tr>
      <w:tr w:rsidR="004A370C" w:rsidRPr="00AD4112" w:rsidTr="00214BE9">
        <w:tc>
          <w:tcPr>
            <w:tcW w:w="53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35</w:t>
            </w:r>
          </w:p>
        </w:tc>
        <w:tc>
          <w:tcPr>
            <w:tcW w:w="1984"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Итоговое занятие.</w:t>
            </w:r>
          </w:p>
        </w:tc>
        <w:tc>
          <w:tcPr>
            <w:tcW w:w="4253" w:type="dxa"/>
          </w:tcPr>
          <w:p w:rsidR="004A370C" w:rsidRPr="00AD4112" w:rsidRDefault="004A370C" w:rsidP="00AD4112">
            <w:pPr>
              <w:pStyle w:val="a4"/>
              <w:jc w:val="both"/>
              <w:rPr>
                <w:rFonts w:ascii="Times New Roman" w:hAnsi="Times New Roman"/>
                <w:sz w:val="24"/>
                <w:szCs w:val="24"/>
              </w:rPr>
            </w:pPr>
            <w:r w:rsidRPr="00AD4112">
              <w:rPr>
                <w:rFonts w:ascii="Times New Roman" w:hAnsi="Times New Roman"/>
                <w:sz w:val="24"/>
                <w:szCs w:val="24"/>
              </w:rPr>
              <w:t>Подвести итог кружка.</w:t>
            </w:r>
          </w:p>
        </w:tc>
        <w:tc>
          <w:tcPr>
            <w:tcW w:w="992"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276"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1</w:t>
            </w:r>
          </w:p>
        </w:tc>
        <w:tc>
          <w:tcPr>
            <w:tcW w:w="1099" w:type="dxa"/>
          </w:tcPr>
          <w:p w:rsidR="004A370C" w:rsidRPr="00AD4112" w:rsidRDefault="004A370C" w:rsidP="00AD4112">
            <w:pPr>
              <w:pStyle w:val="a4"/>
              <w:jc w:val="center"/>
              <w:rPr>
                <w:rFonts w:ascii="Times New Roman" w:hAnsi="Times New Roman"/>
                <w:sz w:val="24"/>
                <w:szCs w:val="24"/>
              </w:rPr>
            </w:pPr>
            <w:r w:rsidRPr="00AD4112">
              <w:rPr>
                <w:rFonts w:ascii="Times New Roman" w:hAnsi="Times New Roman"/>
                <w:sz w:val="24"/>
                <w:szCs w:val="24"/>
              </w:rPr>
              <w:t>+</w:t>
            </w:r>
          </w:p>
        </w:tc>
      </w:tr>
    </w:tbl>
    <w:p w:rsidR="004A370C" w:rsidRPr="00AD4112" w:rsidRDefault="004A370C" w:rsidP="00AD4112">
      <w:pPr>
        <w:pStyle w:val="a4"/>
        <w:rPr>
          <w:rFonts w:ascii="Times New Roman" w:hAnsi="Times New Roman"/>
          <w:b/>
          <w:sz w:val="24"/>
          <w:szCs w:val="24"/>
        </w:rPr>
      </w:pPr>
    </w:p>
    <w:p w:rsidR="004A370C" w:rsidRPr="00AD4112" w:rsidRDefault="004A370C" w:rsidP="00AD4112">
      <w:pPr>
        <w:spacing w:after="0" w:line="240" w:lineRule="auto"/>
        <w:rPr>
          <w:rFonts w:ascii="Times New Roman" w:hAnsi="Times New Roman" w:cs="Times New Roman"/>
          <w:sz w:val="24"/>
          <w:szCs w:val="24"/>
        </w:rPr>
      </w:pPr>
    </w:p>
    <w:p w:rsidR="004A370C" w:rsidRPr="00AD4112" w:rsidRDefault="004A370C" w:rsidP="00AD4112">
      <w:pPr>
        <w:spacing w:after="0" w:line="240" w:lineRule="auto"/>
        <w:rPr>
          <w:rFonts w:ascii="Times New Roman" w:hAnsi="Times New Roman" w:cs="Times New Roman"/>
          <w:sz w:val="24"/>
          <w:szCs w:val="24"/>
        </w:rPr>
      </w:pPr>
    </w:p>
    <w:p w:rsidR="004505C9" w:rsidRPr="00AD4112" w:rsidRDefault="004505C9" w:rsidP="00AD4112">
      <w:pPr>
        <w:autoSpaceDE w:val="0"/>
        <w:autoSpaceDN w:val="0"/>
        <w:adjustRightInd w:val="0"/>
        <w:spacing w:after="0" w:line="240" w:lineRule="auto"/>
        <w:jc w:val="both"/>
        <w:rPr>
          <w:rFonts w:ascii="Times New Roman" w:hAnsi="Times New Roman" w:cs="Times New Roman"/>
          <w:b/>
          <w:bCs/>
          <w:sz w:val="24"/>
          <w:szCs w:val="24"/>
        </w:rPr>
      </w:pPr>
      <w:r w:rsidRPr="00AD4112">
        <w:rPr>
          <w:rFonts w:ascii="Times New Roman" w:hAnsi="Times New Roman" w:cs="Times New Roman"/>
          <w:bCs/>
          <w:sz w:val="24"/>
          <w:szCs w:val="24"/>
        </w:rPr>
        <w:t xml:space="preserve">     </w:t>
      </w:r>
      <w:r w:rsidRPr="00AD4112">
        <w:rPr>
          <w:rFonts w:ascii="Times New Roman" w:hAnsi="Times New Roman" w:cs="Times New Roman"/>
          <w:b/>
          <w:bCs/>
          <w:sz w:val="24"/>
          <w:szCs w:val="24"/>
        </w:rPr>
        <w:t xml:space="preserve">Диагностика. </w:t>
      </w:r>
    </w:p>
    <w:p w:rsidR="004505C9" w:rsidRPr="00AD4112" w:rsidRDefault="004505C9" w:rsidP="00AD4112">
      <w:pPr>
        <w:autoSpaceDE w:val="0"/>
        <w:autoSpaceDN w:val="0"/>
        <w:adjustRightInd w:val="0"/>
        <w:spacing w:after="0" w:line="240" w:lineRule="auto"/>
        <w:jc w:val="both"/>
        <w:rPr>
          <w:rFonts w:ascii="Times New Roman" w:hAnsi="Times New Roman" w:cs="Times New Roman"/>
          <w:bCs/>
          <w:sz w:val="24"/>
          <w:szCs w:val="24"/>
        </w:rPr>
      </w:pPr>
      <w:r w:rsidRPr="00AD4112">
        <w:rPr>
          <w:rFonts w:ascii="Times New Roman" w:hAnsi="Times New Roman" w:cs="Times New Roman"/>
          <w:bCs/>
          <w:sz w:val="24"/>
          <w:szCs w:val="24"/>
        </w:rPr>
        <w:t>Диагностические методики необходимы для того, чтобы выявить слабые стороны, те мыслительные операции, которые в недостаточной степени сформированы, но которые могут быть развиты при проведении целенаправленных занятий с детьми.</w:t>
      </w:r>
    </w:p>
    <w:p w:rsidR="004505C9" w:rsidRPr="00AD4112" w:rsidRDefault="004505C9" w:rsidP="00AD4112">
      <w:pPr>
        <w:autoSpaceDE w:val="0"/>
        <w:autoSpaceDN w:val="0"/>
        <w:adjustRightInd w:val="0"/>
        <w:spacing w:after="0" w:line="240" w:lineRule="auto"/>
        <w:jc w:val="both"/>
        <w:rPr>
          <w:rFonts w:ascii="Times New Roman" w:hAnsi="Times New Roman" w:cs="Times New Roman"/>
          <w:bCs/>
          <w:sz w:val="24"/>
          <w:szCs w:val="24"/>
        </w:rPr>
      </w:pPr>
      <w:r w:rsidRPr="00AD4112">
        <w:rPr>
          <w:rFonts w:ascii="Times New Roman" w:hAnsi="Times New Roman" w:cs="Times New Roman"/>
          <w:bCs/>
          <w:sz w:val="24"/>
          <w:szCs w:val="24"/>
        </w:rPr>
        <w:t xml:space="preserve">      Диагностика проводится в начале, на промежуточном этапе, а так же в конце изучения данного курса.</w:t>
      </w:r>
    </w:p>
    <w:p w:rsidR="004505C9" w:rsidRPr="00AD4112" w:rsidRDefault="004505C9" w:rsidP="00AD4112">
      <w:pPr>
        <w:autoSpaceDE w:val="0"/>
        <w:autoSpaceDN w:val="0"/>
        <w:adjustRightInd w:val="0"/>
        <w:spacing w:after="0" w:line="240" w:lineRule="auto"/>
        <w:jc w:val="both"/>
        <w:rPr>
          <w:rFonts w:ascii="Times New Roman" w:hAnsi="Times New Roman" w:cs="Times New Roman"/>
          <w:bCs/>
          <w:sz w:val="24"/>
          <w:szCs w:val="24"/>
        </w:rPr>
      </w:pPr>
      <w:r w:rsidRPr="00AD4112">
        <w:rPr>
          <w:rFonts w:ascii="Times New Roman" w:hAnsi="Times New Roman" w:cs="Times New Roman"/>
          <w:bCs/>
          <w:sz w:val="24"/>
          <w:szCs w:val="24"/>
        </w:rPr>
        <w:t>Для диагностики используются методики, направленные на определение степени овладения логическими операциями мышления</w:t>
      </w:r>
      <w:proofErr w:type="gramStart"/>
      <w:r w:rsidRPr="00AD4112">
        <w:rPr>
          <w:rFonts w:ascii="Times New Roman" w:hAnsi="Times New Roman" w:cs="Times New Roman"/>
          <w:bCs/>
          <w:sz w:val="24"/>
          <w:szCs w:val="24"/>
        </w:rPr>
        <w:t>.</w:t>
      </w:r>
      <w:proofErr w:type="gramEnd"/>
      <w:r w:rsidR="00BA6E21" w:rsidRPr="00AD4112">
        <w:rPr>
          <w:rFonts w:ascii="Times New Roman" w:hAnsi="Times New Roman" w:cs="Times New Roman"/>
          <w:bCs/>
          <w:sz w:val="24"/>
          <w:szCs w:val="24"/>
        </w:rPr>
        <w:t xml:space="preserve"> (</w:t>
      </w:r>
      <w:proofErr w:type="gramStart"/>
      <w:r w:rsidR="00BA6E21" w:rsidRPr="00AD4112">
        <w:rPr>
          <w:rFonts w:ascii="Times New Roman" w:hAnsi="Times New Roman" w:cs="Times New Roman"/>
          <w:bCs/>
          <w:sz w:val="24"/>
          <w:szCs w:val="24"/>
        </w:rPr>
        <w:t>с</w:t>
      </w:r>
      <w:proofErr w:type="gramEnd"/>
      <w:r w:rsidR="00BA6E21" w:rsidRPr="00AD4112">
        <w:rPr>
          <w:rFonts w:ascii="Times New Roman" w:hAnsi="Times New Roman" w:cs="Times New Roman"/>
          <w:bCs/>
          <w:sz w:val="24"/>
          <w:szCs w:val="24"/>
        </w:rPr>
        <w:t>м Приложение)</w:t>
      </w: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p>
    <w:p w:rsidR="00295440" w:rsidRPr="00AD4112" w:rsidRDefault="00295440" w:rsidP="00AD4112">
      <w:pPr>
        <w:widowControl w:val="0"/>
        <w:spacing w:after="0" w:line="240" w:lineRule="auto"/>
        <w:contextualSpacing/>
        <w:jc w:val="center"/>
        <w:rPr>
          <w:rFonts w:ascii="Times New Roman" w:hAnsi="Times New Roman" w:cs="Times New Roman"/>
          <w:b/>
          <w:sz w:val="24"/>
          <w:szCs w:val="24"/>
        </w:rPr>
      </w:pPr>
      <w:r w:rsidRPr="00AD4112">
        <w:rPr>
          <w:rFonts w:ascii="Times New Roman" w:hAnsi="Times New Roman" w:cs="Times New Roman"/>
          <w:b/>
          <w:sz w:val="24"/>
          <w:szCs w:val="24"/>
        </w:rPr>
        <w:t>Список литературы.</w:t>
      </w:r>
    </w:p>
    <w:p w:rsidR="000E2156" w:rsidRPr="00AD4112" w:rsidRDefault="000E2156" w:rsidP="00AD4112">
      <w:pPr>
        <w:widowControl w:val="0"/>
        <w:spacing w:after="0" w:line="240" w:lineRule="auto"/>
        <w:contextualSpacing/>
        <w:jc w:val="center"/>
        <w:rPr>
          <w:rFonts w:ascii="Times New Roman" w:hAnsi="Times New Roman" w:cs="Times New Roman"/>
          <w:b/>
          <w:sz w:val="24"/>
          <w:szCs w:val="24"/>
        </w:rPr>
      </w:pPr>
    </w:p>
    <w:p w:rsidR="000E2156" w:rsidRPr="00AD4112" w:rsidRDefault="000E2156" w:rsidP="00AD4112">
      <w:pPr>
        <w:widowControl w:val="0"/>
        <w:spacing w:after="0" w:line="240" w:lineRule="auto"/>
        <w:contextualSpacing/>
        <w:jc w:val="center"/>
        <w:rPr>
          <w:rFonts w:ascii="Times New Roman" w:hAnsi="Times New Roman" w:cs="Times New Roman"/>
          <w:b/>
          <w:sz w:val="24"/>
          <w:szCs w:val="24"/>
        </w:rPr>
      </w:pPr>
    </w:p>
    <w:p w:rsidR="000E2156" w:rsidRPr="00AD4112" w:rsidRDefault="00AA6475" w:rsidP="00AD4112">
      <w:pPr>
        <w:widowControl w:val="0"/>
        <w:spacing w:after="0" w:line="240" w:lineRule="auto"/>
        <w:contextualSpacing/>
        <w:jc w:val="center"/>
        <w:rPr>
          <w:rFonts w:ascii="Times New Roman" w:hAnsi="Times New Roman" w:cs="Times New Roman"/>
          <w:b/>
          <w:sz w:val="24"/>
          <w:szCs w:val="24"/>
        </w:rPr>
      </w:pPr>
      <w:hyperlink r:id="rId6" w:history="1">
        <w:r w:rsidR="007C0913" w:rsidRPr="00AD4112">
          <w:rPr>
            <w:rStyle w:val="a7"/>
            <w:rFonts w:ascii="Times New Roman" w:hAnsi="Times New Roman" w:cs="Times New Roman"/>
            <w:b/>
            <w:sz w:val="24"/>
            <w:szCs w:val="24"/>
          </w:rPr>
          <w:t>http://www.lottery-priroda.ru/books/pic-img2.labirint.ru/books/246484/scrn_big_1.jpg-</w:t>
        </w:r>
      </w:hyperlink>
      <w:r w:rsidR="007C0913" w:rsidRPr="00AD4112">
        <w:rPr>
          <w:rFonts w:ascii="Times New Roman" w:hAnsi="Times New Roman" w:cs="Times New Roman"/>
          <w:b/>
          <w:sz w:val="24"/>
          <w:szCs w:val="24"/>
        </w:rPr>
        <w:t xml:space="preserve"> Картинки с геометрическими фигурами</w:t>
      </w:r>
    </w:p>
    <w:p w:rsidR="007C0913" w:rsidRPr="00AD4112" w:rsidRDefault="007C0913" w:rsidP="00AD4112">
      <w:pPr>
        <w:widowControl w:val="0"/>
        <w:spacing w:after="0" w:line="240" w:lineRule="auto"/>
        <w:contextualSpacing/>
        <w:jc w:val="center"/>
        <w:rPr>
          <w:rFonts w:ascii="Times New Roman" w:hAnsi="Times New Roman" w:cs="Times New Roman"/>
          <w:b/>
          <w:sz w:val="24"/>
          <w:szCs w:val="24"/>
        </w:rPr>
      </w:pPr>
    </w:p>
    <w:p w:rsidR="007C0913" w:rsidRPr="00AD4112" w:rsidRDefault="00AA6475" w:rsidP="00AD4112">
      <w:pPr>
        <w:widowControl w:val="0"/>
        <w:spacing w:after="0" w:line="240" w:lineRule="auto"/>
        <w:contextualSpacing/>
        <w:jc w:val="center"/>
        <w:rPr>
          <w:rFonts w:ascii="Times New Roman" w:hAnsi="Times New Roman" w:cs="Times New Roman"/>
          <w:b/>
          <w:sz w:val="24"/>
          <w:szCs w:val="24"/>
        </w:rPr>
      </w:pPr>
      <w:hyperlink r:id="rId7" w:history="1">
        <w:r w:rsidR="007C0913" w:rsidRPr="00AD4112">
          <w:rPr>
            <w:rStyle w:val="a7"/>
            <w:rFonts w:ascii="Times New Roman" w:hAnsi="Times New Roman" w:cs="Times New Roman"/>
            <w:b/>
            <w:sz w:val="24"/>
            <w:szCs w:val="24"/>
          </w:rPr>
          <w:t>http://100-bal.ru/pars_docs/refs/127/126181/126181_html_7c81f1c2.jpg-</w:t>
        </w:r>
      </w:hyperlink>
      <w:r w:rsidR="007C0913" w:rsidRPr="00AD4112">
        <w:rPr>
          <w:rFonts w:ascii="Times New Roman" w:hAnsi="Times New Roman" w:cs="Times New Roman"/>
          <w:b/>
          <w:sz w:val="24"/>
          <w:szCs w:val="24"/>
        </w:rPr>
        <w:t xml:space="preserve"> Картинки  с геометрическими фигурами.</w:t>
      </w:r>
    </w:p>
    <w:p w:rsidR="007C0913" w:rsidRPr="00AD4112" w:rsidRDefault="00AA6475" w:rsidP="00AD4112">
      <w:pPr>
        <w:widowControl w:val="0"/>
        <w:spacing w:after="0" w:line="240" w:lineRule="auto"/>
        <w:contextualSpacing/>
        <w:jc w:val="center"/>
        <w:rPr>
          <w:rFonts w:ascii="Times New Roman" w:hAnsi="Times New Roman" w:cs="Times New Roman"/>
          <w:b/>
          <w:sz w:val="24"/>
          <w:szCs w:val="24"/>
        </w:rPr>
      </w:pPr>
      <w:hyperlink r:id="rId8" w:history="1">
        <w:r w:rsidR="007C0913" w:rsidRPr="00AD4112">
          <w:rPr>
            <w:rStyle w:val="a7"/>
            <w:rFonts w:ascii="Times New Roman" w:hAnsi="Times New Roman" w:cs="Times New Roman"/>
            <w:b/>
            <w:sz w:val="24"/>
            <w:szCs w:val="24"/>
          </w:rPr>
          <w:t>http://www.kinderhouse.ru/uploads/raskraski/razvivayuschie-raskraski/geometricheskie-figury/1852/image.jpg-</w:t>
        </w:r>
      </w:hyperlink>
      <w:r w:rsidR="007C0913" w:rsidRPr="00AD4112">
        <w:rPr>
          <w:rFonts w:ascii="Times New Roman" w:hAnsi="Times New Roman" w:cs="Times New Roman"/>
          <w:b/>
          <w:sz w:val="24"/>
          <w:szCs w:val="24"/>
        </w:rPr>
        <w:t xml:space="preserve"> Картинки с геометрическими фигурами</w:t>
      </w:r>
    </w:p>
    <w:p w:rsidR="007C0913" w:rsidRPr="00AD4112" w:rsidRDefault="007C0913" w:rsidP="00AD4112">
      <w:pPr>
        <w:widowControl w:val="0"/>
        <w:spacing w:after="0" w:line="240" w:lineRule="auto"/>
        <w:contextualSpacing/>
        <w:jc w:val="center"/>
        <w:rPr>
          <w:rFonts w:ascii="Times New Roman" w:hAnsi="Times New Roman" w:cs="Times New Roman"/>
          <w:b/>
          <w:sz w:val="24"/>
          <w:szCs w:val="24"/>
        </w:rPr>
      </w:pPr>
    </w:p>
    <w:p w:rsidR="007C0913" w:rsidRPr="00AD4112" w:rsidRDefault="00AA6475" w:rsidP="00AD4112">
      <w:pPr>
        <w:widowControl w:val="0"/>
        <w:spacing w:after="0" w:line="240" w:lineRule="auto"/>
        <w:contextualSpacing/>
        <w:jc w:val="center"/>
        <w:rPr>
          <w:rFonts w:ascii="Times New Roman" w:hAnsi="Times New Roman" w:cs="Times New Roman"/>
          <w:b/>
          <w:sz w:val="24"/>
          <w:szCs w:val="24"/>
        </w:rPr>
      </w:pPr>
      <w:hyperlink r:id="rId9" w:history="1">
        <w:r w:rsidR="007C0913" w:rsidRPr="00AD4112">
          <w:rPr>
            <w:rStyle w:val="a7"/>
            <w:rFonts w:ascii="Times New Roman" w:hAnsi="Times New Roman" w:cs="Times New Roman"/>
            <w:b/>
            <w:sz w:val="24"/>
            <w:szCs w:val="24"/>
          </w:rPr>
          <w:t>http://doc4web.ru/uploads/files/47/46569/hello_html_4b9d660a.jpg-</w:t>
        </w:r>
      </w:hyperlink>
      <w:r w:rsidR="007C0913" w:rsidRPr="00AD4112">
        <w:rPr>
          <w:rFonts w:ascii="Times New Roman" w:hAnsi="Times New Roman" w:cs="Times New Roman"/>
          <w:b/>
          <w:sz w:val="24"/>
          <w:szCs w:val="24"/>
        </w:rPr>
        <w:t xml:space="preserve"> Картинки с геометрическими фигурами</w:t>
      </w:r>
    </w:p>
    <w:p w:rsidR="007C0913" w:rsidRPr="00AD4112" w:rsidRDefault="00AA6475" w:rsidP="00AD4112">
      <w:pPr>
        <w:widowControl w:val="0"/>
        <w:spacing w:after="0" w:line="240" w:lineRule="auto"/>
        <w:contextualSpacing/>
        <w:jc w:val="center"/>
        <w:rPr>
          <w:rFonts w:ascii="Times New Roman" w:hAnsi="Times New Roman" w:cs="Times New Roman"/>
          <w:b/>
          <w:sz w:val="24"/>
          <w:szCs w:val="24"/>
        </w:rPr>
      </w:pPr>
      <w:hyperlink r:id="rId10" w:history="1">
        <w:r w:rsidR="007C0913" w:rsidRPr="00AD4112">
          <w:rPr>
            <w:rStyle w:val="a7"/>
            <w:rFonts w:ascii="Times New Roman" w:hAnsi="Times New Roman" w:cs="Times New Roman"/>
            <w:b/>
            <w:sz w:val="24"/>
            <w:szCs w:val="24"/>
          </w:rPr>
          <w:t>http://ja-rastu.ru/uploads/posts/2012-10/1351082491_skite3.jpg-</w:t>
        </w:r>
      </w:hyperlink>
      <w:r w:rsidR="007C0913" w:rsidRPr="00AD4112">
        <w:rPr>
          <w:rFonts w:ascii="Times New Roman" w:hAnsi="Times New Roman" w:cs="Times New Roman"/>
          <w:b/>
          <w:sz w:val="24"/>
          <w:szCs w:val="24"/>
        </w:rPr>
        <w:t xml:space="preserve"> Картинки с геометрическими фигурами</w:t>
      </w:r>
    </w:p>
    <w:p w:rsidR="000E2156" w:rsidRPr="00AD4112" w:rsidRDefault="000E2156" w:rsidP="00AD4112">
      <w:pPr>
        <w:widowControl w:val="0"/>
        <w:spacing w:after="0" w:line="240" w:lineRule="auto"/>
        <w:contextualSpacing/>
        <w:jc w:val="center"/>
        <w:rPr>
          <w:rFonts w:ascii="Times New Roman" w:hAnsi="Times New Roman" w:cs="Times New Roman"/>
          <w:b/>
          <w:sz w:val="24"/>
          <w:szCs w:val="24"/>
        </w:rPr>
      </w:pPr>
    </w:p>
    <w:p w:rsidR="00295440" w:rsidRPr="00AD4112" w:rsidRDefault="00295440" w:rsidP="00AD4112">
      <w:pPr>
        <w:widowControl w:val="0"/>
        <w:spacing w:after="0" w:line="240" w:lineRule="auto"/>
        <w:contextualSpacing/>
        <w:jc w:val="both"/>
        <w:rPr>
          <w:rFonts w:ascii="Times New Roman" w:hAnsi="Times New Roman" w:cs="Times New Roman"/>
          <w:sz w:val="24"/>
          <w:szCs w:val="24"/>
        </w:rPr>
      </w:pPr>
      <w:r w:rsidRPr="00AD4112">
        <w:rPr>
          <w:rFonts w:ascii="Times New Roman" w:hAnsi="Times New Roman" w:cs="Times New Roman"/>
          <w:sz w:val="24"/>
          <w:szCs w:val="24"/>
        </w:rPr>
        <w:t>1.Григорьев Д.В. внеурочная деятельность школьников. Методический конструктор: пособие для учителя/ Д.В.Григорьев, П.В.Степанов. – М.: Просвещение, 2010.</w:t>
      </w:r>
    </w:p>
    <w:p w:rsidR="007C0913" w:rsidRPr="00AD4112" w:rsidRDefault="007C0913" w:rsidP="00AD4112">
      <w:pPr>
        <w:widowControl w:val="0"/>
        <w:spacing w:after="0" w:line="240" w:lineRule="auto"/>
        <w:contextualSpacing/>
        <w:jc w:val="both"/>
        <w:rPr>
          <w:rFonts w:ascii="Times New Roman" w:hAnsi="Times New Roman" w:cs="Times New Roman"/>
          <w:sz w:val="24"/>
          <w:szCs w:val="24"/>
        </w:rPr>
      </w:pPr>
    </w:p>
    <w:p w:rsidR="00295440" w:rsidRPr="00AD4112" w:rsidRDefault="00295440" w:rsidP="00AD4112">
      <w:pPr>
        <w:widowControl w:val="0"/>
        <w:spacing w:after="0" w:line="240" w:lineRule="auto"/>
        <w:contextualSpacing/>
        <w:jc w:val="both"/>
        <w:rPr>
          <w:rFonts w:ascii="Times New Roman" w:hAnsi="Times New Roman" w:cs="Times New Roman"/>
          <w:sz w:val="24"/>
          <w:szCs w:val="24"/>
        </w:rPr>
      </w:pPr>
      <w:r w:rsidRPr="00AD4112">
        <w:rPr>
          <w:rFonts w:ascii="Times New Roman" w:hAnsi="Times New Roman" w:cs="Times New Roman"/>
          <w:sz w:val="24"/>
          <w:szCs w:val="24"/>
        </w:rPr>
        <w:t>2.Примерные программы внеурочной деятельности. Начальное и основное образование / [В.А.Горский, А.А.Тимофеев, Д.В.Смирнов и др.] - М.: Просвещение, 2010.</w:t>
      </w:r>
    </w:p>
    <w:p w:rsidR="007C0913" w:rsidRPr="00AD4112" w:rsidRDefault="007C0913" w:rsidP="00AD4112">
      <w:pPr>
        <w:widowControl w:val="0"/>
        <w:spacing w:after="0" w:line="240" w:lineRule="auto"/>
        <w:contextualSpacing/>
        <w:jc w:val="both"/>
        <w:rPr>
          <w:rFonts w:ascii="Times New Roman" w:hAnsi="Times New Roman" w:cs="Times New Roman"/>
          <w:sz w:val="24"/>
          <w:szCs w:val="24"/>
        </w:rPr>
      </w:pPr>
    </w:p>
    <w:p w:rsidR="00295440" w:rsidRPr="00AD4112" w:rsidRDefault="00295440" w:rsidP="00AD4112">
      <w:pPr>
        <w:widowControl w:val="0"/>
        <w:spacing w:after="0" w:line="240" w:lineRule="auto"/>
        <w:contextualSpacing/>
        <w:jc w:val="both"/>
        <w:rPr>
          <w:rFonts w:ascii="Times New Roman" w:hAnsi="Times New Roman" w:cs="Times New Roman"/>
          <w:sz w:val="24"/>
          <w:szCs w:val="24"/>
        </w:rPr>
      </w:pPr>
      <w:r w:rsidRPr="00AD4112">
        <w:rPr>
          <w:rFonts w:ascii="Times New Roman" w:hAnsi="Times New Roman" w:cs="Times New Roman"/>
          <w:sz w:val="24"/>
          <w:szCs w:val="24"/>
        </w:rPr>
        <w:t xml:space="preserve">3.Проектные задачи в начальной школе: пособие для учителя/ [А.Б.Воронцов, В.М. </w:t>
      </w:r>
      <w:proofErr w:type="spellStart"/>
      <w:r w:rsidRPr="00AD4112">
        <w:rPr>
          <w:rFonts w:ascii="Times New Roman" w:hAnsi="Times New Roman" w:cs="Times New Roman"/>
          <w:sz w:val="24"/>
          <w:szCs w:val="24"/>
        </w:rPr>
        <w:t>Заславский</w:t>
      </w:r>
      <w:proofErr w:type="spellEnd"/>
      <w:r w:rsidRPr="00AD4112">
        <w:rPr>
          <w:rFonts w:ascii="Times New Roman" w:hAnsi="Times New Roman" w:cs="Times New Roman"/>
          <w:sz w:val="24"/>
          <w:szCs w:val="24"/>
        </w:rPr>
        <w:t xml:space="preserve">, С.Е.Егоркина и др.]; под ред. А.Б.Воронцова. – М.: Просвещение, 2010. </w:t>
      </w:r>
    </w:p>
    <w:p w:rsidR="007C0913" w:rsidRPr="00AD4112" w:rsidRDefault="007C0913" w:rsidP="00AD4112">
      <w:pPr>
        <w:widowControl w:val="0"/>
        <w:spacing w:after="0" w:line="240" w:lineRule="auto"/>
        <w:contextualSpacing/>
        <w:jc w:val="both"/>
        <w:rPr>
          <w:rFonts w:ascii="Times New Roman" w:hAnsi="Times New Roman" w:cs="Times New Roman"/>
          <w:sz w:val="24"/>
          <w:szCs w:val="24"/>
        </w:rPr>
      </w:pPr>
    </w:p>
    <w:p w:rsidR="00295440" w:rsidRPr="00AD4112" w:rsidRDefault="00295440" w:rsidP="00AD4112">
      <w:pPr>
        <w:widowControl w:val="0"/>
        <w:spacing w:after="0" w:line="240" w:lineRule="auto"/>
        <w:contextualSpacing/>
        <w:jc w:val="both"/>
        <w:rPr>
          <w:rFonts w:ascii="Times New Roman" w:hAnsi="Times New Roman" w:cs="Times New Roman"/>
          <w:sz w:val="24"/>
          <w:szCs w:val="24"/>
        </w:rPr>
      </w:pPr>
      <w:r w:rsidRPr="00AD4112">
        <w:rPr>
          <w:rFonts w:ascii="Times New Roman" w:hAnsi="Times New Roman" w:cs="Times New Roman"/>
          <w:sz w:val="24"/>
          <w:szCs w:val="24"/>
        </w:rPr>
        <w:t xml:space="preserve">4.Развитие исследовательских умений младших </w:t>
      </w:r>
      <w:proofErr w:type="spellStart"/>
      <w:r w:rsidRPr="00AD4112">
        <w:rPr>
          <w:rFonts w:ascii="Times New Roman" w:hAnsi="Times New Roman" w:cs="Times New Roman"/>
          <w:sz w:val="24"/>
          <w:szCs w:val="24"/>
        </w:rPr>
        <w:t>кольников</w:t>
      </w:r>
      <w:proofErr w:type="spellEnd"/>
      <w:r w:rsidRPr="00AD4112">
        <w:rPr>
          <w:rFonts w:ascii="Times New Roman" w:hAnsi="Times New Roman" w:cs="Times New Roman"/>
          <w:sz w:val="24"/>
          <w:szCs w:val="24"/>
        </w:rPr>
        <w:t>: пособие для учителя/ [Н.Б.Шумакова, Н.И. Авдеева, Е.В.Климанова]; под ред. Н.Б.Шумаковой – М.: Просвещение, 2011.</w:t>
      </w:r>
    </w:p>
    <w:p w:rsidR="007C0913" w:rsidRPr="00AD4112" w:rsidRDefault="007C0913" w:rsidP="00AD4112">
      <w:pPr>
        <w:widowControl w:val="0"/>
        <w:spacing w:after="0" w:line="240" w:lineRule="auto"/>
        <w:contextualSpacing/>
        <w:jc w:val="both"/>
        <w:rPr>
          <w:rFonts w:ascii="Times New Roman" w:hAnsi="Times New Roman" w:cs="Times New Roman"/>
          <w:sz w:val="24"/>
          <w:szCs w:val="24"/>
        </w:rPr>
      </w:pPr>
    </w:p>
    <w:p w:rsidR="00295440" w:rsidRPr="00AD4112" w:rsidRDefault="00295440" w:rsidP="00AD4112">
      <w:pPr>
        <w:widowControl w:val="0"/>
        <w:spacing w:after="0" w:line="240" w:lineRule="auto"/>
        <w:contextualSpacing/>
        <w:jc w:val="both"/>
        <w:rPr>
          <w:rFonts w:ascii="Times New Roman" w:hAnsi="Times New Roman" w:cs="Times New Roman"/>
          <w:sz w:val="24"/>
          <w:szCs w:val="24"/>
        </w:rPr>
      </w:pPr>
      <w:r w:rsidRPr="00AD4112">
        <w:rPr>
          <w:rFonts w:ascii="Times New Roman" w:hAnsi="Times New Roman" w:cs="Times New Roman"/>
          <w:sz w:val="24"/>
          <w:szCs w:val="24"/>
        </w:rPr>
        <w:t xml:space="preserve">5.Савенков А.И. Методика исследовательского обучения младших школьников. – Самара: Издательский дом «Фёдоров», 2010 </w:t>
      </w:r>
    </w:p>
    <w:p w:rsidR="007C0913" w:rsidRPr="00AD4112" w:rsidRDefault="007C0913" w:rsidP="00AD4112">
      <w:pPr>
        <w:widowControl w:val="0"/>
        <w:spacing w:after="0" w:line="240" w:lineRule="auto"/>
        <w:contextualSpacing/>
        <w:jc w:val="both"/>
        <w:rPr>
          <w:rFonts w:ascii="Times New Roman" w:hAnsi="Times New Roman" w:cs="Times New Roman"/>
          <w:sz w:val="24"/>
          <w:szCs w:val="24"/>
        </w:rPr>
      </w:pPr>
    </w:p>
    <w:p w:rsidR="00295440" w:rsidRPr="00AD4112" w:rsidRDefault="00295440" w:rsidP="00AD4112">
      <w:pPr>
        <w:widowControl w:val="0"/>
        <w:spacing w:after="0" w:line="240" w:lineRule="auto"/>
        <w:jc w:val="both"/>
        <w:rPr>
          <w:rFonts w:ascii="Times New Roman" w:hAnsi="Times New Roman" w:cs="Times New Roman"/>
          <w:sz w:val="24"/>
          <w:szCs w:val="24"/>
        </w:rPr>
      </w:pPr>
      <w:r w:rsidRPr="00AD4112">
        <w:rPr>
          <w:rFonts w:ascii="Times New Roman" w:hAnsi="Times New Roman" w:cs="Times New Roman"/>
          <w:sz w:val="24"/>
          <w:szCs w:val="24"/>
        </w:rPr>
        <w:t>6.Федеральный государственный образовательный стандарт начального общего образования / Министерство образования и науки</w:t>
      </w:r>
      <w:proofErr w:type="gramStart"/>
      <w:r w:rsidRPr="00AD4112">
        <w:rPr>
          <w:rFonts w:ascii="Times New Roman" w:hAnsi="Times New Roman" w:cs="Times New Roman"/>
          <w:sz w:val="24"/>
          <w:szCs w:val="24"/>
        </w:rPr>
        <w:t xml:space="preserve"> Р</w:t>
      </w:r>
      <w:proofErr w:type="gramEnd"/>
      <w:r w:rsidRPr="00AD4112">
        <w:rPr>
          <w:rFonts w:ascii="Times New Roman" w:hAnsi="Times New Roman" w:cs="Times New Roman"/>
          <w:sz w:val="24"/>
          <w:szCs w:val="24"/>
        </w:rPr>
        <w:t>ос. Федерации. – М.: Просвещение, 2010.</w:t>
      </w:r>
    </w:p>
    <w:p w:rsidR="007C0913" w:rsidRPr="00AD4112" w:rsidRDefault="007C0913" w:rsidP="00AD4112">
      <w:pPr>
        <w:widowControl w:val="0"/>
        <w:spacing w:after="0" w:line="240" w:lineRule="auto"/>
        <w:jc w:val="both"/>
        <w:rPr>
          <w:rFonts w:ascii="Times New Roman" w:hAnsi="Times New Roman" w:cs="Times New Roman"/>
          <w:sz w:val="24"/>
          <w:szCs w:val="24"/>
        </w:rPr>
      </w:pPr>
    </w:p>
    <w:p w:rsidR="00295440" w:rsidRPr="00AD4112" w:rsidRDefault="00295440" w:rsidP="00AD4112">
      <w:pPr>
        <w:autoSpaceDE w:val="0"/>
        <w:autoSpaceDN w:val="0"/>
        <w:adjustRightInd w:val="0"/>
        <w:spacing w:after="0" w:line="240" w:lineRule="auto"/>
        <w:rPr>
          <w:rFonts w:ascii="Times New Roman" w:hAnsi="Times New Roman" w:cs="Times New Roman"/>
          <w:bCs/>
          <w:sz w:val="24"/>
          <w:szCs w:val="24"/>
        </w:rPr>
      </w:pPr>
      <w:r w:rsidRPr="00AD4112">
        <w:rPr>
          <w:rFonts w:ascii="Times New Roman" w:hAnsi="Times New Roman" w:cs="Times New Roman"/>
          <w:bCs/>
          <w:sz w:val="24"/>
          <w:szCs w:val="24"/>
        </w:rPr>
        <w:t>7.Дементьева Л.С. «В мире занимательной математики» - Волгоград, «</w:t>
      </w:r>
      <w:proofErr w:type="spellStart"/>
      <w:proofErr w:type="gramStart"/>
      <w:r w:rsidRPr="00AD4112">
        <w:rPr>
          <w:rFonts w:ascii="Times New Roman" w:hAnsi="Times New Roman" w:cs="Times New Roman"/>
          <w:bCs/>
          <w:sz w:val="24"/>
          <w:szCs w:val="24"/>
        </w:rPr>
        <w:t>Учи-тель</w:t>
      </w:r>
      <w:proofErr w:type="spellEnd"/>
      <w:proofErr w:type="gramEnd"/>
      <w:r w:rsidRPr="00AD4112">
        <w:rPr>
          <w:rFonts w:ascii="Times New Roman" w:hAnsi="Times New Roman" w:cs="Times New Roman"/>
          <w:bCs/>
          <w:sz w:val="24"/>
          <w:szCs w:val="24"/>
        </w:rPr>
        <w:t>», 2011г.</w:t>
      </w:r>
    </w:p>
    <w:p w:rsidR="007C0913" w:rsidRPr="00AD4112" w:rsidRDefault="007C0913" w:rsidP="00AD4112">
      <w:pPr>
        <w:autoSpaceDE w:val="0"/>
        <w:autoSpaceDN w:val="0"/>
        <w:adjustRightInd w:val="0"/>
        <w:spacing w:after="0" w:line="240" w:lineRule="auto"/>
        <w:rPr>
          <w:rFonts w:ascii="Times New Roman" w:hAnsi="Times New Roman" w:cs="Times New Roman"/>
          <w:bCs/>
          <w:sz w:val="24"/>
          <w:szCs w:val="24"/>
        </w:rPr>
      </w:pP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r w:rsidRPr="00AD4112">
        <w:rPr>
          <w:rFonts w:ascii="Times New Roman" w:hAnsi="Times New Roman" w:cs="Times New Roman"/>
          <w:bCs/>
          <w:sz w:val="24"/>
          <w:szCs w:val="24"/>
        </w:rPr>
        <w:t>8.Мельникова Т.А. «Математика. Развитие логического мышления 1-4классы: комплекс упражнений и задач». – Волгоград, «Учитель», 2009г.</w:t>
      </w:r>
    </w:p>
    <w:p w:rsidR="007C0913" w:rsidRPr="00AD4112" w:rsidRDefault="007C0913" w:rsidP="00AD4112">
      <w:pPr>
        <w:autoSpaceDE w:val="0"/>
        <w:autoSpaceDN w:val="0"/>
        <w:adjustRightInd w:val="0"/>
        <w:spacing w:after="0" w:line="240" w:lineRule="auto"/>
        <w:jc w:val="both"/>
        <w:rPr>
          <w:rFonts w:ascii="Times New Roman" w:hAnsi="Times New Roman" w:cs="Times New Roman"/>
          <w:bCs/>
          <w:sz w:val="24"/>
          <w:szCs w:val="24"/>
        </w:rPr>
      </w:pP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r w:rsidRPr="00AD4112">
        <w:rPr>
          <w:rFonts w:ascii="Times New Roman" w:hAnsi="Times New Roman" w:cs="Times New Roman"/>
          <w:bCs/>
          <w:sz w:val="24"/>
          <w:szCs w:val="24"/>
        </w:rPr>
        <w:t xml:space="preserve">9.Тамберг Ю.Г. «Учись соображать: 10 тренингов развития творческого мышления у детей». – Екатеринбург, </w:t>
      </w:r>
      <w:proofErr w:type="spellStart"/>
      <w:proofErr w:type="gramStart"/>
      <w:r w:rsidRPr="00AD4112">
        <w:rPr>
          <w:rFonts w:ascii="Times New Roman" w:hAnsi="Times New Roman" w:cs="Times New Roman"/>
          <w:bCs/>
          <w:sz w:val="24"/>
          <w:szCs w:val="24"/>
        </w:rPr>
        <w:t>У-Фактория</w:t>
      </w:r>
      <w:proofErr w:type="spellEnd"/>
      <w:proofErr w:type="gramEnd"/>
      <w:r w:rsidRPr="00AD4112">
        <w:rPr>
          <w:rFonts w:ascii="Times New Roman" w:hAnsi="Times New Roman" w:cs="Times New Roman"/>
          <w:bCs/>
          <w:sz w:val="24"/>
          <w:szCs w:val="24"/>
        </w:rPr>
        <w:t>, 2007г.</w:t>
      </w:r>
    </w:p>
    <w:p w:rsidR="007C0913" w:rsidRPr="00AD4112" w:rsidRDefault="007C0913" w:rsidP="00AD4112">
      <w:pPr>
        <w:autoSpaceDE w:val="0"/>
        <w:autoSpaceDN w:val="0"/>
        <w:adjustRightInd w:val="0"/>
        <w:spacing w:after="0" w:line="240" w:lineRule="auto"/>
        <w:jc w:val="both"/>
        <w:rPr>
          <w:rFonts w:ascii="Times New Roman" w:hAnsi="Times New Roman" w:cs="Times New Roman"/>
          <w:bCs/>
          <w:sz w:val="24"/>
          <w:szCs w:val="24"/>
        </w:rPr>
      </w:pP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r w:rsidRPr="00AD4112">
        <w:rPr>
          <w:rFonts w:ascii="Times New Roman" w:hAnsi="Times New Roman" w:cs="Times New Roman"/>
          <w:bCs/>
          <w:sz w:val="24"/>
          <w:szCs w:val="24"/>
        </w:rPr>
        <w:t>10.Субботина О.В. «Олимпиадные задания по математике 1-4 классы». Выпуск – 2. – Волгоград, «Учитель», 2010г.</w:t>
      </w: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p>
    <w:p w:rsidR="00295440" w:rsidRPr="00AD4112" w:rsidRDefault="00295440" w:rsidP="00AD4112">
      <w:pPr>
        <w:pStyle w:val="a4"/>
        <w:shd w:val="clear" w:color="auto" w:fill="FFFFFF"/>
        <w:rPr>
          <w:rFonts w:ascii="Times New Roman" w:hAnsi="Times New Roman"/>
          <w:b/>
          <w:color w:val="1F497D"/>
          <w:sz w:val="24"/>
          <w:szCs w:val="24"/>
        </w:rPr>
      </w:pPr>
    </w:p>
    <w:p w:rsidR="00295440" w:rsidRPr="00AD4112" w:rsidRDefault="00295440" w:rsidP="00AD4112">
      <w:pPr>
        <w:pStyle w:val="a4"/>
        <w:shd w:val="clear" w:color="auto" w:fill="FFFFFF"/>
        <w:rPr>
          <w:rFonts w:ascii="Times New Roman" w:hAnsi="Times New Roman"/>
          <w:b/>
          <w:color w:val="C00000"/>
          <w:sz w:val="24"/>
          <w:szCs w:val="24"/>
        </w:rPr>
      </w:pPr>
      <w:r w:rsidRPr="00AD4112">
        <w:rPr>
          <w:rFonts w:ascii="Times New Roman" w:hAnsi="Times New Roman"/>
          <w:b/>
          <w:color w:val="C00000"/>
          <w:sz w:val="24"/>
          <w:szCs w:val="24"/>
        </w:rPr>
        <w:lastRenderedPageBreak/>
        <w:t>Приложение 1</w:t>
      </w:r>
    </w:p>
    <w:p w:rsidR="00295440" w:rsidRPr="00AD4112" w:rsidRDefault="00295440" w:rsidP="00AD4112">
      <w:pPr>
        <w:pStyle w:val="a4"/>
        <w:jc w:val="both"/>
        <w:rPr>
          <w:rFonts w:ascii="Times New Roman" w:hAnsi="Times New Roman"/>
          <w:b/>
          <w:i/>
          <w:sz w:val="24"/>
          <w:szCs w:val="24"/>
        </w:rPr>
      </w:pPr>
      <w:r w:rsidRPr="00AD4112">
        <w:rPr>
          <w:rFonts w:ascii="Times New Roman" w:hAnsi="Times New Roman"/>
          <w:b/>
          <w:i/>
          <w:sz w:val="24"/>
          <w:szCs w:val="24"/>
        </w:rPr>
        <w:t>Тест на выявление способностей.  (1 класс)</w:t>
      </w:r>
    </w:p>
    <w:p w:rsidR="00295440" w:rsidRPr="00AD4112" w:rsidRDefault="00295440" w:rsidP="00AD4112">
      <w:pPr>
        <w:pStyle w:val="a4"/>
        <w:numPr>
          <w:ilvl w:val="0"/>
          <w:numId w:val="28"/>
        </w:numPr>
        <w:jc w:val="both"/>
        <w:rPr>
          <w:rFonts w:ascii="Times New Roman" w:hAnsi="Times New Roman"/>
          <w:sz w:val="24"/>
          <w:szCs w:val="24"/>
        </w:rPr>
      </w:pPr>
      <w:r w:rsidRPr="00AD4112">
        <w:rPr>
          <w:rFonts w:ascii="Times New Roman" w:hAnsi="Times New Roman"/>
          <w:sz w:val="24"/>
          <w:szCs w:val="24"/>
        </w:rPr>
        <w:t>Какое из животных больше: лошадь или собака?</w:t>
      </w:r>
    </w:p>
    <w:p w:rsidR="00295440" w:rsidRPr="00AD4112" w:rsidRDefault="00295440" w:rsidP="00AD4112">
      <w:pPr>
        <w:pStyle w:val="a4"/>
        <w:numPr>
          <w:ilvl w:val="0"/>
          <w:numId w:val="28"/>
        </w:numPr>
        <w:jc w:val="both"/>
        <w:rPr>
          <w:rFonts w:ascii="Times New Roman" w:hAnsi="Times New Roman"/>
          <w:sz w:val="24"/>
          <w:szCs w:val="24"/>
        </w:rPr>
      </w:pPr>
      <w:r w:rsidRPr="00AD4112">
        <w:rPr>
          <w:rFonts w:ascii="Times New Roman" w:hAnsi="Times New Roman"/>
          <w:sz w:val="24"/>
          <w:szCs w:val="24"/>
        </w:rPr>
        <w:t>Утром люди завтракают. А что они делают, принимая пищу днем и вечером?</w:t>
      </w:r>
    </w:p>
    <w:p w:rsidR="00295440" w:rsidRPr="00AD4112" w:rsidRDefault="00295440" w:rsidP="00AD4112">
      <w:pPr>
        <w:pStyle w:val="a4"/>
        <w:numPr>
          <w:ilvl w:val="0"/>
          <w:numId w:val="28"/>
        </w:numPr>
        <w:jc w:val="both"/>
        <w:rPr>
          <w:rFonts w:ascii="Times New Roman" w:hAnsi="Times New Roman"/>
          <w:sz w:val="24"/>
          <w:szCs w:val="24"/>
        </w:rPr>
      </w:pPr>
      <w:r w:rsidRPr="00AD4112">
        <w:rPr>
          <w:rFonts w:ascii="Times New Roman" w:hAnsi="Times New Roman"/>
          <w:sz w:val="24"/>
          <w:szCs w:val="24"/>
        </w:rPr>
        <w:t>Днем на улице светло, а ночью?</w:t>
      </w:r>
    </w:p>
    <w:p w:rsidR="00295440" w:rsidRPr="00AD4112" w:rsidRDefault="00295440" w:rsidP="00AD4112">
      <w:pPr>
        <w:pStyle w:val="a4"/>
        <w:numPr>
          <w:ilvl w:val="0"/>
          <w:numId w:val="28"/>
        </w:numPr>
        <w:jc w:val="both"/>
        <w:rPr>
          <w:rFonts w:ascii="Times New Roman" w:hAnsi="Times New Roman"/>
          <w:sz w:val="24"/>
          <w:szCs w:val="24"/>
        </w:rPr>
      </w:pPr>
      <w:r w:rsidRPr="00AD4112">
        <w:rPr>
          <w:rFonts w:ascii="Times New Roman" w:hAnsi="Times New Roman"/>
          <w:sz w:val="24"/>
          <w:szCs w:val="24"/>
        </w:rPr>
        <w:t>Небо голубое, а трава?</w:t>
      </w:r>
    </w:p>
    <w:p w:rsidR="00295440" w:rsidRPr="00AD4112" w:rsidRDefault="00295440" w:rsidP="00AD4112">
      <w:pPr>
        <w:pStyle w:val="a4"/>
        <w:numPr>
          <w:ilvl w:val="0"/>
          <w:numId w:val="28"/>
        </w:numPr>
        <w:jc w:val="both"/>
        <w:rPr>
          <w:rFonts w:ascii="Times New Roman" w:hAnsi="Times New Roman"/>
          <w:sz w:val="24"/>
          <w:szCs w:val="24"/>
        </w:rPr>
      </w:pPr>
      <w:r w:rsidRPr="00AD4112">
        <w:rPr>
          <w:rFonts w:ascii="Times New Roman" w:hAnsi="Times New Roman"/>
          <w:sz w:val="24"/>
          <w:szCs w:val="24"/>
        </w:rPr>
        <w:t>Черешня, груша, слива и яблоко – это…</w:t>
      </w:r>
    </w:p>
    <w:p w:rsidR="00295440" w:rsidRPr="00AD4112" w:rsidRDefault="00295440" w:rsidP="00AD4112">
      <w:pPr>
        <w:pStyle w:val="a4"/>
        <w:numPr>
          <w:ilvl w:val="0"/>
          <w:numId w:val="28"/>
        </w:numPr>
        <w:jc w:val="both"/>
        <w:rPr>
          <w:rFonts w:ascii="Times New Roman" w:hAnsi="Times New Roman"/>
          <w:sz w:val="24"/>
          <w:szCs w:val="24"/>
        </w:rPr>
      </w:pPr>
      <w:r w:rsidRPr="00AD4112">
        <w:rPr>
          <w:rFonts w:ascii="Times New Roman" w:hAnsi="Times New Roman"/>
          <w:sz w:val="24"/>
          <w:szCs w:val="24"/>
        </w:rPr>
        <w:t>Почему, когда идет поезд, опускают шлагбаум?</w:t>
      </w:r>
    </w:p>
    <w:p w:rsidR="00295440" w:rsidRPr="00AD4112" w:rsidRDefault="00295440" w:rsidP="00AD4112">
      <w:pPr>
        <w:pStyle w:val="a4"/>
        <w:numPr>
          <w:ilvl w:val="0"/>
          <w:numId w:val="28"/>
        </w:numPr>
        <w:jc w:val="both"/>
        <w:rPr>
          <w:rFonts w:ascii="Times New Roman" w:hAnsi="Times New Roman"/>
          <w:sz w:val="24"/>
          <w:szCs w:val="24"/>
        </w:rPr>
      </w:pPr>
      <w:r w:rsidRPr="00AD4112">
        <w:rPr>
          <w:rFonts w:ascii="Times New Roman" w:hAnsi="Times New Roman"/>
          <w:sz w:val="24"/>
          <w:szCs w:val="24"/>
        </w:rPr>
        <w:t>Что такое Москва, Киев, Хабаровск?</w:t>
      </w:r>
    </w:p>
    <w:p w:rsidR="00295440" w:rsidRPr="00AD4112" w:rsidRDefault="00295440" w:rsidP="00AD4112">
      <w:pPr>
        <w:pStyle w:val="a4"/>
        <w:numPr>
          <w:ilvl w:val="0"/>
          <w:numId w:val="28"/>
        </w:numPr>
        <w:jc w:val="both"/>
        <w:rPr>
          <w:rFonts w:ascii="Times New Roman" w:hAnsi="Times New Roman"/>
          <w:sz w:val="24"/>
          <w:szCs w:val="24"/>
        </w:rPr>
      </w:pPr>
      <w:r w:rsidRPr="00AD4112">
        <w:rPr>
          <w:rFonts w:ascii="Times New Roman" w:hAnsi="Times New Roman"/>
          <w:sz w:val="24"/>
          <w:szCs w:val="24"/>
        </w:rPr>
        <w:t>Который сейчас час? (показать часы)</w:t>
      </w:r>
    </w:p>
    <w:p w:rsidR="00295440" w:rsidRPr="00AD4112" w:rsidRDefault="00295440" w:rsidP="00AD4112">
      <w:pPr>
        <w:pStyle w:val="a4"/>
        <w:numPr>
          <w:ilvl w:val="0"/>
          <w:numId w:val="28"/>
        </w:numPr>
        <w:jc w:val="both"/>
        <w:rPr>
          <w:rFonts w:ascii="Times New Roman" w:hAnsi="Times New Roman"/>
          <w:sz w:val="24"/>
          <w:szCs w:val="24"/>
        </w:rPr>
      </w:pPr>
      <w:r w:rsidRPr="00AD4112">
        <w:rPr>
          <w:rFonts w:ascii="Times New Roman" w:hAnsi="Times New Roman"/>
          <w:sz w:val="24"/>
          <w:szCs w:val="24"/>
        </w:rPr>
        <w:t>Молодую корову называют телка. А как называют молодую собаку и молодую овцу?</w:t>
      </w:r>
    </w:p>
    <w:p w:rsidR="00295440" w:rsidRPr="00AD4112" w:rsidRDefault="00295440" w:rsidP="00AD4112">
      <w:pPr>
        <w:pStyle w:val="a4"/>
        <w:numPr>
          <w:ilvl w:val="0"/>
          <w:numId w:val="28"/>
        </w:numPr>
        <w:jc w:val="both"/>
        <w:rPr>
          <w:rFonts w:ascii="Times New Roman" w:hAnsi="Times New Roman"/>
          <w:sz w:val="24"/>
          <w:szCs w:val="24"/>
        </w:rPr>
      </w:pPr>
      <w:r w:rsidRPr="00AD4112">
        <w:rPr>
          <w:rFonts w:ascii="Times New Roman" w:hAnsi="Times New Roman"/>
          <w:sz w:val="24"/>
          <w:szCs w:val="24"/>
        </w:rPr>
        <w:t>На кого больше похожа собака: на собаку или на петуха?</w:t>
      </w:r>
    </w:p>
    <w:p w:rsidR="00295440" w:rsidRPr="00AD4112" w:rsidRDefault="00295440" w:rsidP="00AD4112">
      <w:pPr>
        <w:pStyle w:val="a4"/>
        <w:numPr>
          <w:ilvl w:val="0"/>
          <w:numId w:val="28"/>
        </w:numPr>
        <w:jc w:val="both"/>
        <w:rPr>
          <w:rFonts w:ascii="Times New Roman" w:hAnsi="Times New Roman"/>
          <w:sz w:val="24"/>
          <w:szCs w:val="24"/>
        </w:rPr>
      </w:pPr>
      <w:r w:rsidRPr="00AD4112">
        <w:rPr>
          <w:rFonts w:ascii="Times New Roman" w:hAnsi="Times New Roman"/>
          <w:sz w:val="24"/>
          <w:szCs w:val="24"/>
        </w:rPr>
        <w:t>Для чего нужны автомобилю тормоза?</w:t>
      </w:r>
    </w:p>
    <w:p w:rsidR="00295440" w:rsidRPr="00AD4112" w:rsidRDefault="00295440" w:rsidP="00AD4112">
      <w:pPr>
        <w:pStyle w:val="a4"/>
        <w:numPr>
          <w:ilvl w:val="0"/>
          <w:numId w:val="28"/>
        </w:numPr>
        <w:jc w:val="both"/>
        <w:rPr>
          <w:rFonts w:ascii="Times New Roman" w:hAnsi="Times New Roman"/>
          <w:sz w:val="24"/>
          <w:szCs w:val="24"/>
        </w:rPr>
      </w:pPr>
      <w:r w:rsidRPr="00AD4112">
        <w:rPr>
          <w:rFonts w:ascii="Times New Roman" w:hAnsi="Times New Roman"/>
          <w:sz w:val="24"/>
          <w:szCs w:val="24"/>
        </w:rPr>
        <w:t xml:space="preserve">Чем </w:t>
      </w:r>
      <w:proofErr w:type="gramStart"/>
      <w:r w:rsidRPr="00AD4112">
        <w:rPr>
          <w:rFonts w:ascii="Times New Roman" w:hAnsi="Times New Roman"/>
          <w:sz w:val="24"/>
          <w:szCs w:val="24"/>
        </w:rPr>
        <w:t>похожи</w:t>
      </w:r>
      <w:proofErr w:type="gramEnd"/>
      <w:r w:rsidRPr="00AD4112">
        <w:rPr>
          <w:rFonts w:ascii="Times New Roman" w:hAnsi="Times New Roman"/>
          <w:sz w:val="24"/>
          <w:szCs w:val="24"/>
        </w:rPr>
        <w:t xml:space="preserve"> друг на друга молоток и топор?</w:t>
      </w:r>
    </w:p>
    <w:p w:rsidR="00295440" w:rsidRPr="00AD4112" w:rsidRDefault="00295440" w:rsidP="00AD4112">
      <w:pPr>
        <w:pStyle w:val="a4"/>
        <w:numPr>
          <w:ilvl w:val="0"/>
          <w:numId w:val="28"/>
        </w:numPr>
        <w:jc w:val="both"/>
        <w:rPr>
          <w:rFonts w:ascii="Times New Roman" w:hAnsi="Times New Roman"/>
          <w:sz w:val="24"/>
          <w:szCs w:val="24"/>
        </w:rPr>
      </w:pPr>
      <w:r w:rsidRPr="00AD4112">
        <w:rPr>
          <w:rFonts w:ascii="Times New Roman" w:hAnsi="Times New Roman"/>
          <w:sz w:val="24"/>
          <w:szCs w:val="24"/>
        </w:rPr>
        <w:t>Что есть общего между белкой и кошкой?</w:t>
      </w:r>
    </w:p>
    <w:p w:rsidR="00295440" w:rsidRPr="00AD4112" w:rsidRDefault="00295440" w:rsidP="00AD4112">
      <w:pPr>
        <w:pStyle w:val="a4"/>
        <w:numPr>
          <w:ilvl w:val="0"/>
          <w:numId w:val="28"/>
        </w:numPr>
        <w:jc w:val="both"/>
        <w:rPr>
          <w:rFonts w:ascii="Times New Roman" w:hAnsi="Times New Roman"/>
          <w:sz w:val="24"/>
          <w:szCs w:val="24"/>
        </w:rPr>
      </w:pPr>
      <w:r w:rsidRPr="00AD4112">
        <w:rPr>
          <w:rFonts w:ascii="Times New Roman" w:hAnsi="Times New Roman"/>
          <w:sz w:val="24"/>
          <w:szCs w:val="24"/>
        </w:rPr>
        <w:t>Чем отличаются гвоздь, винт и шуруп друг от друга?</w:t>
      </w:r>
    </w:p>
    <w:p w:rsidR="00295440" w:rsidRPr="00AD4112" w:rsidRDefault="00295440" w:rsidP="00AD4112">
      <w:pPr>
        <w:pStyle w:val="a4"/>
        <w:numPr>
          <w:ilvl w:val="0"/>
          <w:numId w:val="28"/>
        </w:numPr>
        <w:jc w:val="both"/>
        <w:rPr>
          <w:rFonts w:ascii="Times New Roman" w:hAnsi="Times New Roman"/>
          <w:sz w:val="24"/>
          <w:szCs w:val="24"/>
        </w:rPr>
      </w:pPr>
      <w:r w:rsidRPr="00AD4112">
        <w:rPr>
          <w:rFonts w:ascii="Times New Roman" w:hAnsi="Times New Roman"/>
          <w:sz w:val="24"/>
          <w:szCs w:val="24"/>
        </w:rPr>
        <w:t>Что такое футбол, прыжки в длину и высоту, теннис, плавание?</w:t>
      </w:r>
    </w:p>
    <w:p w:rsidR="00295440" w:rsidRPr="00AD4112" w:rsidRDefault="00295440" w:rsidP="00AD4112">
      <w:pPr>
        <w:pStyle w:val="a4"/>
        <w:numPr>
          <w:ilvl w:val="0"/>
          <w:numId w:val="28"/>
        </w:numPr>
        <w:jc w:val="both"/>
        <w:rPr>
          <w:rFonts w:ascii="Times New Roman" w:hAnsi="Times New Roman"/>
          <w:sz w:val="24"/>
          <w:szCs w:val="24"/>
        </w:rPr>
      </w:pPr>
      <w:r w:rsidRPr="00AD4112">
        <w:rPr>
          <w:rFonts w:ascii="Times New Roman" w:hAnsi="Times New Roman"/>
          <w:sz w:val="24"/>
          <w:szCs w:val="24"/>
        </w:rPr>
        <w:t>Какие ты знаешь виды транспорта?</w:t>
      </w:r>
    </w:p>
    <w:p w:rsidR="00295440" w:rsidRPr="00AD4112" w:rsidRDefault="00295440" w:rsidP="00AD4112">
      <w:pPr>
        <w:pStyle w:val="a4"/>
        <w:numPr>
          <w:ilvl w:val="0"/>
          <w:numId w:val="28"/>
        </w:numPr>
        <w:jc w:val="both"/>
        <w:rPr>
          <w:rFonts w:ascii="Times New Roman" w:hAnsi="Times New Roman"/>
          <w:sz w:val="24"/>
          <w:szCs w:val="24"/>
        </w:rPr>
      </w:pPr>
      <w:r w:rsidRPr="00AD4112">
        <w:rPr>
          <w:rFonts w:ascii="Times New Roman" w:hAnsi="Times New Roman"/>
          <w:sz w:val="24"/>
          <w:szCs w:val="24"/>
        </w:rPr>
        <w:t>Чем отличается молодой человек от старого?</w:t>
      </w:r>
    </w:p>
    <w:p w:rsidR="00295440" w:rsidRPr="00AD4112" w:rsidRDefault="00295440" w:rsidP="00AD4112">
      <w:pPr>
        <w:pStyle w:val="a4"/>
        <w:numPr>
          <w:ilvl w:val="0"/>
          <w:numId w:val="28"/>
        </w:numPr>
        <w:jc w:val="both"/>
        <w:rPr>
          <w:rFonts w:ascii="Times New Roman" w:hAnsi="Times New Roman"/>
          <w:sz w:val="24"/>
          <w:szCs w:val="24"/>
        </w:rPr>
      </w:pPr>
      <w:r w:rsidRPr="00AD4112">
        <w:rPr>
          <w:rFonts w:ascii="Times New Roman" w:hAnsi="Times New Roman"/>
          <w:sz w:val="24"/>
          <w:szCs w:val="24"/>
        </w:rPr>
        <w:t>Для чего люди занимаются сортом и физкультурой?</w:t>
      </w:r>
    </w:p>
    <w:p w:rsidR="00295440" w:rsidRPr="00AD4112" w:rsidRDefault="00295440" w:rsidP="00AD4112">
      <w:pPr>
        <w:pStyle w:val="a4"/>
        <w:numPr>
          <w:ilvl w:val="0"/>
          <w:numId w:val="28"/>
        </w:numPr>
        <w:jc w:val="both"/>
        <w:rPr>
          <w:rFonts w:ascii="Times New Roman" w:hAnsi="Times New Roman"/>
          <w:sz w:val="24"/>
          <w:szCs w:val="24"/>
        </w:rPr>
      </w:pPr>
      <w:r w:rsidRPr="00AD4112">
        <w:rPr>
          <w:rFonts w:ascii="Times New Roman" w:hAnsi="Times New Roman"/>
          <w:sz w:val="24"/>
          <w:szCs w:val="24"/>
        </w:rPr>
        <w:t xml:space="preserve">Почему считается плохо, если кто – </w:t>
      </w:r>
      <w:proofErr w:type="spellStart"/>
      <w:r w:rsidRPr="00AD4112">
        <w:rPr>
          <w:rFonts w:ascii="Times New Roman" w:hAnsi="Times New Roman"/>
          <w:sz w:val="24"/>
          <w:szCs w:val="24"/>
        </w:rPr>
        <w:t>нибудь</w:t>
      </w:r>
      <w:proofErr w:type="spellEnd"/>
      <w:r w:rsidRPr="00AD4112">
        <w:rPr>
          <w:rFonts w:ascii="Times New Roman" w:hAnsi="Times New Roman"/>
          <w:sz w:val="24"/>
          <w:szCs w:val="24"/>
        </w:rPr>
        <w:t xml:space="preserve"> не хочет работать?</w:t>
      </w:r>
    </w:p>
    <w:p w:rsidR="00295440" w:rsidRPr="00AD4112" w:rsidRDefault="00295440" w:rsidP="00AD4112">
      <w:pPr>
        <w:pStyle w:val="a4"/>
        <w:numPr>
          <w:ilvl w:val="0"/>
          <w:numId w:val="28"/>
        </w:numPr>
        <w:jc w:val="both"/>
        <w:rPr>
          <w:rFonts w:ascii="Times New Roman" w:hAnsi="Times New Roman"/>
          <w:sz w:val="24"/>
          <w:szCs w:val="24"/>
        </w:rPr>
      </w:pPr>
      <w:r w:rsidRPr="00AD4112">
        <w:rPr>
          <w:rFonts w:ascii="Times New Roman" w:hAnsi="Times New Roman"/>
          <w:sz w:val="24"/>
          <w:szCs w:val="24"/>
        </w:rPr>
        <w:t>Для чего на письмо необходимо наклеивать марку?</w:t>
      </w:r>
    </w:p>
    <w:p w:rsidR="00295440" w:rsidRPr="00AD4112" w:rsidRDefault="00295440" w:rsidP="00AD4112">
      <w:pPr>
        <w:pStyle w:val="a4"/>
        <w:ind w:left="720"/>
        <w:jc w:val="both"/>
        <w:rPr>
          <w:rFonts w:ascii="Times New Roman" w:hAnsi="Times New Roman"/>
          <w:sz w:val="24"/>
          <w:szCs w:val="24"/>
        </w:rPr>
      </w:pPr>
    </w:p>
    <w:p w:rsidR="00295440" w:rsidRPr="00AD4112" w:rsidRDefault="00295440" w:rsidP="00AD4112">
      <w:pPr>
        <w:pStyle w:val="a4"/>
        <w:ind w:left="720"/>
        <w:jc w:val="both"/>
        <w:rPr>
          <w:rFonts w:ascii="Times New Roman" w:hAnsi="Times New Roman"/>
          <w:b/>
          <w:i/>
          <w:sz w:val="24"/>
          <w:szCs w:val="24"/>
        </w:rPr>
      </w:pPr>
      <w:r w:rsidRPr="00AD4112">
        <w:rPr>
          <w:rFonts w:ascii="Times New Roman" w:hAnsi="Times New Roman"/>
          <w:b/>
          <w:i/>
          <w:sz w:val="24"/>
          <w:szCs w:val="24"/>
        </w:rPr>
        <w:t>Обработка результатов.</w:t>
      </w:r>
    </w:p>
    <w:p w:rsidR="00295440" w:rsidRPr="00AD4112" w:rsidRDefault="00295440" w:rsidP="00AD4112">
      <w:pPr>
        <w:pStyle w:val="a4"/>
        <w:jc w:val="both"/>
        <w:rPr>
          <w:rFonts w:ascii="Times New Roman" w:hAnsi="Times New Roman"/>
          <w:sz w:val="24"/>
          <w:szCs w:val="24"/>
        </w:rPr>
      </w:pPr>
      <w:r w:rsidRPr="00AD4112">
        <w:rPr>
          <w:rFonts w:ascii="Times New Roman" w:hAnsi="Times New Roman"/>
          <w:sz w:val="24"/>
          <w:szCs w:val="24"/>
        </w:rPr>
        <w:t>За каждый правильный ответ ребенок получает 0,5 балла т.к. максимальное количество баллов ровно 10. Могут быть промежуточные оценки 0,25 или 0, 75 баллов, это зависит от правильности ответа. Прежде чем оценивать правильность ответа, надо убедиться в том, что ребенок правильно понял вопрос. Если нужно объяснить непонятные слова, например шлагбаум. Иногда дополнительное разъяснение требует даже слово «работать», потому что не все дети по-настоящему знают, что это такое.</w:t>
      </w:r>
    </w:p>
    <w:p w:rsidR="00295440" w:rsidRPr="00AD4112" w:rsidRDefault="00295440" w:rsidP="00AD4112">
      <w:pPr>
        <w:pStyle w:val="a4"/>
        <w:jc w:val="both"/>
        <w:rPr>
          <w:rFonts w:ascii="Times New Roman" w:hAnsi="Times New Roman"/>
          <w:sz w:val="24"/>
          <w:szCs w:val="24"/>
        </w:rPr>
      </w:pPr>
    </w:p>
    <w:p w:rsidR="00295440" w:rsidRPr="00AD4112" w:rsidRDefault="00295440" w:rsidP="00AD4112">
      <w:pPr>
        <w:pStyle w:val="a4"/>
        <w:jc w:val="both"/>
        <w:rPr>
          <w:rFonts w:ascii="Times New Roman" w:hAnsi="Times New Roman"/>
          <w:b/>
          <w:i/>
          <w:sz w:val="24"/>
          <w:szCs w:val="24"/>
        </w:rPr>
      </w:pPr>
      <w:r w:rsidRPr="00AD4112">
        <w:rPr>
          <w:rFonts w:ascii="Times New Roman" w:hAnsi="Times New Roman"/>
          <w:sz w:val="24"/>
          <w:szCs w:val="24"/>
        </w:rPr>
        <w:tab/>
      </w:r>
      <w:r w:rsidRPr="00AD4112">
        <w:rPr>
          <w:rFonts w:ascii="Times New Roman" w:hAnsi="Times New Roman"/>
          <w:b/>
          <w:i/>
          <w:sz w:val="24"/>
          <w:szCs w:val="24"/>
        </w:rPr>
        <w:t>Выводы об уровне развития.</w:t>
      </w:r>
    </w:p>
    <w:p w:rsidR="00295440" w:rsidRPr="00AD4112" w:rsidRDefault="00295440" w:rsidP="00AD4112">
      <w:pPr>
        <w:pStyle w:val="a4"/>
        <w:jc w:val="both"/>
        <w:rPr>
          <w:rFonts w:ascii="Times New Roman" w:hAnsi="Times New Roman"/>
          <w:sz w:val="24"/>
          <w:szCs w:val="24"/>
        </w:rPr>
      </w:pPr>
      <w:r w:rsidRPr="00AD4112">
        <w:rPr>
          <w:rFonts w:ascii="Times New Roman" w:hAnsi="Times New Roman"/>
          <w:sz w:val="24"/>
          <w:szCs w:val="24"/>
        </w:rPr>
        <w:t xml:space="preserve">10 баллов – очень </w:t>
      </w:r>
      <w:proofErr w:type="gramStart"/>
      <w:r w:rsidRPr="00AD4112">
        <w:rPr>
          <w:rFonts w:ascii="Times New Roman" w:hAnsi="Times New Roman"/>
          <w:sz w:val="24"/>
          <w:szCs w:val="24"/>
        </w:rPr>
        <w:t>высокий</w:t>
      </w:r>
      <w:proofErr w:type="gramEnd"/>
      <w:r w:rsidRPr="00AD4112">
        <w:rPr>
          <w:rFonts w:ascii="Times New Roman" w:hAnsi="Times New Roman"/>
          <w:sz w:val="24"/>
          <w:szCs w:val="24"/>
        </w:rPr>
        <w:t>. (90% - 100%)</w:t>
      </w:r>
    </w:p>
    <w:p w:rsidR="00295440" w:rsidRPr="00AD4112" w:rsidRDefault="00295440" w:rsidP="00AD4112">
      <w:pPr>
        <w:pStyle w:val="a4"/>
        <w:jc w:val="both"/>
        <w:rPr>
          <w:rFonts w:ascii="Times New Roman" w:hAnsi="Times New Roman"/>
          <w:sz w:val="24"/>
          <w:szCs w:val="24"/>
        </w:rPr>
      </w:pPr>
      <w:r w:rsidRPr="00AD4112">
        <w:rPr>
          <w:rFonts w:ascii="Times New Roman" w:hAnsi="Times New Roman"/>
          <w:sz w:val="24"/>
          <w:szCs w:val="24"/>
        </w:rPr>
        <w:t xml:space="preserve">8-9 баллов – </w:t>
      </w:r>
      <w:proofErr w:type="gramStart"/>
      <w:r w:rsidRPr="00AD4112">
        <w:rPr>
          <w:rFonts w:ascii="Times New Roman" w:hAnsi="Times New Roman"/>
          <w:sz w:val="24"/>
          <w:szCs w:val="24"/>
        </w:rPr>
        <w:t>высокий</w:t>
      </w:r>
      <w:proofErr w:type="gramEnd"/>
      <w:r w:rsidRPr="00AD4112">
        <w:rPr>
          <w:rFonts w:ascii="Times New Roman" w:hAnsi="Times New Roman"/>
          <w:sz w:val="24"/>
          <w:szCs w:val="24"/>
        </w:rPr>
        <w:t>. (70% - 80%)</w:t>
      </w:r>
    </w:p>
    <w:p w:rsidR="00295440" w:rsidRPr="00AD4112" w:rsidRDefault="00295440" w:rsidP="00AD4112">
      <w:pPr>
        <w:pStyle w:val="a4"/>
        <w:jc w:val="both"/>
        <w:rPr>
          <w:rFonts w:ascii="Times New Roman" w:hAnsi="Times New Roman"/>
          <w:sz w:val="24"/>
          <w:szCs w:val="24"/>
        </w:rPr>
      </w:pPr>
      <w:r w:rsidRPr="00AD4112">
        <w:rPr>
          <w:rFonts w:ascii="Times New Roman" w:hAnsi="Times New Roman"/>
          <w:sz w:val="24"/>
          <w:szCs w:val="24"/>
        </w:rPr>
        <w:t xml:space="preserve">4-7 баллов – </w:t>
      </w:r>
      <w:proofErr w:type="gramStart"/>
      <w:r w:rsidRPr="00AD4112">
        <w:rPr>
          <w:rFonts w:ascii="Times New Roman" w:hAnsi="Times New Roman"/>
          <w:sz w:val="24"/>
          <w:szCs w:val="24"/>
        </w:rPr>
        <w:t>средний</w:t>
      </w:r>
      <w:proofErr w:type="gramEnd"/>
      <w:r w:rsidRPr="00AD4112">
        <w:rPr>
          <w:rFonts w:ascii="Times New Roman" w:hAnsi="Times New Roman"/>
          <w:sz w:val="24"/>
          <w:szCs w:val="24"/>
        </w:rPr>
        <w:t>.  (50% - 60%)</w:t>
      </w:r>
    </w:p>
    <w:p w:rsidR="00295440" w:rsidRPr="00AD4112" w:rsidRDefault="00295440" w:rsidP="00AD4112">
      <w:pPr>
        <w:pStyle w:val="a4"/>
        <w:jc w:val="both"/>
        <w:rPr>
          <w:rFonts w:ascii="Times New Roman" w:hAnsi="Times New Roman"/>
          <w:sz w:val="24"/>
          <w:szCs w:val="24"/>
        </w:rPr>
      </w:pPr>
      <w:r w:rsidRPr="00AD4112">
        <w:rPr>
          <w:rFonts w:ascii="Times New Roman" w:hAnsi="Times New Roman"/>
          <w:sz w:val="24"/>
          <w:szCs w:val="24"/>
        </w:rPr>
        <w:t xml:space="preserve">2-3 балла – </w:t>
      </w:r>
      <w:proofErr w:type="gramStart"/>
      <w:r w:rsidRPr="00AD4112">
        <w:rPr>
          <w:rFonts w:ascii="Times New Roman" w:hAnsi="Times New Roman"/>
          <w:sz w:val="24"/>
          <w:szCs w:val="24"/>
        </w:rPr>
        <w:t>низкий</w:t>
      </w:r>
      <w:proofErr w:type="gramEnd"/>
      <w:r w:rsidRPr="00AD4112">
        <w:rPr>
          <w:rFonts w:ascii="Times New Roman" w:hAnsi="Times New Roman"/>
          <w:sz w:val="24"/>
          <w:szCs w:val="24"/>
        </w:rPr>
        <w:t>.  (20% - 40%)</w:t>
      </w:r>
    </w:p>
    <w:p w:rsidR="00295440" w:rsidRPr="00AD4112" w:rsidRDefault="00295440" w:rsidP="00AD4112">
      <w:pPr>
        <w:pStyle w:val="a4"/>
        <w:numPr>
          <w:ilvl w:val="1"/>
          <w:numId w:val="29"/>
        </w:numPr>
        <w:jc w:val="both"/>
        <w:rPr>
          <w:rFonts w:ascii="Times New Roman" w:hAnsi="Times New Roman"/>
          <w:sz w:val="24"/>
          <w:szCs w:val="24"/>
        </w:rPr>
      </w:pPr>
      <w:r w:rsidRPr="00AD4112">
        <w:rPr>
          <w:rFonts w:ascii="Times New Roman" w:hAnsi="Times New Roman"/>
          <w:sz w:val="24"/>
          <w:szCs w:val="24"/>
        </w:rPr>
        <w:t>балл – очень низкий.  (10%)</w:t>
      </w:r>
    </w:p>
    <w:p w:rsidR="00295440" w:rsidRPr="00AD4112" w:rsidRDefault="00295440" w:rsidP="00AD4112">
      <w:pPr>
        <w:pStyle w:val="a4"/>
        <w:jc w:val="both"/>
        <w:rPr>
          <w:rFonts w:ascii="Times New Roman" w:hAnsi="Times New Roman"/>
          <w:sz w:val="24"/>
          <w:szCs w:val="24"/>
        </w:rPr>
      </w:pPr>
    </w:p>
    <w:p w:rsidR="00295440" w:rsidRPr="00AD4112" w:rsidRDefault="00295440" w:rsidP="00AD4112">
      <w:pPr>
        <w:pStyle w:val="a4"/>
        <w:jc w:val="both"/>
        <w:rPr>
          <w:rFonts w:ascii="Times New Roman" w:hAnsi="Times New Roman"/>
          <w:b/>
          <w:i/>
          <w:sz w:val="24"/>
          <w:szCs w:val="24"/>
        </w:rPr>
      </w:pPr>
      <w:r w:rsidRPr="00AD4112">
        <w:rPr>
          <w:rFonts w:ascii="Times New Roman" w:hAnsi="Times New Roman"/>
          <w:b/>
          <w:i/>
          <w:sz w:val="24"/>
          <w:szCs w:val="24"/>
        </w:rPr>
        <w:t xml:space="preserve">Тест на выявление достижений. </w:t>
      </w:r>
      <w:proofErr w:type="gramStart"/>
      <w:r w:rsidRPr="00AD4112">
        <w:rPr>
          <w:rFonts w:ascii="Times New Roman" w:hAnsi="Times New Roman"/>
          <w:b/>
          <w:i/>
          <w:sz w:val="24"/>
          <w:szCs w:val="24"/>
        </w:rPr>
        <w:t xml:space="preserve">( </w:t>
      </w:r>
      <w:proofErr w:type="gramEnd"/>
      <w:r w:rsidRPr="00AD4112">
        <w:rPr>
          <w:rFonts w:ascii="Times New Roman" w:hAnsi="Times New Roman"/>
          <w:b/>
          <w:i/>
          <w:sz w:val="24"/>
          <w:szCs w:val="24"/>
        </w:rPr>
        <w:t>1 класс)</w:t>
      </w:r>
    </w:p>
    <w:p w:rsidR="00295440" w:rsidRPr="00AD4112" w:rsidRDefault="00295440" w:rsidP="00AD4112">
      <w:pPr>
        <w:numPr>
          <w:ilvl w:val="0"/>
          <w:numId w:val="38"/>
        </w:numPr>
        <w:suppressAutoHyphens/>
        <w:spacing w:after="0" w:line="240" w:lineRule="auto"/>
        <w:rPr>
          <w:rFonts w:ascii="Times New Roman" w:hAnsi="Times New Roman" w:cs="Times New Roman"/>
          <w:b/>
          <w:sz w:val="24"/>
          <w:szCs w:val="24"/>
        </w:rPr>
      </w:pPr>
      <w:r w:rsidRPr="00AD4112">
        <w:rPr>
          <w:rFonts w:ascii="Times New Roman" w:hAnsi="Times New Roman" w:cs="Times New Roman"/>
          <w:b/>
          <w:sz w:val="24"/>
          <w:szCs w:val="24"/>
        </w:rPr>
        <w:t>Реши задачи. (3 б)</w:t>
      </w:r>
    </w:p>
    <w:p w:rsidR="00295440" w:rsidRPr="00AD4112" w:rsidRDefault="00295440"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В квартире было 4 комнаты. Из одной комнаты сделали две. Сколько комнат стало в квартире? _____________________</w:t>
      </w:r>
    </w:p>
    <w:p w:rsidR="00295440" w:rsidRPr="00AD4112" w:rsidRDefault="00295440"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Четыре яйца сварились в кастрюле за четыре минуты. За сколько минут сварилось одно яйцо? _____________</w:t>
      </w:r>
    </w:p>
    <w:p w:rsidR="00295440" w:rsidRPr="00AD4112" w:rsidRDefault="00295440"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Максим родился на два года раньше Кости. Сейчас Максиму 5 лет. Сколько лет Косте? ___________________</w:t>
      </w:r>
    </w:p>
    <w:p w:rsidR="00295440" w:rsidRPr="00AD4112" w:rsidRDefault="00295440" w:rsidP="00AD4112">
      <w:pPr>
        <w:numPr>
          <w:ilvl w:val="0"/>
          <w:numId w:val="38"/>
        </w:numPr>
        <w:suppressAutoHyphens/>
        <w:spacing w:after="0" w:line="240" w:lineRule="auto"/>
        <w:rPr>
          <w:rFonts w:ascii="Times New Roman" w:hAnsi="Times New Roman" w:cs="Times New Roman"/>
          <w:b/>
          <w:sz w:val="24"/>
          <w:szCs w:val="24"/>
        </w:rPr>
      </w:pPr>
      <w:r w:rsidRPr="00AD4112">
        <w:rPr>
          <w:rFonts w:ascii="Times New Roman" w:hAnsi="Times New Roman" w:cs="Times New Roman"/>
          <w:b/>
          <w:sz w:val="24"/>
          <w:szCs w:val="24"/>
        </w:rPr>
        <w:t>Зачеркни «лишнее» слово: (1 б)</w:t>
      </w:r>
    </w:p>
    <w:p w:rsidR="00295440" w:rsidRPr="00AD4112" w:rsidRDefault="00295440" w:rsidP="00AD4112">
      <w:pPr>
        <w:numPr>
          <w:ilvl w:val="0"/>
          <w:numId w:val="36"/>
        </w:numPr>
        <w:suppressAutoHyphens/>
        <w:spacing w:after="0" w:line="240" w:lineRule="auto"/>
        <w:rPr>
          <w:rFonts w:ascii="Times New Roman" w:hAnsi="Times New Roman" w:cs="Times New Roman"/>
          <w:sz w:val="24"/>
          <w:szCs w:val="24"/>
        </w:rPr>
      </w:pPr>
      <w:r w:rsidRPr="00AD4112">
        <w:rPr>
          <w:rFonts w:ascii="Times New Roman" w:hAnsi="Times New Roman" w:cs="Times New Roman"/>
          <w:sz w:val="24"/>
          <w:szCs w:val="24"/>
        </w:rPr>
        <w:t>Окно, волк, коза, бежать, берег;</w:t>
      </w:r>
    </w:p>
    <w:p w:rsidR="00295440" w:rsidRPr="00AD4112" w:rsidRDefault="00295440" w:rsidP="00AD4112">
      <w:pPr>
        <w:numPr>
          <w:ilvl w:val="0"/>
          <w:numId w:val="36"/>
        </w:numPr>
        <w:suppressAutoHyphens/>
        <w:spacing w:after="0" w:line="240" w:lineRule="auto"/>
        <w:rPr>
          <w:rFonts w:ascii="Times New Roman" w:hAnsi="Times New Roman" w:cs="Times New Roman"/>
          <w:sz w:val="24"/>
          <w:szCs w:val="24"/>
        </w:rPr>
      </w:pPr>
      <w:r w:rsidRPr="00AD4112">
        <w:rPr>
          <w:rFonts w:ascii="Times New Roman" w:hAnsi="Times New Roman" w:cs="Times New Roman"/>
          <w:sz w:val="24"/>
          <w:szCs w:val="24"/>
        </w:rPr>
        <w:t>Гора, холм, река, лес, трамвай, поле.</w:t>
      </w:r>
    </w:p>
    <w:p w:rsidR="00295440" w:rsidRPr="00AD4112" w:rsidRDefault="00295440" w:rsidP="00AD4112">
      <w:pPr>
        <w:numPr>
          <w:ilvl w:val="0"/>
          <w:numId w:val="38"/>
        </w:numPr>
        <w:suppressAutoHyphens/>
        <w:spacing w:after="0" w:line="240" w:lineRule="auto"/>
        <w:rPr>
          <w:rFonts w:ascii="Times New Roman" w:hAnsi="Times New Roman" w:cs="Times New Roman"/>
          <w:b/>
          <w:sz w:val="24"/>
          <w:szCs w:val="24"/>
        </w:rPr>
      </w:pPr>
      <w:r w:rsidRPr="00AD4112">
        <w:rPr>
          <w:rFonts w:ascii="Times New Roman" w:hAnsi="Times New Roman" w:cs="Times New Roman"/>
          <w:b/>
          <w:sz w:val="24"/>
          <w:szCs w:val="24"/>
        </w:rPr>
        <w:t>Составь по три слова из букв каждой строки. (1 б)</w:t>
      </w:r>
    </w:p>
    <w:p w:rsidR="00295440" w:rsidRPr="00AD4112" w:rsidRDefault="00295440" w:rsidP="00AD4112">
      <w:pPr>
        <w:numPr>
          <w:ilvl w:val="0"/>
          <w:numId w:val="35"/>
        </w:numPr>
        <w:suppressAutoHyphens/>
        <w:spacing w:after="0" w:line="240" w:lineRule="auto"/>
        <w:rPr>
          <w:rFonts w:ascii="Times New Roman" w:hAnsi="Times New Roman" w:cs="Times New Roman"/>
          <w:sz w:val="24"/>
          <w:szCs w:val="24"/>
        </w:rPr>
      </w:pPr>
      <w:r w:rsidRPr="00AD4112">
        <w:rPr>
          <w:rFonts w:ascii="Times New Roman" w:hAnsi="Times New Roman" w:cs="Times New Roman"/>
          <w:sz w:val="24"/>
          <w:szCs w:val="24"/>
        </w:rPr>
        <w:t xml:space="preserve">Б, У, </w:t>
      </w:r>
      <w:proofErr w:type="gramStart"/>
      <w:r w:rsidRPr="00AD4112">
        <w:rPr>
          <w:rFonts w:ascii="Times New Roman" w:hAnsi="Times New Roman" w:cs="Times New Roman"/>
          <w:sz w:val="24"/>
          <w:szCs w:val="24"/>
        </w:rPr>
        <w:t>Ы</w:t>
      </w:r>
      <w:proofErr w:type="gramEnd"/>
      <w:r w:rsidRPr="00AD4112">
        <w:rPr>
          <w:rFonts w:ascii="Times New Roman" w:hAnsi="Times New Roman" w:cs="Times New Roman"/>
          <w:sz w:val="24"/>
          <w:szCs w:val="24"/>
        </w:rPr>
        <w:t>, С, Р  ________________, ______________, ______________</w:t>
      </w:r>
    </w:p>
    <w:p w:rsidR="00295440" w:rsidRPr="00AD4112" w:rsidRDefault="00295440" w:rsidP="00AD4112">
      <w:pPr>
        <w:numPr>
          <w:ilvl w:val="0"/>
          <w:numId w:val="35"/>
        </w:numPr>
        <w:suppressAutoHyphens/>
        <w:spacing w:after="0" w:line="240" w:lineRule="auto"/>
        <w:rPr>
          <w:rFonts w:ascii="Times New Roman" w:hAnsi="Times New Roman" w:cs="Times New Roman"/>
          <w:sz w:val="24"/>
          <w:szCs w:val="24"/>
        </w:rPr>
      </w:pPr>
      <w:r w:rsidRPr="00AD4112">
        <w:rPr>
          <w:rFonts w:ascii="Times New Roman" w:hAnsi="Times New Roman" w:cs="Times New Roman"/>
          <w:sz w:val="24"/>
          <w:szCs w:val="24"/>
        </w:rPr>
        <w:lastRenderedPageBreak/>
        <w:t>О, С, А, К _____________, _________________, _______________</w:t>
      </w:r>
    </w:p>
    <w:p w:rsidR="00295440" w:rsidRPr="00AD4112" w:rsidRDefault="00295440" w:rsidP="00AD4112">
      <w:pPr>
        <w:numPr>
          <w:ilvl w:val="0"/>
          <w:numId w:val="38"/>
        </w:numPr>
        <w:suppressAutoHyphens/>
        <w:spacing w:after="0" w:line="240" w:lineRule="auto"/>
        <w:rPr>
          <w:rFonts w:ascii="Times New Roman" w:hAnsi="Times New Roman" w:cs="Times New Roman"/>
          <w:b/>
          <w:sz w:val="24"/>
          <w:szCs w:val="24"/>
        </w:rPr>
      </w:pPr>
      <w:r w:rsidRPr="00AD4112">
        <w:rPr>
          <w:rFonts w:ascii="Times New Roman" w:hAnsi="Times New Roman" w:cs="Times New Roman"/>
          <w:b/>
          <w:sz w:val="24"/>
          <w:szCs w:val="24"/>
        </w:rPr>
        <w:t>Напиши по аналогии. (2 б)</w:t>
      </w:r>
    </w:p>
    <w:p w:rsidR="00295440" w:rsidRPr="00AD4112" w:rsidRDefault="00295440" w:rsidP="00AD4112">
      <w:pPr>
        <w:numPr>
          <w:ilvl w:val="0"/>
          <w:numId w:val="37"/>
        </w:numPr>
        <w:suppressAutoHyphens/>
        <w:spacing w:after="0" w:line="240" w:lineRule="auto"/>
        <w:rPr>
          <w:rFonts w:ascii="Times New Roman" w:hAnsi="Times New Roman" w:cs="Times New Roman"/>
          <w:sz w:val="24"/>
          <w:szCs w:val="24"/>
        </w:rPr>
      </w:pPr>
      <w:r w:rsidRPr="00AD4112">
        <w:rPr>
          <w:rFonts w:ascii="Times New Roman" w:hAnsi="Times New Roman" w:cs="Times New Roman"/>
          <w:sz w:val="24"/>
          <w:szCs w:val="24"/>
        </w:rPr>
        <w:t>Птица – крылья, рыба - …</w:t>
      </w:r>
      <w:proofErr w:type="gramStart"/>
      <w:r w:rsidRPr="00AD4112">
        <w:rPr>
          <w:rFonts w:ascii="Times New Roman" w:hAnsi="Times New Roman" w:cs="Times New Roman"/>
          <w:sz w:val="24"/>
          <w:szCs w:val="24"/>
        </w:rPr>
        <w:t xml:space="preserve"> .</w:t>
      </w:r>
      <w:proofErr w:type="gramEnd"/>
    </w:p>
    <w:p w:rsidR="00295440" w:rsidRPr="00AD4112" w:rsidRDefault="00295440" w:rsidP="00AD4112">
      <w:pPr>
        <w:numPr>
          <w:ilvl w:val="0"/>
          <w:numId w:val="37"/>
        </w:numPr>
        <w:suppressAutoHyphens/>
        <w:spacing w:after="0" w:line="240" w:lineRule="auto"/>
        <w:rPr>
          <w:rFonts w:ascii="Times New Roman" w:hAnsi="Times New Roman" w:cs="Times New Roman"/>
          <w:sz w:val="24"/>
          <w:szCs w:val="24"/>
        </w:rPr>
      </w:pPr>
      <w:r w:rsidRPr="00AD4112">
        <w:rPr>
          <w:rFonts w:ascii="Times New Roman" w:hAnsi="Times New Roman" w:cs="Times New Roman"/>
          <w:sz w:val="24"/>
          <w:szCs w:val="24"/>
        </w:rPr>
        <w:t>Трактор – гусеницы, автомобиль - …</w:t>
      </w:r>
      <w:proofErr w:type="gramStart"/>
      <w:r w:rsidRPr="00AD4112">
        <w:rPr>
          <w:rFonts w:ascii="Times New Roman" w:hAnsi="Times New Roman" w:cs="Times New Roman"/>
          <w:sz w:val="24"/>
          <w:szCs w:val="24"/>
        </w:rPr>
        <w:t xml:space="preserve"> .</w:t>
      </w:r>
      <w:proofErr w:type="gramEnd"/>
    </w:p>
    <w:p w:rsidR="00295440" w:rsidRPr="00AD4112" w:rsidRDefault="00295440" w:rsidP="00AD4112">
      <w:pPr>
        <w:numPr>
          <w:ilvl w:val="0"/>
          <w:numId w:val="37"/>
        </w:numPr>
        <w:suppressAutoHyphens/>
        <w:spacing w:after="0" w:line="240" w:lineRule="auto"/>
        <w:rPr>
          <w:rFonts w:ascii="Times New Roman" w:hAnsi="Times New Roman" w:cs="Times New Roman"/>
          <w:sz w:val="24"/>
          <w:szCs w:val="24"/>
        </w:rPr>
      </w:pPr>
      <w:r w:rsidRPr="00AD4112">
        <w:rPr>
          <w:rFonts w:ascii="Times New Roman" w:hAnsi="Times New Roman" w:cs="Times New Roman"/>
          <w:sz w:val="24"/>
          <w:szCs w:val="24"/>
        </w:rPr>
        <w:t>Завод – цех, школа - …</w:t>
      </w:r>
      <w:proofErr w:type="gramStart"/>
      <w:r w:rsidRPr="00AD4112">
        <w:rPr>
          <w:rFonts w:ascii="Times New Roman" w:hAnsi="Times New Roman" w:cs="Times New Roman"/>
          <w:sz w:val="24"/>
          <w:szCs w:val="24"/>
        </w:rPr>
        <w:t xml:space="preserve"> .</w:t>
      </w:r>
      <w:proofErr w:type="gramEnd"/>
    </w:p>
    <w:p w:rsidR="00295440" w:rsidRPr="00AD4112" w:rsidRDefault="00295440" w:rsidP="00AD4112">
      <w:pPr>
        <w:numPr>
          <w:ilvl w:val="0"/>
          <w:numId w:val="37"/>
        </w:numPr>
        <w:suppressAutoHyphens/>
        <w:spacing w:after="0" w:line="240" w:lineRule="auto"/>
        <w:rPr>
          <w:rFonts w:ascii="Times New Roman" w:hAnsi="Times New Roman" w:cs="Times New Roman"/>
          <w:sz w:val="24"/>
          <w:szCs w:val="24"/>
        </w:rPr>
      </w:pPr>
      <w:r w:rsidRPr="00AD4112">
        <w:rPr>
          <w:rFonts w:ascii="Times New Roman" w:hAnsi="Times New Roman" w:cs="Times New Roman"/>
          <w:sz w:val="24"/>
          <w:szCs w:val="24"/>
        </w:rPr>
        <w:t>Альпинист – горы, пловец - …</w:t>
      </w:r>
      <w:proofErr w:type="gramStart"/>
      <w:r w:rsidRPr="00AD4112">
        <w:rPr>
          <w:rFonts w:ascii="Times New Roman" w:hAnsi="Times New Roman" w:cs="Times New Roman"/>
          <w:sz w:val="24"/>
          <w:szCs w:val="24"/>
        </w:rPr>
        <w:t xml:space="preserve"> .</w:t>
      </w:r>
      <w:proofErr w:type="gramEnd"/>
    </w:p>
    <w:p w:rsidR="00295440" w:rsidRPr="00AD4112" w:rsidRDefault="00295440" w:rsidP="00AD4112">
      <w:pPr>
        <w:numPr>
          <w:ilvl w:val="0"/>
          <w:numId w:val="38"/>
        </w:numPr>
        <w:suppressAutoHyphens/>
        <w:spacing w:after="0" w:line="240" w:lineRule="auto"/>
        <w:rPr>
          <w:rFonts w:ascii="Times New Roman" w:hAnsi="Times New Roman" w:cs="Times New Roman"/>
          <w:b/>
          <w:sz w:val="24"/>
          <w:szCs w:val="24"/>
        </w:rPr>
      </w:pPr>
      <w:r w:rsidRPr="00AD4112">
        <w:rPr>
          <w:rFonts w:ascii="Times New Roman" w:hAnsi="Times New Roman" w:cs="Times New Roman"/>
          <w:b/>
          <w:sz w:val="24"/>
          <w:szCs w:val="24"/>
        </w:rPr>
        <w:t>Учись рассуждать. (1 б)</w:t>
      </w:r>
    </w:p>
    <w:p w:rsidR="00295440" w:rsidRPr="00AD4112" w:rsidRDefault="00295440" w:rsidP="00AD4112">
      <w:pPr>
        <w:spacing w:after="0" w:line="240" w:lineRule="auto"/>
        <w:rPr>
          <w:rFonts w:ascii="Times New Roman" w:hAnsi="Times New Roman" w:cs="Times New Roman"/>
          <w:sz w:val="24"/>
          <w:szCs w:val="24"/>
        </w:rPr>
      </w:pPr>
      <w:r w:rsidRPr="00AD4112">
        <w:rPr>
          <w:rFonts w:ascii="Times New Roman" w:hAnsi="Times New Roman" w:cs="Times New Roman"/>
          <w:sz w:val="24"/>
          <w:szCs w:val="24"/>
        </w:rPr>
        <w:t>На прилавке лежат арбузы. Если каждый из троих покупателей купит 2 арбуза, то арбузов на прилавке не останется. Сколько было арбузов?</w:t>
      </w:r>
    </w:p>
    <w:p w:rsidR="00295440" w:rsidRPr="00AD4112" w:rsidRDefault="00295440" w:rsidP="00AD4112">
      <w:pPr>
        <w:numPr>
          <w:ilvl w:val="0"/>
          <w:numId w:val="38"/>
        </w:numPr>
        <w:spacing w:after="0" w:line="240" w:lineRule="auto"/>
        <w:rPr>
          <w:rFonts w:ascii="Times New Roman" w:hAnsi="Times New Roman" w:cs="Times New Roman"/>
          <w:b/>
          <w:sz w:val="24"/>
          <w:szCs w:val="24"/>
        </w:rPr>
      </w:pPr>
      <w:r w:rsidRPr="00AD4112">
        <w:rPr>
          <w:rFonts w:ascii="Times New Roman" w:hAnsi="Times New Roman" w:cs="Times New Roman"/>
          <w:b/>
          <w:sz w:val="24"/>
          <w:szCs w:val="24"/>
        </w:rPr>
        <w:t>Разгадай закономерность и дорисуй. (1 б)</w:t>
      </w:r>
    </w:p>
    <w:p w:rsidR="00295440" w:rsidRPr="00AD4112" w:rsidRDefault="00AA6475" w:rsidP="00AD4112">
      <w:pPr>
        <w:spacing w:after="0" w:line="240" w:lineRule="auto"/>
        <w:ind w:left="360"/>
        <w:rPr>
          <w:rFonts w:ascii="Times New Roman" w:hAnsi="Times New Roman" w:cs="Times New Roman"/>
          <w:b/>
          <w:sz w:val="24"/>
          <w:szCs w:val="24"/>
        </w:rPr>
      </w:pPr>
      <w:r w:rsidRPr="00AA6475">
        <w:rPr>
          <w:rFonts w:ascii="Times New Roman" w:hAnsi="Times New Roman" w:cs="Times New Roman"/>
          <w:sz w:val="24"/>
          <w:szCs w:val="24"/>
        </w:rPr>
        <w:pict>
          <v:shapetype id="_x0000_t4" coordsize="21600,21600" o:spt="4" path="m10800,l,10800,10800,21600,21600,10800xe">
            <v:stroke joinstyle="miter"/>
            <v:path gradientshapeok="t" o:connecttype="rect" textboxrect="5400,5400,16200,16200"/>
          </v:shapetype>
          <v:shape id="_x0000_s1026" type="#_x0000_t4" style="position:absolute;left:0;text-align:left;margin-left:0;margin-top:3.9pt;width:95.65pt;height:95.65pt;z-index:251660288" strokeweight=".26mm">
            <v:fill color2="black"/>
            <v:textbox style="mso-rotate-with-shape:t">
              <w:txbxContent>
                <w:p w:rsidR="00214BE9" w:rsidRDefault="00214BE9" w:rsidP="00295440">
                  <w:pPr>
                    <w:rPr>
                      <w:sz w:val="32"/>
                      <w:szCs w:val="32"/>
                    </w:rPr>
                  </w:pPr>
                  <w:r>
                    <w:rPr>
                      <w:sz w:val="32"/>
                      <w:szCs w:val="32"/>
                    </w:rPr>
                    <w:t>+                  =</w:t>
                  </w:r>
                </w:p>
              </w:txbxContent>
            </v:textbox>
          </v:shape>
        </w:pict>
      </w:r>
      <w:r w:rsidRPr="00AA6475">
        <w:rPr>
          <w:rFonts w:ascii="Times New Roman" w:hAnsi="Times New Roman" w:cs="Times New Roman"/>
          <w:sz w:val="24"/>
          <w:szCs w:val="24"/>
        </w:rPr>
        <w:pict>
          <v:shape id="_x0000_s1027" type="#_x0000_t4" style="position:absolute;left:0;text-align:left;margin-left:138pt;margin-top:9.55pt;width:95.65pt;height:95.25pt;z-index:251661312" strokeweight=".26mm">
            <v:fill color2="black"/>
            <v:textbox style="mso-rotate-with-shape:t">
              <w:txbxContent>
                <w:p w:rsidR="00214BE9" w:rsidRDefault="00214BE9" w:rsidP="00295440">
                  <w:pPr>
                    <w:rPr>
                      <w:sz w:val="32"/>
                      <w:szCs w:val="32"/>
                    </w:rPr>
                  </w:pPr>
                  <w:r>
                    <w:rPr>
                      <w:sz w:val="32"/>
                      <w:szCs w:val="32"/>
                    </w:rPr>
                    <w:t>+=++=</w:t>
                  </w:r>
                </w:p>
                <w:p w:rsidR="00214BE9" w:rsidRDefault="00214BE9" w:rsidP="00295440">
                  <w:r>
                    <w:t>=+=++</w:t>
                  </w:r>
                </w:p>
              </w:txbxContent>
            </v:textbox>
          </v:shape>
        </w:pict>
      </w:r>
      <w:r w:rsidRPr="00AA6475">
        <w:rPr>
          <w:rFonts w:ascii="Times New Roman" w:hAnsi="Times New Roman" w:cs="Times New Roman"/>
          <w:sz w:val="24"/>
          <w:szCs w:val="24"/>
        </w:rPr>
        <w:pict>
          <v:shape id="_x0000_s1028" type="#_x0000_t4" style="position:absolute;left:0;text-align:left;margin-left:282pt;margin-top:11.8pt;width:95.65pt;height:99pt;z-index:251662336" strokeweight=".26mm">
            <v:fill color2="black"/>
            <v:textbox style="mso-rotate-with-shape:t">
              <w:txbxContent>
                <w:p w:rsidR="00214BE9" w:rsidRDefault="00214BE9" w:rsidP="00295440">
                  <w:pPr>
                    <w:rPr>
                      <w:sz w:val="32"/>
                      <w:szCs w:val="32"/>
                    </w:rPr>
                  </w:pPr>
                  <w:r>
                    <w:rPr>
                      <w:sz w:val="32"/>
                      <w:szCs w:val="32"/>
                    </w:rPr>
                    <w:t>++===+++</w:t>
                  </w:r>
                </w:p>
              </w:txbxContent>
            </v:textbox>
          </v:shape>
        </w:pict>
      </w:r>
      <w:r w:rsidRPr="00AA6475">
        <w:rPr>
          <w:rFonts w:ascii="Times New Roman" w:hAnsi="Times New Roman" w:cs="Times New Roman"/>
          <w:sz w:val="24"/>
          <w:szCs w:val="24"/>
        </w:rPr>
        <w:pict>
          <v:shape id="_x0000_s1029" type="#_x0000_t4" style="position:absolute;left:0;text-align:left;margin-left:402pt;margin-top:11.05pt;width:95.65pt;height:95.65pt;z-index:251663360;mso-wrap-style:none;v-text-anchor:middle" strokeweight=".26mm">
            <v:fill color2="black"/>
          </v:shape>
        </w:pict>
      </w:r>
    </w:p>
    <w:p w:rsidR="00295440" w:rsidRPr="00AD4112" w:rsidRDefault="00295440" w:rsidP="00AD4112">
      <w:pPr>
        <w:spacing w:after="0" w:line="240" w:lineRule="auto"/>
        <w:rPr>
          <w:rFonts w:ascii="Times New Roman" w:hAnsi="Times New Roman" w:cs="Times New Roman"/>
          <w:sz w:val="24"/>
          <w:szCs w:val="24"/>
        </w:rPr>
      </w:pPr>
    </w:p>
    <w:p w:rsidR="00295440" w:rsidRPr="00AD4112" w:rsidRDefault="00295440" w:rsidP="00AD4112">
      <w:pPr>
        <w:spacing w:after="0" w:line="240" w:lineRule="auto"/>
        <w:rPr>
          <w:rFonts w:ascii="Times New Roman" w:hAnsi="Times New Roman" w:cs="Times New Roman"/>
          <w:sz w:val="24"/>
          <w:szCs w:val="24"/>
        </w:rPr>
      </w:pPr>
    </w:p>
    <w:p w:rsidR="00295440" w:rsidRPr="00AD4112" w:rsidRDefault="00295440" w:rsidP="00AD4112">
      <w:pPr>
        <w:spacing w:after="0" w:line="240" w:lineRule="auto"/>
        <w:rPr>
          <w:rFonts w:ascii="Times New Roman" w:hAnsi="Times New Roman" w:cs="Times New Roman"/>
          <w:sz w:val="24"/>
          <w:szCs w:val="24"/>
        </w:rPr>
      </w:pPr>
    </w:p>
    <w:p w:rsidR="00295440" w:rsidRPr="00AD4112" w:rsidRDefault="00295440" w:rsidP="00AD4112">
      <w:pPr>
        <w:spacing w:after="0" w:line="240" w:lineRule="auto"/>
        <w:rPr>
          <w:rFonts w:ascii="Times New Roman" w:hAnsi="Times New Roman" w:cs="Times New Roman"/>
          <w:sz w:val="24"/>
          <w:szCs w:val="24"/>
        </w:rPr>
      </w:pPr>
    </w:p>
    <w:p w:rsidR="00295440" w:rsidRPr="00AD4112" w:rsidRDefault="00295440" w:rsidP="00AD4112">
      <w:pPr>
        <w:spacing w:after="0" w:line="240" w:lineRule="auto"/>
        <w:rPr>
          <w:rFonts w:ascii="Times New Roman" w:hAnsi="Times New Roman" w:cs="Times New Roman"/>
          <w:b/>
          <w:sz w:val="24"/>
          <w:szCs w:val="24"/>
        </w:rPr>
      </w:pPr>
    </w:p>
    <w:p w:rsidR="00295440" w:rsidRPr="00AD4112" w:rsidRDefault="00295440" w:rsidP="00AD4112">
      <w:pPr>
        <w:spacing w:after="0" w:line="240" w:lineRule="auto"/>
        <w:rPr>
          <w:rFonts w:ascii="Times New Roman" w:hAnsi="Times New Roman" w:cs="Times New Roman"/>
          <w:b/>
          <w:sz w:val="24"/>
          <w:szCs w:val="24"/>
        </w:rPr>
      </w:pPr>
    </w:p>
    <w:p w:rsidR="00295440" w:rsidRPr="00AD4112" w:rsidRDefault="00295440" w:rsidP="00AD4112">
      <w:pPr>
        <w:numPr>
          <w:ilvl w:val="0"/>
          <w:numId w:val="38"/>
        </w:numPr>
        <w:suppressAutoHyphens/>
        <w:spacing w:after="0" w:line="240" w:lineRule="auto"/>
        <w:rPr>
          <w:rFonts w:ascii="Times New Roman" w:hAnsi="Times New Roman" w:cs="Times New Roman"/>
          <w:b/>
          <w:sz w:val="24"/>
          <w:szCs w:val="24"/>
        </w:rPr>
      </w:pPr>
      <w:r w:rsidRPr="00AD4112">
        <w:rPr>
          <w:rFonts w:ascii="Times New Roman" w:hAnsi="Times New Roman" w:cs="Times New Roman"/>
          <w:b/>
          <w:sz w:val="24"/>
          <w:szCs w:val="24"/>
        </w:rPr>
        <w:t>Нарисуй недостающую фигуру. (1 б)</w:t>
      </w:r>
    </w:p>
    <w:tbl>
      <w:tblPr>
        <w:tblW w:w="0" w:type="auto"/>
        <w:tblInd w:w="-5" w:type="dxa"/>
        <w:tblLayout w:type="fixed"/>
        <w:tblLook w:val="0000"/>
      </w:tblPr>
      <w:tblGrid>
        <w:gridCol w:w="3190"/>
        <w:gridCol w:w="3190"/>
        <w:gridCol w:w="3201"/>
      </w:tblGrid>
      <w:tr w:rsidR="00295440" w:rsidRPr="00AD4112" w:rsidTr="00214BE9">
        <w:tc>
          <w:tcPr>
            <w:tcW w:w="3190" w:type="dxa"/>
            <w:tcBorders>
              <w:top w:val="single" w:sz="4" w:space="0" w:color="000000"/>
              <w:left w:val="single" w:sz="4" w:space="0" w:color="000000"/>
              <w:bottom w:val="single" w:sz="4" w:space="0" w:color="000000"/>
            </w:tcBorders>
            <w:shd w:val="clear" w:color="auto" w:fill="auto"/>
          </w:tcPr>
          <w:p w:rsidR="00295440" w:rsidRPr="00AD4112" w:rsidRDefault="00AA6475" w:rsidP="00AD4112">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pict>
                <v:shapetype id="_x0000_t6" coordsize="21600,21600" o:spt="6" path="m,l,21600r21600,xe">
                  <v:stroke joinstyle="miter"/>
                  <v:path gradientshapeok="t" o:connecttype="custom" o:connectlocs="0,0;0,10800;0,21600;10800,21600;21600,21600;10800,10800" textboxrect="1800,12600,12600,19800"/>
                </v:shapetype>
                <v:shape id="_x0000_s1031" type="#_x0000_t6" style="position:absolute;margin-left:1in;margin-top:2.05pt;width:24pt;height:14.25pt;z-index:251665408;mso-wrap-style:none;v-text-anchor:middle" strokeweight=".26mm">
                  <v:fill color2="black"/>
                </v:shape>
              </w:pict>
            </w:r>
          </w:p>
        </w:tc>
        <w:tc>
          <w:tcPr>
            <w:tcW w:w="3190" w:type="dxa"/>
            <w:tcBorders>
              <w:top w:val="single" w:sz="4" w:space="0" w:color="000000"/>
              <w:left w:val="single" w:sz="4" w:space="0" w:color="000000"/>
              <w:bottom w:val="single" w:sz="4" w:space="0" w:color="000000"/>
            </w:tcBorders>
            <w:shd w:val="clear" w:color="auto" w:fill="auto"/>
          </w:tcPr>
          <w:p w:rsidR="00295440" w:rsidRPr="00AD4112" w:rsidRDefault="00AA6475" w:rsidP="00AD4112">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pict>
                <v:oval id="_x0000_s1033" style="position:absolute;margin-left:56.2pt;margin-top:2.8pt;width:23.25pt;height:13.9pt;z-index:251667456;mso-wrap-style:none;mso-position-horizontal-relative:text;mso-position-vertical-relative:text;v-text-anchor:middle" strokeweight=".26mm">
                  <v:fill color2="black"/>
                  <v:stroke joinstyle="miter"/>
                </v:oval>
              </w:pic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295440" w:rsidRPr="00AD4112" w:rsidRDefault="00AA6475" w:rsidP="00AD4112">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pict>
                <v:rect id="_x0000_s1036" style="position:absolute;margin-left:53pt;margin-top:.55pt;width:33pt;height:14.25pt;z-index:251670528;mso-wrap-style:none;mso-position-horizontal-relative:text;mso-position-vertical-relative:text;v-text-anchor:middle" strokeweight=".26mm">
                  <v:fill color2="black"/>
                </v:rect>
              </w:pict>
            </w:r>
          </w:p>
        </w:tc>
      </w:tr>
      <w:tr w:rsidR="00295440" w:rsidRPr="00AD4112" w:rsidTr="00214BE9">
        <w:tc>
          <w:tcPr>
            <w:tcW w:w="3190" w:type="dxa"/>
            <w:tcBorders>
              <w:top w:val="single" w:sz="4" w:space="0" w:color="000000"/>
              <w:left w:val="single" w:sz="4" w:space="0" w:color="000000"/>
              <w:bottom w:val="single" w:sz="4" w:space="0" w:color="000000"/>
            </w:tcBorders>
            <w:shd w:val="clear" w:color="auto" w:fill="auto"/>
          </w:tcPr>
          <w:p w:rsidR="00295440" w:rsidRPr="00AD4112" w:rsidRDefault="00295440" w:rsidP="00AD4112">
            <w:pPr>
              <w:snapToGrid w:val="0"/>
              <w:spacing w:after="0" w:line="240" w:lineRule="auto"/>
              <w:jc w:val="center"/>
              <w:rPr>
                <w:rFonts w:ascii="Times New Roman" w:hAnsi="Times New Roman" w:cs="Times New Roman"/>
                <w:b/>
                <w:sz w:val="24"/>
                <w:szCs w:val="24"/>
              </w:rPr>
            </w:pPr>
            <w:r w:rsidRPr="00AD4112">
              <w:rPr>
                <w:rFonts w:ascii="Times New Roman" w:hAnsi="Times New Roman" w:cs="Times New Roman"/>
                <w:b/>
                <w:sz w:val="24"/>
                <w:szCs w:val="24"/>
              </w:rPr>
              <w:t>?</w:t>
            </w:r>
          </w:p>
        </w:tc>
        <w:tc>
          <w:tcPr>
            <w:tcW w:w="3190" w:type="dxa"/>
            <w:tcBorders>
              <w:top w:val="single" w:sz="4" w:space="0" w:color="000000"/>
              <w:left w:val="single" w:sz="4" w:space="0" w:color="000000"/>
              <w:bottom w:val="single" w:sz="4" w:space="0" w:color="000000"/>
            </w:tcBorders>
            <w:shd w:val="clear" w:color="auto" w:fill="auto"/>
          </w:tcPr>
          <w:p w:rsidR="00295440" w:rsidRPr="00AD4112" w:rsidRDefault="00AA6475" w:rsidP="00AD4112">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pict>
                <v:rect id="_x0000_s1035" style="position:absolute;margin-left:56.5pt;margin-top:1.9pt;width:35.25pt;height:15pt;z-index:251669504;mso-wrap-style:none;mso-position-horizontal-relative:text;mso-position-vertical-relative:text;v-text-anchor:middle" strokeweight=".26mm">
                  <v:fill color2="black"/>
                </v:rect>
              </w:pic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295440" w:rsidRPr="00AD4112" w:rsidRDefault="00AA6475" w:rsidP="00AD4112">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pict>
                <v:shape id="_x0000_s1038" type="#_x0000_t6" style="position:absolute;margin-left:59pt;margin-top:.4pt;width:23.65pt;height:15pt;z-index:251672576;mso-wrap-style:none;mso-position-horizontal-relative:text;mso-position-vertical-relative:text;v-text-anchor:middle" strokeweight=".26mm">
                  <v:fill color2="black"/>
                </v:shape>
              </w:pict>
            </w:r>
          </w:p>
        </w:tc>
      </w:tr>
      <w:tr w:rsidR="00295440" w:rsidRPr="00AD4112" w:rsidTr="00214BE9">
        <w:tc>
          <w:tcPr>
            <w:tcW w:w="3190" w:type="dxa"/>
            <w:tcBorders>
              <w:top w:val="single" w:sz="4" w:space="0" w:color="000000"/>
              <w:left w:val="single" w:sz="4" w:space="0" w:color="000000"/>
              <w:bottom w:val="single" w:sz="4" w:space="0" w:color="000000"/>
            </w:tcBorders>
            <w:shd w:val="clear" w:color="auto" w:fill="auto"/>
          </w:tcPr>
          <w:p w:rsidR="00295440" w:rsidRPr="00AD4112" w:rsidRDefault="00AA6475" w:rsidP="00AD4112">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pict>
                <v:shapetype id="_x0000_t32" coordsize="21600,21600" o:spt="32" o:oned="t" path="m,l21600,21600e" filled="f">
                  <v:path arrowok="t" fillok="f" o:connecttype="none"/>
                  <o:lock v:ext="edit" shapetype="t"/>
                </v:shapetype>
                <v:shape id="_x0000_s1030" type="#_x0000_t32" style="position:absolute;margin-left:59.7pt;margin-top:3.85pt;width:0;height:0;z-index:251664384;mso-position-horizontal-relative:text;mso-position-vertical-relative:text" o:connectortype="straight" strokeweight=".26mm">
                  <v:stroke joinstyle="miter"/>
                </v:shape>
              </w:pict>
            </w:r>
            <w:r>
              <w:rPr>
                <w:rFonts w:ascii="Times New Roman" w:hAnsi="Times New Roman" w:cs="Times New Roman"/>
                <w:sz w:val="24"/>
                <w:szCs w:val="24"/>
              </w:rPr>
              <w:pict>
                <v:rect id="_x0000_s1032" style="position:absolute;margin-left:60pt;margin-top:-.55pt;width:31.5pt;height:15.05pt;z-index:251666432;mso-wrap-style:none;mso-position-horizontal-relative:text;mso-position-vertical-relative:text;v-text-anchor:middle" strokeweight=".26mm">
                  <v:fill color2="black"/>
                </v:rect>
              </w:pict>
            </w:r>
          </w:p>
        </w:tc>
        <w:tc>
          <w:tcPr>
            <w:tcW w:w="3190" w:type="dxa"/>
            <w:tcBorders>
              <w:top w:val="single" w:sz="4" w:space="0" w:color="000000"/>
              <w:left w:val="single" w:sz="4" w:space="0" w:color="000000"/>
              <w:bottom w:val="single" w:sz="4" w:space="0" w:color="000000"/>
            </w:tcBorders>
            <w:shd w:val="clear" w:color="auto" w:fill="auto"/>
          </w:tcPr>
          <w:p w:rsidR="00295440" w:rsidRPr="00AD4112" w:rsidRDefault="00AA6475" w:rsidP="00AD4112">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pict>
                <v:shape id="_x0000_s1037" type="#_x0000_t6" style="position:absolute;margin-left:63.1pt;margin-top:-.1pt;width:24.75pt;height:14.8pt;z-index:251671552;mso-wrap-style:none;mso-position-horizontal-relative:text;mso-position-vertical-relative:text;v-text-anchor:middle" strokeweight=".26mm">
                  <v:fill color2="black"/>
                </v:shape>
              </w:pic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295440" w:rsidRPr="00AD4112" w:rsidRDefault="00AA6475" w:rsidP="00AD4112">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pict>
                <v:oval id="_x0000_s1034" style="position:absolute;margin-left:53pt;margin-top:-.6pt;width:23.65pt;height:14.75pt;z-index:251668480;mso-wrap-style:none;mso-position-horizontal-relative:text;mso-position-vertical-relative:text;v-text-anchor:middle" strokeweight=".26mm">
                  <v:fill color2="black"/>
                  <v:stroke joinstyle="miter"/>
                </v:oval>
              </w:pict>
            </w:r>
          </w:p>
        </w:tc>
      </w:tr>
    </w:tbl>
    <w:p w:rsidR="00295440" w:rsidRPr="00AD4112" w:rsidRDefault="00295440" w:rsidP="00AD4112">
      <w:pPr>
        <w:pStyle w:val="a4"/>
        <w:jc w:val="both"/>
        <w:rPr>
          <w:rFonts w:ascii="Times New Roman" w:hAnsi="Times New Roman"/>
          <w:b/>
          <w:i/>
          <w:sz w:val="24"/>
          <w:szCs w:val="24"/>
        </w:rPr>
      </w:pPr>
    </w:p>
    <w:p w:rsidR="00295440" w:rsidRPr="00AD4112" w:rsidRDefault="00295440" w:rsidP="00AD4112">
      <w:pPr>
        <w:pStyle w:val="a4"/>
        <w:jc w:val="both"/>
        <w:rPr>
          <w:rFonts w:ascii="Times New Roman" w:hAnsi="Times New Roman"/>
          <w:b/>
          <w:i/>
          <w:sz w:val="24"/>
          <w:szCs w:val="24"/>
        </w:rPr>
      </w:pPr>
      <w:r w:rsidRPr="00AD4112">
        <w:rPr>
          <w:rFonts w:ascii="Times New Roman" w:hAnsi="Times New Roman"/>
          <w:b/>
          <w:i/>
          <w:sz w:val="24"/>
          <w:szCs w:val="24"/>
        </w:rPr>
        <w:t>Выводы об уровне развития.</w:t>
      </w:r>
    </w:p>
    <w:p w:rsidR="00295440" w:rsidRPr="00AD4112" w:rsidRDefault="00295440" w:rsidP="00AD4112">
      <w:pPr>
        <w:pStyle w:val="a4"/>
        <w:jc w:val="both"/>
        <w:rPr>
          <w:rFonts w:ascii="Times New Roman" w:hAnsi="Times New Roman"/>
          <w:sz w:val="24"/>
          <w:szCs w:val="24"/>
        </w:rPr>
      </w:pPr>
      <w:r w:rsidRPr="00AD4112">
        <w:rPr>
          <w:rFonts w:ascii="Times New Roman" w:hAnsi="Times New Roman"/>
          <w:sz w:val="24"/>
          <w:szCs w:val="24"/>
        </w:rPr>
        <w:t xml:space="preserve">10 баллов – очень </w:t>
      </w:r>
      <w:proofErr w:type="gramStart"/>
      <w:r w:rsidRPr="00AD4112">
        <w:rPr>
          <w:rFonts w:ascii="Times New Roman" w:hAnsi="Times New Roman"/>
          <w:sz w:val="24"/>
          <w:szCs w:val="24"/>
        </w:rPr>
        <w:t>высокий</w:t>
      </w:r>
      <w:proofErr w:type="gramEnd"/>
      <w:r w:rsidRPr="00AD4112">
        <w:rPr>
          <w:rFonts w:ascii="Times New Roman" w:hAnsi="Times New Roman"/>
          <w:sz w:val="24"/>
          <w:szCs w:val="24"/>
        </w:rPr>
        <w:t>. (90% - 100%)</w:t>
      </w:r>
    </w:p>
    <w:p w:rsidR="00295440" w:rsidRPr="00AD4112" w:rsidRDefault="00295440" w:rsidP="00AD4112">
      <w:pPr>
        <w:pStyle w:val="a4"/>
        <w:jc w:val="both"/>
        <w:rPr>
          <w:rFonts w:ascii="Times New Roman" w:hAnsi="Times New Roman"/>
          <w:sz w:val="24"/>
          <w:szCs w:val="24"/>
        </w:rPr>
      </w:pPr>
      <w:r w:rsidRPr="00AD4112">
        <w:rPr>
          <w:rFonts w:ascii="Times New Roman" w:hAnsi="Times New Roman"/>
          <w:sz w:val="24"/>
          <w:szCs w:val="24"/>
        </w:rPr>
        <w:t xml:space="preserve">8-9 баллов – </w:t>
      </w:r>
      <w:proofErr w:type="gramStart"/>
      <w:r w:rsidRPr="00AD4112">
        <w:rPr>
          <w:rFonts w:ascii="Times New Roman" w:hAnsi="Times New Roman"/>
          <w:sz w:val="24"/>
          <w:szCs w:val="24"/>
        </w:rPr>
        <w:t>высокий</w:t>
      </w:r>
      <w:proofErr w:type="gramEnd"/>
      <w:r w:rsidRPr="00AD4112">
        <w:rPr>
          <w:rFonts w:ascii="Times New Roman" w:hAnsi="Times New Roman"/>
          <w:sz w:val="24"/>
          <w:szCs w:val="24"/>
        </w:rPr>
        <w:t>. (70% - 80%)</w:t>
      </w:r>
    </w:p>
    <w:p w:rsidR="00295440" w:rsidRPr="00AD4112" w:rsidRDefault="00295440" w:rsidP="00AD4112">
      <w:pPr>
        <w:pStyle w:val="a4"/>
        <w:jc w:val="both"/>
        <w:rPr>
          <w:rFonts w:ascii="Times New Roman" w:hAnsi="Times New Roman"/>
          <w:sz w:val="24"/>
          <w:szCs w:val="24"/>
        </w:rPr>
      </w:pPr>
      <w:r w:rsidRPr="00AD4112">
        <w:rPr>
          <w:rFonts w:ascii="Times New Roman" w:hAnsi="Times New Roman"/>
          <w:sz w:val="24"/>
          <w:szCs w:val="24"/>
        </w:rPr>
        <w:t xml:space="preserve">4-7 баллов – </w:t>
      </w:r>
      <w:proofErr w:type="gramStart"/>
      <w:r w:rsidRPr="00AD4112">
        <w:rPr>
          <w:rFonts w:ascii="Times New Roman" w:hAnsi="Times New Roman"/>
          <w:sz w:val="24"/>
          <w:szCs w:val="24"/>
        </w:rPr>
        <w:t>средний</w:t>
      </w:r>
      <w:proofErr w:type="gramEnd"/>
      <w:r w:rsidRPr="00AD4112">
        <w:rPr>
          <w:rFonts w:ascii="Times New Roman" w:hAnsi="Times New Roman"/>
          <w:sz w:val="24"/>
          <w:szCs w:val="24"/>
        </w:rPr>
        <w:t>.  (50% - 60%)</w:t>
      </w:r>
    </w:p>
    <w:p w:rsidR="00295440" w:rsidRPr="00AD4112" w:rsidRDefault="00295440" w:rsidP="00AD4112">
      <w:pPr>
        <w:pStyle w:val="a4"/>
        <w:jc w:val="both"/>
        <w:rPr>
          <w:rFonts w:ascii="Times New Roman" w:hAnsi="Times New Roman"/>
          <w:sz w:val="24"/>
          <w:szCs w:val="24"/>
        </w:rPr>
      </w:pPr>
      <w:r w:rsidRPr="00AD4112">
        <w:rPr>
          <w:rFonts w:ascii="Times New Roman" w:hAnsi="Times New Roman"/>
          <w:sz w:val="24"/>
          <w:szCs w:val="24"/>
        </w:rPr>
        <w:t xml:space="preserve">2-3 балла – </w:t>
      </w:r>
      <w:proofErr w:type="gramStart"/>
      <w:r w:rsidRPr="00AD4112">
        <w:rPr>
          <w:rFonts w:ascii="Times New Roman" w:hAnsi="Times New Roman"/>
          <w:sz w:val="24"/>
          <w:szCs w:val="24"/>
        </w:rPr>
        <w:t>низкий</w:t>
      </w:r>
      <w:proofErr w:type="gramEnd"/>
      <w:r w:rsidRPr="00AD4112">
        <w:rPr>
          <w:rFonts w:ascii="Times New Roman" w:hAnsi="Times New Roman"/>
          <w:sz w:val="24"/>
          <w:szCs w:val="24"/>
        </w:rPr>
        <w:t>.  (20% - 40%)</w:t>
      </w:r>
    </w:p>
    <w:p w:rsidR="00295440" w:rsidRPr="00AD4112" w:rsidRDefault="00295440" w:rsidP="00AD4112">
      <w:pPr>
        <w:pStyle w:val="a4"/>
        <w:numPr>
          <w:ilvl w:val="1"/>
          <w:numId w:val="29"/>
        </w:numPr>
        <w:jc w:val="both"/>
        <w:rPr>
          <w:rFonts w:ascii="Times New Roman" w:hAnsi="Times New Roman"/>
          <w:sz w:val="24"/>
          <w:szCs w:val="24"/>
        </w:rPr>
      </w:pPr>
      <w:r w:rsidRPr="00AD4112">
        <w:rPr>
          <w:rFonts w:ascii="Times New Roman" w:hAnsi="Times New Roman"/>
          <w:sz w:val="24"/>
          <w:szCs w:val="24"/>
        </w:rPr>
        <w:t>балл – очень низкий.  (10%)</w:t>
      </w:r>
    </w:p>
    <w:p w:rsidR="00295440" w:rsidRPr="00AD4112" w:rsidRDefault="00295440" w:rsidP="00AD4112">
      <w:pPr>
        <w:suppressAutoHyphens/>
        <w:spacing w:after="0" w:line="240" w:lineRule="auto"/>
        <w:rPr>
          <w:rFonts w:ascii="Times New Roman" w:hAnsi="Times New Roman" w:cs="Times New Roman"/>
          <w:b/>
          <w:sz w:val="24"/>
          <w:szCs w:val="24"/>
        </w:rPr>
      </w:pPr>
    </w:p>
    <w:p w:rsidR="00295440" w:rsidRPr="00AD4112" w:rsidRDefault="00295440" w:rsidP="00AD4112">
      <w:pPr>
        <w:pStyle w:val="a4"/>
        <w:shd w:val="clear" w:color="auto" w:fill="FFFFFF"/>
        <w:rPr>
          <w:rFonts w:ascii="Times New Roman" w:hAnsi="Times New Roman"/>
          <w:b/>
          <w:color w:val="C00000"/>
          <w:sz w:val="24"/>
          <w:szCs w:val="24"/>
        </w:rPr>
      </w:pPr>
      <w:r w:rsidRPr="00AD4112">
        <w:rPr>
          <w:rFonts w:ascii="Times New Roman" w:hAnsi="Times New Roman"/>
          <w:b/>
          <w:color w:val="C00000"/>
          <w:sz w:val="24"/>
          <w:szCs w:val="24"/>
        </w:rPr>
        <w:t>Приложение 2</w:t>
      </w:r>
    </w:p>
    <w:p w:rsidR="00295440" w:rsidRPr="00AD4112" w:rsidRDefault="00295440" w:rsidP="00AD4112">
      <w:pPr>
        <w:pStyle w:val="a4"/>
        <w:rPr>
          <w:rFonts w:ascii="Times New Roman" w:hAnsi="Times New Roman"/>
          <w:b/>
          <w:i/>
          <w:sz w:val="24"/>
          <w:szCs w:val="24"/>
        </w:rPr>
      </w:pPr>
      <w:r w:rsidRPr="00AD4112">
        <w:rPr>
          <w:rFonts w:ascii="Times New Roman" w:hAnsi="Times New Roman"/>
          <w:sz w:val="24"/>
          <w:szCs w:val="24"/>
        </w:rPr>
        <w:t xml:space="preserve">Урок 11 </w:t>
      </w:r>
      <w:r w:rsidRPr="00AD4112">
        <w:rPr>
          <w:rFonts w:ascii="Times New Roman" w:hAnsi="Times New Roman"/>
          <w:b/>
          <w:i/>
          <w:sz w:val="24"/>
          <w:szCs w:val="24"/>
        </w:rPr>
        <w:t xml:space="preserve">  Тема: «Подбери картинки», «Кто больше составит пар»</w:t>
      </w:r>
    </w:p>
    <w:p w:rsidR="00295440" w:rsidRPr="00AD4112" w:rsidRDefault="00295440" w:rsidP="00AD4112">
      <w:pPr>
        <w:pStyle w:val="a4"/>
        <w:rPr>
          <w:rFonts w:ascii="Times New Roman" w:hAnsi="Times New Roman"/>
          <w:sz w:val="24"/>
          <w:szCs w:val="24"/>
        </w:rPr>
      </w:pPr>
      <w:r w:rsidRPr="00AD4112">
        <w:rPr>
          <w:rFonts w:ascii="Times New Roman" w:hAnsi="Times New Roman"/>
          <w:sz w:val="24"/>
          <w:szCs w:val="24"/>
        </w:rPr>
        <w:t>Цель:  Учить объединять предметы по признакам.</w:t>
      </w:r>
    </w:p>
    <w:p w:rsidR="00295440" w:rsidRPr="00AD4112" w:rsidRDefault="00295440" w:rsidP="00AD4112">
      <w:pPr>
        <w:pStyle w:val="a4"/>
        <w:ind w:firstLine="708"/>
        <w:rPr>
          <w:rFonts w:ascii="Times New Roman" w:hAnsi="Times New Roman"/>
          <w:b/>
          <w:sz w:val="24"/>
          <w:szCs w:val="24"/>
        </w:rPr>
      </w:pPr>
      <w:r w:rsidRPr="00AD4112">
        <w:rPr>
          <w:rFonts w:ascii="Times New Roman" w:hAnsi="Times New Roman"/>
          <w:b/>
          <w:sz w:val="24"/>
          <w:szCs w:val="24"/>
        </w:rPr>
        <w:t>Разминка.</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Скажи по – другому:</w:t>
      </w:r>
    </w:p>
    <w:p w:rsidR="00295440" w:rsidRPr="00AD4112" w:rsidRDefault="00295440" w:rsidP="00AD4112">
      <w:pPr>
        <w:pStyle w:val="a4"/>
        <w:numPr>
          <w:ilvl w:val="0"/>
          <w:numId w:val="30"/>
        </w:numPr>
        <w:rPr>
          <w:rFonts w:ascii="Times New Roman" w:hAnsi="Times New Roman"/>
          <w:sz w:val="24"/>
          <w:szCs w:val="24"/>
        </w:rPr>
      </w:pPr>
      <w:r w:rsidRPr="00AD4112">
        <w:rPr>
          <w:rFonts w:ascii="Times New Roman" w:hAnsi="Times New Roman"/>
          <w:sz w:val="24"/>
          <w:szCs w:val="24"/>
        </w:rPr>
        <w:t>Дети - …(ребята, малыши, детвора)</w:t>
      </w:r>
    </w:p>
    <w:p w:rsidR="00295440" w:rsidRPr="00AD4112" w:rsidRDefault="00295440" w:rsidP="00AD4112">
      <w:pPr>
        <w:pStyle w:val="a4"/>
        <w:numPr>
          <w:ilvl w:val="0"/>
          <w:numId w:val="30"/>
        </w:numPr>
        <w:rPr>
          <w:rFonts w:ascii="Times New Roman" w:hAnsi="Times New Roman"/>
          <w:sz w:val="24"/>
          <w:szCs w:val="24"/>
        </w:rPr>
      </w:pPr>
      <w:r w:rsidRPr="00AD4112">
        <w:rPr>
          <w:rFonts w:ascii="Times New Roman" w:hAnsi="Times New Roman"/>
          <w:sz w:val="24"/>
          <w:szCs w:val="24"/>
        </w:rPr>
        <w:t>Дом - …</w:t>
      </w:r>
    </w:p>
    <w:p w:rsidR="00295440" w:rsidRPr="00AD4112" w:rsidRDefault="00295440" w:rsidP="00AD4112">
      <w:pPr>
        <w:pStyle w:val="a4"/>
        <w:numPr>
          <w:ilvl w:val="0"/>
          <w:numId w:val="30"/>
        </w:numPr>
        <w:rPr>
          <w:rFonts w:ascii="Times New Roman" w:hAnsi="Times New Roman"/>
          <w:sz w:val="24"/>
          <w:szCs w:val="24"/>
        </w:rPr>
      </w:pPr>
      <w:r w:rsidRPr="00AD4112">
        <w:rPr>
          <w:rFonts w:ascii="Times New Roman" w:hAnsi="Times New Roman"/>
          <w:sz w:val="24"/>
          <w:szCs w:val="24"/>
        </w:rPr>
        <w:t>Заяц - …</w:t>
      </w:r>
    </w:p>
    <w:p w:rsidR="00295440" w:rsidRPr="00AD4112" w:rsidRDefault="00295440" w:rsidP="00AD4112">
      <w:pPr>
        <w:pStyle w:val="a4"/>
        <w:numPr>
          <w:ilvl w:val="0"/>
          <w:numId w:val="30"/>
        </w:numPr>
        <w:rPr>
          <w:rFonts w:ascii="Times New Roman" w:hAnsi="Times New Roman"/>
          <w:sz w:val="24"/>
          <w:szCs w:val="24"/>
        </w:rPr>
      </w:pPr>
      <w:r w:rsidRPr="00AD4112">
        <w:rPr>
          <w:rFonts w:ascii="Times New Roman" w:hAnsi="Times New Roman"/>
          <w:sz w:val="24"/>
          <w:szCs w:val="24"/>
        </w:rPr>
        <w:t>Аккуратный - …</w:t>
      </w:r>
    </w:p>
    <w:p w:rsidR="00295440" w:rsidRPr="00AD4112" w:rsidRDefault="00295440" w:rsidP="00AD4112">
      <w:pPr>
        <w:pStyle w:val="a4"/>
        <w:numPr>
          <w:ilvl w:val="0"/>
          <w:numId w:val="30"/>
        </w:numPr>
        <w:rPr>
          <w:rFonts w:ascii="Times New Roman" w:hAnsi="Times New Roman"/>
          <w:sz w:val="24"/>
          <w:szCs w:val="24"/>
        </w:rPr>
      </w:pPr>
      <w:r w:rsidRPr="00AD4112">
        <w:rPr>
          <w:rFonts w:ascii="Times New Roman" w:hAnsi="Times New Roman"/>
          <w:sz w:val="24"/>
          <w:szCs w:val="24"/>
        </w:rPr>
        <w:t>Грустный - …</w:t>
      </w:r>
    </w:p>
    <w:p w:rsidR="00295440" w:rsidRPr="00AD4112" w:rsidRDefault="00295440" w:rsidP="00AD4112">
      <w:pPr>
        <w:pStyle w:val="a4"/>
        <w:numPr>
          <w:ilvl w:val="0"/>
          <w:numId w:val="30"/>
        </w:numPr>
        <w:rPr>
          <w:rFonts w:ascii="Times New Roman" w:hAnsi="Times New Roman"/>
          <w:sz w:val="24"/>
          <w:szCs w:val="24"/>
        </w:rPr>
      </w:pPr>
      <w:r w:rsidRPr="00AD4112">
        <w:rPr>
          <w:rFonts w:ascii="Times New Roman" w:hAnsi="Times New Roman"/>
          <w:sz w:val="24"/>
          <w:szCs w:val="24"/>
        </w:rPr>
        <w:t>Крупный - …</w:t>
      </w:r>
    </w:p>
    <w:p w:rsidR="00295440" w:rsidRPr="00AD4112" w:rsidRDefault="00295440" w:rsidP="00AD4112">
      <w:pPr>
        <w:pStyle w:val="a4"/>
        <w:numPr>
          <w:ilvl w:val="0"/>
          <w:numId w:val="30"/>
        </w:numPr>
        <w:rPr>
          <w:rFonts w:ascii="Times New Roman" w:hAnsi="Times New Roman"/>
          <w:sz w:val="24"/>
          <w:szCs w:val="24"/>
        </w:rPr>
      </w:pPr>
      <w:r w:rsidRPr="00AD4112">
        <w:rPr>
          <w:rFonts w:ascii="Times New Roman" w:hAnsi="Times New Roman"/>
          <w:sz w:val="24"/>
          <w:szCs w:val="24"/>
        </w:rPr>
        <w:t>Бежать - …</w:t>
      </w:r>
    </w:p>
    <w:p w:rsidR="00295440" w:rsidRPr="00AD4112" w:rsidRDefault="00295440" w:rsidP="00AD4112">
      <w:pPr>
        <w:pStyle w:val="a4"/>
        <w:numPr>
          <w:ilvl w:val="0"/>
          <w:numId w:val="30"/>
        </w:numPr>
        <w:rPr>
          <w:rFonts w:ascii="Times New Roman" w:hAnsi="Times New Roman"/>
          <w:sz w:val="24"/>
          <w:szCs w:val="24"/>
        </w:rPr>
      </w:pPr>
      <w:r w:rsidRPr="00AD4112">
        <w:rPr>
          <w:rFonts w:ascii="Times New Roman" w:hAnsi="Times New Roman"/>
          <w:sz w:val="24"/>
          <w:szCs w:val="24"/>
        </w:rPr>
        <w:t>Веселиться - …</w:t>
      </w:r>
    </w:p>
    <w:p w:rsidR="00295440" w:rsidRPr="00AD4112" w:rsidRDefault="00295440" w:rsidP="00AD4112">
      <w:pPr>
        <w:pStyle w:val="a4"/>
        <w:numPr>
          <w:ilvl w:val="0"/>
          <w:numId w:val="30"/>
        </w:numPr>
        <w:rPr>
          <w:rFonts w:ascii="Times New Roman" w:hAnsi="Times New Roman"/>
          <w:sz w:val="24"/>
          <w:szCs w:val="24"/>
        </w:rPr>
      </w:pPr>
      <w:r w:rsidRPr="00AD4112">
        <w:rPr>
          <w:rFonts w:ascii="Times New Roman" w:hAnsi="Times New Roman"/>
          <w:sz w:val="24"/>
          <w:szCs w:val="24"/>
        </w:rPr>
        <w:t>Идти - …</w:t>
      </w:r>
    </w:p>
    <w:p w:rsidR="00295440" w:rsidRPr="00AD4112" w:rsidRDefault="00295440" w:rsidP="00AD4112">
      <w:pPr>
        <w:pStyle w:val="a4"/>
        <w:numPr>
          <w:ilvl w:val="0"/>
          <w:numId w:val="30"/>
        </w:numPr>
        <w:rPr>
          <w:rFonts w:ascii="Times New Roman" w:hAnsi="Times New Roman"/>
          <w:sz w:val="24"/>
          <w:szCs w:val="24"/>
        </w:rPr>
      </w:pPr>
      <w:r w:rsidRPr="00AD4112">
        <w:rPr>
          <w:rFonts w:ascii="Times New Roman" w:hAnsi="Times New Roman"/>
          <w:sz w:val="24"/>
          <w:szCs w:val="24"/>
        </w:rPr>
        <w:t>Плакать - …</w:t>
      </w:r>
    </w:p>
    <w:p w:rsidR="00295440" w:rsidRPr="00AD4112" w:rsidRDefault="00295440" w:rsidP="00AD4112">
      <w:pPr>
        <w:pStyle w:val="a4"/>
        <w:numPr>
          <w:ilvl w:val="0"/>
          <w:numId w:val="30"/>
        </w:numPr>
        <w:rPr>
          <w:rFonts w:ascii="Times New Roman" w:hAnsi="Times New Roman"/>
          <w:sz w:val="24"/>
          <w:szCs w:val="24"/>
        </w:rPr>
      </w:pPr>
      <w:r w:rsidRPr="00AD4112">
        <w:rPr>
          <w:rFonts w:ascii="Times New Roman" w:hAnsi="Times New Roman"/>
          <w:sz w:val="24"/>
          <w:szCs w:val="24"/>
        </w:rPr>
        <w:t>Говорить - …</w:t>
      </w:r>
    </w:p>
    <w:p w:rsidR="00295440" w:rsidRPr="00AD4112" w:rsidRDefault="00295440" w:rsidP="00AD4112">
      <w:pPr>
        <w:pStyle w:val="a4"/>
        <w:ind w:firstLine="360"/>
        <w:rPr>
          <w:rFonts w:ascii="Times New Roman" w:hAnsi="Times New Roman"/>
          <w:b/>
          <w:sz w:val="24"/>
          <w:szCs w:val="24"/>
        </w:rPr>
      </w:pPr>
      <w:r w:rsidRPr="00AD4112">
        <w:rPr>
          <w:rFonts w:ascii="Times New Roman" w:hAnsi="Times New Roman"/>
          <w:b/>
          <w:sz w:val="24"/>
          <w:szCs w:val="24"/>
        </w:rPr>
        <w:t>Задания 1</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Подбери картинки.</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 xml:space="preserve">Педагог предлагает ребенку отобрать из </w:t>
      </w:r>
      <w:proofErr w:type="gramStart"/>
      <w:r w:rsidRPr="00AD4112">
        <w:rPr>
          <w:rFonts w:ascii="Times New Roman" w:hAnsi="Times New Roman"/>
          <w:sz w:val="24"/>
          <w:szCs w:val="24"/>
        </w:rPr>
        <w:t>набора</w:t>
      </w:r>
      <w:proofErr w:type="gramEnd"/>
      <w:r w:rsidRPr="00AD4112">
        <w:rPr>
          <w:rFonts w:ascii="Times New Roman" w:hAnsi="Times New Roman"/>
          <w:sz w:val="24"/>
          <w:szCs w:val="24"/>
        </w:rPr>
        <w:t xml:space="preserve"> сходные картинки в </w:t>
      </w:r>
      <w:proofErr w:type="gramStart"/>
      <w:r w:rsidRPr="00AD4112">
        <w:rPr>
          <w:rFonts w:ascii="Times New Roman" w:hAnsi="Times New Roman"/>
          <w:sz w:val="24"/>
          <w:szCs w:val="24"/>
        </w:rPr>
        <w:t>каком</w:t>
      </w:r>
      <w:proofErr w:type="gramEnd"/>
      <w:r w:rsidRPr="00AD4112">
        <w:rPr>
          <w:rFonts w:ascii="Times New Roman" w:hAnsi="Times New Roman"/>
          <w:sz w:val="24"/>
          <w:szCs w:val="24"/>
        </w:rPr>
        <w:t xml:space="preserve"> – либо отношении, или по какому – либо признаку. Затем просит обосновать причину отбора:  почему картинки сгруппированы таким образом. После этого картинки возвращаются обратно в набор, а ребенку предлагается составить новую группу картинок. Игра повторяется 3 – 5 раз.</w:t>
      </w:r>
    </w:p>
    <w:p w:rsidR="00295440" w:rsidRPr="00AD4112" w:rsidRDefault="00295440" w:rsidP="00AD4112">
      <w:pPr>
        <w:pStyle w:val="a4"/>
        <w:ind w:firstLine="360"/>
        <w:rPr>
          <w:rFonts w:ascii="Times New Roman" w:hAnsi="Times New Roman"/>
          <w:sz w:val="24"/>
          <w:szCs w:val="24"/>
        </w:rPr>
      </w:pPr>
    </w:p>
    <w:p w:rsidR="00295440" w:rsidRPr="00AD4112" w:rsidRDefault="00295440" w:rsidP="00AD4112">
      <w:pPr>
        <w:pStyle w:val="a4"/>
        <w:ind w:firstLine="360"/>
        <w:jc w:val="center"/>
        <w:rPr>
          <w:rFonts w:ascii="Times New Roman" w:hAnsi="Times New Roman"/>
          <w:sz w:val="24"/>
          <w:szCs w:val="24"/>
        </w:rPr>
      </w:pPr>
      <w:r w:rsidRPr="00AD4112">
        <w:rPr>
          <w:rFonts w:ascii="Times New Roman" w:hAnsi="Times New Roman"/>
          <w:noProof/>
          <w:sz w:val="24"/>
          <w:szCs w:val="24"/>
          <w:lang w:eastAsia="ru-RU"/>
        </w:rPr>
        <w:drawing>
          <wp:inline distT="0" distB="0" distL="0" distR="0">
            <wp:extent cx="2962275" cy="3248025"/>
            <wp:effectExtent l="19050" t="0" r="9525" b="0"/>
            <wp:docPr id="1" name="Рисунок 3" descr="Отсканировано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тсканировано 23"/>
                    <pic:cNvPicPr>
                      <a:picLocks noChangeAspect="1" noChangeArrowheads="1"/>
                    </pic:cNvPicPr>
                  </pic:nvPicPr>
                  <pic:blipFill>
                    <a:blip r:embed="rId11" cstate="print"/>
                    <a:srcRect/>
                    <a:stretch>
                      <a:fillRect/>
                    </a:stretch>
                  </pic:blipFill>
                  <pic:spPr bwMode="auto">
                    <a:xfrm>
                      <a:off x="0" y="0"/>
                      <a:ext cx="2962275" cy="3248025"/>
                    </a:xfrm>
                    <a:prstGeom prst="rect">
                      <a:avLst/>
                    </a:prstGeom>
                    <a:noFill/>
                    <a:ln w="9525">
                      <a:noFill/>
                      <a:miter lim="800000"/>
                      <a:headEnd/>
                      <a:tailEnd/>
                    </a:ln>
                  </pic:spPr>
                </pic:pic>
              </a:graphicData>
            </a:graphic>
          </wp:inline>
        </w:drawing>
      </w:r>
    </w:p>
    <w:p w:rsidR="00295440" w:rsidRPr="00AD4112" w:rsidRDefault="00295440" w:rsidP="00AD4112">
      <w:pPr>
        <w:pStyle w:val="a4"/>
        <w:ind w:firstLine="708"/>
        <w:rPr>
          <w:rFonts w:ascii="Times New Roman" w:hAnsi="Times New Roman"/>
          <w:b/>
          <w:sz w:val="24"/>
          <w:szCs w:val="24"/>
        </w:rPr>
      </w:pPr>
    </w:p>
    <w:p w:rsidR="00295440" w:rsidRPr="00AD4112" w:rsidRDefault="00295440" w:rsidP="00AD4112">
      <w:pPr>
        <w:pStyle w:val="a4"/>
        <w:ind w:firstLine="708"/>
        <w:rPr>
          <w:rFonts w:ascii="Times New Roman" w:hAnsi="Times New Roman"/>
          <w:b/>
          <w:sz w:val="24"/>
          <w:szCs w:val="24"/>
        </w:rPr>
      </w:pPr>
      <w:r w:rsidRPr="00AD4112">
        <w:rPr>
          <w:rFonts w:ascii="Times New Roman" w:hAnsi="Times New Roman"/>
          <w:b/>
          <w:sz w:val="24"/>
          <w:szCs w:val="24"/>
        </w:rPr>
        <w:t>Задание 2</w:t>
      </w:r>
    </w:p>
    <w:p w:rsidR="00295440" w:rsidRPr="00AD4112" w:rsidRDefault="00295440" w:rsidP="00AD4112">
      <w:pPr>
        <w:pStyle w:val="a4"/>
        <w:ind w:firstLine="708"/>
        <w:rPr>
          <w:rFonts w:ascii="Times New Roman" w:hAnsi="Times New Roman"/>
          <w:sz w:val="24"/>
          <w:szCs w:val="24"/>
        </w:rPr>
      </w:pPr>
      <w:r w:rsidRPr="00AD4112">
        <w:rPr>
          <w:rFonts w:ascii="Times New Roman" w:hAnsi="Times New Roman"/>
          <w:sz w:val="24"/>
          <w:szCs w:val="24"/>
        </w:rPr>
        <w:t>Для игры потребуется 36 карточек (их примерный размер 6 на 6), на которых нарисованы, или наклеены круги и квадраты одного размера, но разных цветов и оттенков, например,</w:t>
      </w:r>
    </w:p>
    <w:p w:rsidR="00295440" w:rsidRPr="00AD4112" w:rsidRDefault="00295440" w:rsidP="00AD4112">
      <w:pPr>
        <w:pStyle w:val="a4"/>
        <w:ind w:firstLine="708"/>
        <w:rPr>
          <w:rFonts w:ascii="Times New Roman" w:hAnsi="Times New Roman"/>
          <w:i/>
          <w:sz w:val="24"/>
          <w:szCs w:val="24"/>
        </w:rPr>
      </w:pPr>
      <w:r w:rsidRPr="00AD4112">
        <w:rPr>
          <w:rFonts w:ascii="Times New Roman" w:hAnsi="Times New Roman"/>
          <w:i/>
          <w:sz w:val="24"/>
          <w:szCs w:val="24"/>
        </w:rPr>
        <w:t>По два круга:                                              По два квадрата:</w:t>
      </w:r>
    </w:p>
    <w:p w:rsidR="00295440" w:rsidRPr="00AD4112" w:rsidRDefault="00295440" w:rsidP="00AD4112">
      <w:pPr>
        <w:pStyle w:val="a4"/>
        <w:ind w:firstLine="708"/>
        <w:rPr>
          <w:rFonts w:ascii="Times New Roman" w:hAnsi="Times New Roman"/>
          <w:sz w:val="24"/>
          <w:szCs w:val="24"/>
        </w:rPr>
      </w:pPr>
      <w:r w:rsidRPr="00AD4112">
        <w:rPr>
          <w:rFonts w:ascii="Times New Roman" w:hAnsi="Times New Roman"/>
          <w:sz w:val="24"/>
          <w:szCs w:val="24"/>
        </w:rPr>
        <w:t>Светло – желтого;                                      темно – желтого;</w:t>
      </w:r>
    </w:p>
    <w:p w:rsidR="00295440" w:rsidRPr="00AD4112" w:rsidRDefault="00295440" w:rsidP="00AD4112">
      <w:pPr>
        <w:pStyle w:val="a4"/>
        <w:ind w:firstLine="708"/>
        <w:rPr>
          <w:rFonts w:ascii="Times New Roman" w:hAnsi="Times New Roman"/>
          <w:sz w:val="24"/>
          <w:szCs w:val="24"/>
        </w:rPr>
      </w:pPr>
      <w:r w:rsidRPr="00AD4112">
        <w:rPr>
          <w:rFonts w:ascii="Times New Roman" w:hAnsi="Times New Roman"/>
          <w:sz w:val="24"/>
          <w:szCs w:val="24"/>
        </w:rPr>
        <w:t>Темно – красного;                                      светло – красного;</w:t>
      </w:r>
    </w:p>
    <w:p w:rsidR="00295440" w:rsidRPr="00AD4112" w:rsidRDefault="00295440" w:rsidP="00AD4112">
      <w:pPr>
        <w:pStyle w:val="a4"/>
        <w:ind w:firstLine="708"/>
        <w:rPr>
          <w:rFonts w:ascii="Times New Roman" w:hAnsi="Times New Roman"/>
          <w:sz w:val="24"/>
          <w:szCs w:val="24"/>
        </w:rPr>
      </w:pPr>
      <w:r w:rsidRPr="00AD4112">
        <w:rPr>
          <w:rFonts w:ascii="Times New Roman" w:hAnsi="Times New Roman"/>
          <w:sz w:val="24"/>
          <w:szCs w:val="24"/>
        </w:rPr>
        <w:t>Светло – зеленого;                                     темно – зеленого;</w:t>
      </w:r>
    </w:p>
    <w:p w:rsidR="00295440" w:rsidRPr="00AD4112" w:rsidRDefault="00295440" w:rsidP="00AD4112">
      <w:pPr>
        <w:pStyle w:val="a4"/>
        <w:ind w:firstLine="708"/>
        <w:rPr>
          <w:rFonts w:ascii="Times New Roman" w:hAnsi="Times New Roman"/>
          <w:sz w:val="24"/>
          <w:szCs w:val="24"/>
        </w:rPr>
      </w:pPr>
      <w:r w:rsidRPr="00AD4112">
        <w:rPr>
          <w:rFonts w:ascii="Times New Roman" w:hAnsi="Times New Roman"/>
          <w:sz w:val="24"/>
          <w:szCs w:val="24"/>
        </w:rPr>
        <w:t>Темно – голубого;                                      светло – голубого;</w:t>
      </w:r>
    </w:p>
    <w:p w:rsidR="00295440" w:rsidRPr="00AD4112" w:rsidRDefault="00295440" w:rsidP="00AD4112">
      <w:pPr>
        <w:pStyle w:val="a4"/>
        <w:ind w:firstLine="708"/>
        <w:rPr>
          <w:rFonts w:ascii="Times New Roman" w:hAnsi="Times New Roman"/>
          <w:sz w:val="24"/>
          <w:szCs w:val="24"/>
        </w:rPr>
      </w:pPr>
      <w:r w:rsidRPr="00AD4112">
        <w:rPr>
          <w:rFonts w:ascii="Times New Roman" w:hAnsi="Times New Roman"/>
          <w:sz w:val="24"/>
          <w:szCs w:val="24"/>
        </w:rPr>
        <w:t>Светло – оранжевого;                                темно – оранжевого;</w:t>
      </w:r>
    </w:p>
    <w:p w:rsidR="00295440" w:rsidRPr="00AD4112" w:rsidRDefault="00295440" w:rsidP="00AD4112">
      <w:pPr>
        <w:pStyle w:val="a4"/>
        <w:ind w:firstLine="708"/>
        <w:rPr>
          <w:rFonts w:ascii="Times New Roman" w:hAnsi="Times New Roman"/>
          <w:sz w:val="24"/>
          <w:szCs w:val="24"/>
        </w:rPr>
      </w:pPr>
      <w:r w:rsidRPr="00AD4112">
        <w:rPr>
          <w:rFonts w:ascii="Times New Roman" w:hAnsi="Times New Roman"/>
          <w:sz w:val="24"/>
          <w:szCs w:val="24"/>
        </w:rPr>
        <w:t>Темно – розового;                                      светло – розового;</w:t>
      </w:r>
    </w:p>
    <w:p w:rsidR="00295440" w:rsidRPr="00AD4112" w:rsidRDefault="00295440" w:rsidP="00AD4112">
      <w:pPr>
        <w:pStyle w:val="a4"/>
        <w:ind w:firstLine="708"/>
        <w:rPr>
          <w:rFonts w:ascii="Times New Roman" w:hAnsi="Times New Roman"/>
          <w:sz w:val="24"/>
          <w:szCs w:val="24"/>
        </w:rPr>
      </w:pPr>
      <w:r w:rsidRPr="00AD4112">
        <w:rPr>
          <w:rFonts w:ascii="Times New Roman" w:hAnsi="Times New Roman"/>
          <w:sz w:val="24"/>
          <w:szCs w:val="24"/>
        </w:rPr>
        <w:t>Черного;                                                      серого;</w:t>
      </w:r>
    </w:p>
    <w:p w:rsidR="00295440" w:rsidRPr="00AD4112" w:rsidRDefault="00295440" w:rsidP="00AD4112">
      <w:pPr>
        <w:pStyle w:val="a4"/>
        <w:ind w:firstLine="708"/>
        <w:rPr>
          <w:rFonts w:ascii="Times New Roman" w:hAnsi="Times New Roman"/>
          <w:sz w:val="24"/>
          <w:szCs w:val="24"/>
        </w:rPr>
      </w:pPr>
      <w:r w:rsidRPr="00AD4112">
        <w:rPr>
          <w:rFonts w:ascii="Times New Roman" w:hAnsi="Times New Roman"/>
          <w:sz w:val="24"/>
          <w:szCs w:val="24"/>
        </w:rPr>
        <w:t>Сиреневого;                                                фиолетового;</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ab/>
        <w:t>Перед началом игры карточки раскладываются на столе фигурами вниз. Играющие рассаживаются вокруг стола и поочередно открывают по две карточки. Тот, кому удалось открыть карточки с одинаковыми фигурами, заберет их себе, получая одновременно дополнительный ход. Игра заканчивается, когда все карточки будут разобраны. Выигрывает тот, кому удастся открыть наибольшее количество карточек.</w:t>
      </w:r>
    </w:p>
    <w:p w:rsidR="00295440" w:rsidRPr="00AD4112" w:rsidRDefault="00295440" w:rsidP="00AD4112">
      <w:pPr>
        <w:pStyle w:val="a4"/>
        <w:ind w:firstLine="360"/>
        <w:rPr>
          <w:rFonts w:ascii="Times New Roman" w:hAnsi="Times New Roman"/>
          <w:b/>
          <w:sz w:val="24"/>
          <w:szCs w:val="24"/>
        </w:rPr>
      </w:pPr>
      <w:r w:rsidRPr="00AD4112">
        <w:rPr>
          <w:rFonts w:ascii="Times New Roman" w:hAnsi="Times New Roman"/>
          <w:b/>
          <w:sz w:val="24"/>
          <w:szCs w:val="24"/>
        </w:rPr>
        <w:t>Итог занятия.</w:t>
      </w:r>
    </w:p>
    <w:p w:rsidR="00295440" w:rsidRPr="00AD4112" w:rsidRDefault="00295440" w:rsidP="00AD4112">
      <w:pPr>
        <w:pStyle w:val="a4"/>
        <w:ind w:firstLine="360"/>
        <w:rPr>
          <w:rFonts w:ascii="Times New Roman" w:hAnsi="Times New Roman"/>
          <w:sz w:val="24"/>
          <w:szCs w:val="24"/>
        </w:rPr>
      </w:pPr>
    </w:p>
    <w:p w:rsidR="00295440" w:rsidRPr="00AD4112" w:rsidRDefault="00295440" w:rsidP="00AD4112">
      <w:pPr>
        <w:pStyle w:val="a4"/>
        <w:shd w:val="clear" w:color="auto" w:fill="FFFFFF"/>
        <w:ind w:firstLine="360"/>
        <w:rPr>
          <w:rFonts w:ascii="Times New Roman" w:hAnsi="Times New Roman"/>
          <w:b/>
          <w:color w:val="C00000"/>
          <w:sz w:val="24"/>
          <w:szCs w:val="24"/>
        </w:rPr>
      </w:pPr>
      <w:r w:rsidRPr="00AD4112">
        <w:rPr>
          <w:rFonts w:ascii="Times New Roman" w:hAnsi="Times New Roman"/>
          <w:b/>
          <w:color w:val="C00000"/>
          <w:sz w:val="24"/>
          <w:szCs w:val="24"/>
          <w:shd w:val="clear" w:color="auto" w:fill="FFFFFF"/>
        </w:rPr>
        <w:t>Приложение 3</w:t>
      </w:r>
    </w:p>
    <w:p w:rsidR="00295440" w:rsidRPr="00AD4112" w:rsidRDefault="00295440" w:rsidP="00AD4112">
      <w:pPr>
        <w:pStyle w:val="a4"/>
        <w:ind w:firstLine="360"/>
        <w:rPr>
          <w:rFonts w:ascii="Times New Roman" w:hAnsi="Times New Roman"/>
          <w:b/>
          <w:i/>
          <w:sz w:val="24"/>
          <w:szCs w:val="24"/>
        </w:rPr>
      </w:pPr>
      <w:r w:rsidRPr="00AD4112">
        <w:rPr>
          <w:rFonts w:ascii="Times New Roman" w:hAnsi="Times New Roman"/>
          <w:sz w:val="24"/>
          <w:szCs w:val="24"/>
        </w:rPr>
        <w:t xml:space="preserve">Урок 17. </w:t>
      </w:r>
      <w:r w:rsidRPr="00AD4112">
        <w:rPr>
          <w:rFonts w:ascii="Times New Roman" w:hAnsi="Times New Roman"/>
          <w:b/>
          <w:i/>
          <w:sz w:val="24"/>
          <w:szCs w:val="24"/>
        </w:rPr>
        <w:t>Тема: «Мир предметов и вещей»</w:t>
      </w:r>
    </w:p>
    <w:p w:rsidR="00295440" w:rsidRPr="00AD4112" w:rsidRDefault="00295440" w:rsidP="00AD4112">
      <w:pPr>
        <w:pStyle w:val="a4"/>
        <w:ind w:firstLine="360"/>
        <w:jc w:val="both"/>
        <w:rPr>
          <w:rFonts w:ascii="Times New Roman" w:hAnsi="Times New Roman"/>
          <w:sz w:val="24"/>
          <w:szCs w:val="24"/>
        </w:rPr>
      </w:pPr>
      <w:r w:rsidRPr="00AD4112">
        <w:rPr>
          <w:rFonts w:ascii="Times New Roman" w:hAnsi="Times New Roman"/>
          <w:sz w:val="24"/>
          <w:szCs w:val="24"/>
        </w:rPr>
        <w:t>Цель:  Учить объединять предметы по определенным признакам, подбирать</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 xml:space="preserve">            подходящие по смыслу слова, развивать речь. </w:t>
      </w:r>
    </w:p>
    <w:p w:rsidR="00295440" w:rsidRPr="00AD4112" w:rsidRDefault="00295440" w:rsidP="00AD4112">
      <w:pPr>
        <w:pStyle w:val="a4"/>
        <w:ind w:firstLine="360"/>
        <w:rPr>
          <w:rFonts w:ascii="Times New Roman" w:hAnsi="Times New Roman"/>
          <w:b/>
          <w:sz w:val="24"/>
          <w:szCs w:val="24"/>
        </w:rPr>
      </w:pPr>
      <w:r w:rsidRPr="00AD4112">
        <w:rPr>
          <w:rFonts w:ascii="Times New Roman" w:hAnsi="Times New Roman"/>
          <w:b/>
          <w:sz w:val="24"/>
          <w:szCs w:val="24"/>
        </w:rPr>
        <w:t>Разминка.</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Из чего, что делают?</w:t>
      </w:r>
    </w:p>
    <w:p w:rsidR="00295440" w:rsidRPr="00AD4112" w:rsidRDefault="00295440" w:rsidP="00AD4112">
      <w:pPr>
        <w:pStyle w:val="a4"/>
        <w:numPr>
          <w:ilvl w:val="0"/>
          <w:numId w:val="31"/>
        </w:numPr>
        <w:rPr>
          <w:rFonts w:ascii="Times New Roman" w:hAnsi="Times New Roman"/>
          <w:sz w:val="24"/>
          <w:szCs w:val="24"/>
        </w:rPr>
      </w:pPr>
      <w:r w:rsidRPr="00AD4112">
        <w:rPr>
          <w:rFonts w:ascii="Times New Roman" w:hAnsi="Times New Roman"/>
          <w:sz w:val="24"/>
          <w:szCs w:val="24"/>
        </w:rPr>
        <w:t>Из чего делают растительное масло?</w:t>
      </w:r>
    </w:p>
    <w:p w:rsidR="00295440" w:rsidRPr="00AD4112" w:rsidRDefault="00295440" w:rsidP="00AD4112">
      <w:pPr>
        <w:pStyle w:val="a4"/>
        <w:numPr>
          <w:ilvl w:val="0"/>
          <w:numId w:val="31"/>
        </w:numPr>
        <w:rPr>
          <w:rFonts w:ascii="Times New Roman" w:hAnsi="Times New Roman"/>
          <w:sz w:val="24"/>
          <w:szCs w:val="24"/>
        </w:rPr>
      </w:pPr>
      <w:r w:rsidRPr="00AD4112">
        <w:rPr>
          <w:rFonts w:ascii="Times New Roman" w:hAnsi="Times New Roman"/>
          <w:sz w:val="24"/>
          <w:szCs w:val="24"/>
        </w:rPr>
        <w:t>Из чего делают сахар?</w:t>
      </w:r>
    </w:p>
    <w:p w:rsidR="00295440" w:rsidRPr="00AD4112" w:rsidRDefault="00295440" w:rsidP="00AD4112">
      <w:pPr>
        <w:pStyle w:val="a4"/>
        <w:numPr>
          <w:ilvl w:val="0"/>
          <w:numId w:val="31"/>
        </w:numPr>
        <w:rPr>
          <w:rFonts w:ascii="Times New Roman" w:hAnsi="Times New Roman"/>
          <w:sz w:val="24"/>
          <w:szCs w:val="24"/>
        </w:rPr>
      </w:pPr>
      <w:r w:rsidRPr="00AD4112">
        <w:rPr>
          <w:rFonts w:ascii="Times New Roman" w:hAnsi="Times New Roman"/>
          <w:sz w:val="24"/>
          <w:szCs w:val="24"/>
        </w:rPr>
        <w:t>Из чего делают ситец?</w:t>
      </w:r>
    </w:p>
    <w:p w:rsidR="00295440" w:rsidRPr="00AD4112" w:rsidRDefault="00295440" w:rsidP="00AD4112">
      <w:pPr>
        <w:pStyle w:val="a4"/>
        <w:numPr>
          <w:ilvl w:val="0"/>
          <w:numId w:val="31"/>
        </w:numPr>
        <w:rPr>
          <w:rFonts w:ascii="Times New Roman" w:hAnsi="Times New Roman"/>
          <w:sz w:val="24"/>
          <w:szCs w:val="24"/>
        </w:rPr>
      </w:pPr>
      <w:r w:rsidRPr="00AD4112">
        <w:rPr>
          <w:rFonts w:ascii="Times New Roman" w:hAnsi="Times New Roman"/>
          <w:sz w:val="24"/>
          <w:szCs w:val="24"/>
        </w:rPr>
        <w:t>Из чего делают бумагу?</w:t>
      </w:r>
    </w:p>
    <w:p w:rsidR="00295440" w:rsidRPr="00AD4112" w:rsidRDefault="00295440" w:rsidP="00AD4112">
      <w:pPr>
        <w:pStyle w:val="a4"/>
        <w:numPr>
          <w:ilvl w:val="0"/>
          <w:numId w:val="31"/>
        </w:numPr>
        <w:rPr>
          <w:rFonts w:ascii="Times New Roman" w:hAnsi="Times New Roman"/>
          <w:sz w:val="24"/>
          <w:szCs w:val="24"/>
        </w:rPr>
      </w:pPr>
      <w:r w:rsidRPr="00AD4112">
        <w:rPr>
          <w:rFonts w:ascii="Times New Roman" w:hAnsi="Times New Roman"/>
          <w:sz w:val="24"/>
          <w:szCs w:val="24"/>
        </w:rPr>
        <w:t>Из чего делают шпроты?</w:t>
      </w:r>
    </w:p>
    <w:p w:rsidR="00295440" w:rsidRPr="00AD4112" w:rsidRDefault="00295440" w:rsidP="00AD4112">
      <w:pPr>
        <w:pStyle w:val="a4"/>
        <w:numPr>
          <w:ilvl w:val="0"/>
          <w:numId w:val="31"/>
        </w:numPr>
        <w:rPr>
          <w:rFonts w:ascii="Times New Roman" w:hAnsi="Times New Roman"/>
          <w:sz w:val="24"/>
          <w:szCs w:val="24"/>
        </w:rPr>
      </w:pPr>
      <w:r w:rsidRPr="00AD4112">
        <w:rPr>
          <w:rFonts w:ascii="Times New Roman" w:hAnsi="Times New Roman"/>
          <w:sz w:val="24"/>
          <w:szCs w:val="24"/>
        </w:rPr>
        <w:t>Из чего делают бензин?</w:t>
      </w:r>
    </w:p>
    <w:p w:rsidR="00295440" w:rsidRPr="00AD4112" w:rsidRDefault="00295440" w:rsidP="00AD4112">
      <w:pPr>
        <w:pStyle w:val="a4"/>
        <w:numPr>
          <w:ilvl w:val="0"/>
          <w:numId w:val="31"/>
        </w:numPr>
        <w:rPr>
          <w:rFonts w:ascii="Times New Roman" w:hAnsi="Times New Roman"/>
          <w:sz w:val="24"/>
          <w:szCs w:val="24"/>
        </w:rPr>
      </w:pPr>
      <w:r w:rsidRPr="00AD4112">
        <w:rPr>
          <w:rFonts w:ascii="Times New Roman" w:hAnsi="Times New Roman"/>
          <w:sz w:val="24"/>
          <w:szCs w:val="24"/>
        </w:rPr>
        <w:lastRenderedPageBreak/>
        <w:t>Из чего делают хлеб?</w:t>
      </w:r>
    </w:p>
    <w:p w:rsidR="00295440" w:rsidRPr="00AD4112" w:rsidRDefault="00295440" w:rsidP="00AD4112">
      <w:pPr>
        <w:pStyle w:val="a4"/>
        <w:numPr>
          <w:ilvl w:val="0"/>
          <w:numId w:val="31"/>
        </w:numPr>
        <w:rPr>
          <w:rFonts w:ascii="Times New Roman" w:hAnsi="Times New Roman"/>
          <w:sz w:val="24"/>
          <w:szCs w:val="24"/>
        </w:rPr>
      </w:pPr>
      <w:r w:rsidRPr="00AD4112">
        <w:rPr>
          <w:rFonts w:ascii="Times New Roman" w:hAnsi="Times New Roman"/>
          <w:sz w:val="24"/>
          <w:szCs w:val="24"/>
        </w:rPr>
        <w:t>Из чего делают манную крупу?</w:t>
      </w:r>
    </w:p>
    <w:p w:rsidR="00295440" w:rsidRPr="00AD4112" w:rsidRDefault="00295440" w:rsidP="00AD4112">
      <w:pPr>
        <w:pStyle w:val="a4"/>
        <w:numPr>
          <w:ilvl w:val="0"/>
          <w:numId w:val="31"/>
        </w:numPr>
        <w:rPr>
          <w:rFonts w:ascii="Times New Roman" w:hAnsi="Times New Roman"/>
          <w:sz w:val="24"/>
          <w:szCs w:val="24"/>
        </w:rPr>
      </w:pPr>
      <w:r w:rsidRPr="00AD4112">
        <w:rPr>
          <w:rFonts w:ascii="Times New Roman" w:hAnsi="Times New Roman"/>
          <w:sz w:val="24"/>
          <w:szCs w:val="24"/>
        </w:rPr>
        <w:t>Из чего делают шоколад?</w:t>
      </w:r>
    </w:p>
    <w:p w:rsidR="00295440" w:rsidRPr="00AD4112" w:rsidRDefault="00295440" w:rsidP="00AD4112">
      <w:pPr>
        <w:pStyle w:val="a4"/>
        <w:numPr>
          <w:ilvl w:val="0"/>
          <w:numId w:val="31"/>
        </w:numPr>
        <w:rPr>
          <w:rFonts w:ascii="Times New Roman" w:hAnsi="Times New Roman"/>
          <w:sz w:val="24"/>
          <w:szCs w:val="24"/>
        </w:rPr>
      </w:pPr>
      <w:r w:rsidRPr="00AD4112">
        <w:rPr>
          <w:rFonts w:ascii="Times New Roman" w:hAnsi="Times New Roman"/>
          <w:sz w:val="24"/>
          <w:szCs w:val="24"/>
        </w:rPr>
        <w:t>Из чего делают асфальт?</w:t>
      </w:r>
    </w:p>
    <w:p w:rsidR="00295440" w:rsidRPr="00AD4112" w:rsidRDefault="00295440" w:rsidP="00AD4112">
      <w:pPr>
        <w:pStyle w:val="a4"/>
        <w:ind w:firstLine="360"/>
        <w:rPr>
          <w:rFonts w:ascii="Times New Roman" w:hAnsi="Times New Roman"/>
          <w:b/>
          <w:sz w:val="24"/>
          <w:szCs w:val="24"/>
        </w:rPr>
      </w:pPr>
      <w:r w:rsidRPr="00AD4112">
        <w:rPr>
          <w:rFonts w:ascii="Times New Roman" w:hAnsi="Times New Roman"/>
          <w:b/>
          <w:sz w:val="24"/>
          <w:szCs w:val="24"/>
        </w:rPr>
        <w:t>Задание 1.</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 xml:space="preserve">Подбери к названному слову </w:t>
      </w:r>
      <w:proofErr w:type="gramStart"/>
      <w:r w:rsidRPr="00AD4112">
        <w:rPr>
          <w:rFonts w:ascii="Times New Roman" w:hAnsi="Times New Roman"/>
          <w:sz w:val="24"/>
          <w:szCs w:val="24"/>
        </w:rPr>
        <w:t>подходящие</w:t>
      </w:r>
      <w:proofErr w:type="gramEnd"/>
      <w:r w:rsidRPr="00AD4112">
        <w:rPr>
          <w:rFonts w:ascii="Times New Roman" w:hAnsi="Times New Roman"/>
          <w:sz w:val="24"/>
          <w:szCs w:val="24"/>
        </w:rPr>
        <w:t xml:space="preserve"> по смыслу. Повторять слова нельзя. Постарайся уложиться за одну минуту.</w:t>
      </w:r>
    </w:p>
    <w:p w:rsidR="00295440" w:rsidRPr="00AD4112" w:rsidRDefault="00295440" w:rsidP="00AD4112">
      <w:pPr>
        <w:pStyle w:val="a4"/>
        <w:ind w:firstLine="360"/>
        <w:rPr>
          <w:rFonts w:ascii="Times New Roman" w:hAnsi="Times New Roman"/>
          <w:sz w:val="24"/>
          <w:szCs w:val="24"/>
          <w:u w:val="single"/>
        </w:rPr>
      </w:pPr>
      <w:r w:rsidRPr="00AD4112">
        <w:rPr>
          <w:rFonts w:ascii="Times New Roman" w:hAnsi="Times New Roman"/>
          <w:sz w:val="24"/>
          <w:szCs w:val="24"/>
        </w:rPr>
        <w:t xml:space="preserve">Например: </w:t>
      </w:r>
      <w:r w:rsidRPr="00AD4112">
        <w:rPr>
          <w:rFonts w:ascii="Times New Roman" w:hAnsi="Times New Roman"/>
          <w:sz w:val="24"/>
          <w:szCs w:val="24"/>
          <w:u w:val="single"/>
        </w:rPr>
        <w:t>волшебная палочка</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Трусливый - …                                                 острый - …</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Теплое - …                                                        счастливый - …</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Утренние - …                                                    дрессированная - …</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Кедровые - …                                                    кипяченая - …</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Золотое - …                                                       трудная - …</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Круглое - …                                                       жирная - …</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Колючий - …                                                     сладкая - …</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Цветочные - …                                                  прозрачная - …</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Голосистый - …                                                звонкая - …</w:t>
      </w:r>
    </w:p>
    <w:p w:rsidR="00295440" w:rsidRPr="00AD4112" w:rsidRDefault="00295440" w:rsidP="00AD4112">
      <w:pPr>
        <w:pStyle w:val="a4"/>
        <w:ind w:firstLine="360"/>
        <w:rPr>
          <w:rFonts w:ascii="Times New Roman" w:hAnsi="Times New Roman"/>
          <w:sz w:val="24"/>
          <w:szCs w:val="24"/>
        </w:rPr>
      </w:pPr>
      <w:proofErr w:type="gramStart"/>
      <w:r w:rsidRPr="00AD4112">
        <w:rPr>
          <w:rFonts w:ascii="Times New Roman" w:hAnsi="Times New Roman"/>
          <w:sz w:val="24"/>
          <w:szCs w:val="24"/>
        </w:rPr>
        <w:t>Пасмурный</w:t>
      </w:r>
      <w:proofErr w:type="gramEnd"/>
      <w:r w:rsidRPr="00AD4112">
        <w:rPr>
          <w:rFonts w:ascii="Times New Roman" w:hAnsi="Times New Roman"/>
          <w:sz w:val="24"/>
          <w:szCs w:val="24"/>
        </w:rPr>
        <w:t xml:space="preserve"> - …                                                 любимая - …</w:t>
      </w:r>
    </w:p>
    <w:p w:rsidR="00295440" w:rsidRPr="00AD4112" w:rsidRDefault="00295440" w:rsidP="00AD4112">
      <w:pPr>
        <w:pStyle w:val="a4"/>
        <w:ind w:firstLine="360"/>
        <w:rPr>
          <w:rFonts w:ascii="Times New Roman" w:hAnsi="Times New Roman"/>
          <w:b/>
          <w:sz w:val="24"/>
          <w:szCs w:val="24"/>
        </w:rPr>
      </w:pPr>
      <w:r w:rsidRPr="00AD4112">
        <w:rPr>
          <w:rFonts w:ascii="Times New Roman" w:hAnsi="Times New Roman"/>
          <w:b/>
          <w:sz w:val="24"/>
          <w:szCs w:val="24"/>
        </w:rPr>
        <w:t>Задание 2.</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Назовите предметы, которые обладают определенными свойствами.</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Про какие предметы можно сказать, что они:</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Твердые и жидкие;</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Холодные и газообразные;</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Теплые и непрочные;</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Прочные и вредные;</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Сырые и сухие;</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Твердые и мягкие;</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Пушистые и колючие;</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Широкие и удобные;</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Душистые и жидкие;</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Мокрые и подвижные;</w:t>
      </w: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Хрустящие и вкусные.</w:t>
      </w:r>
    </w:p>
    <w:p w:rsidR="00295440" w:rsidRPr="00AD4112" w:rsidRDefault="00295440" w:rsidP="00AD4112">
      <w:pPr>
        <w:pStyle w:val="a4"/>
        <w:ind w:firstLine="360"/>
        <w:rPr>
          <w:rFonts w:ascii="Times New Roman" w:hAnsi="Times New Roman"/>
          <w:b/>
          <w:sz w:val="24"/>
          <w:szCs w:val="24"/>
        </w:rPr>
      </w:pPr>
      <w:r w:rsidRPr="00AD4112">
        <w:rPr>
          <w:rFonts w:ascii="Times New Roman" w:hAnsi="Times New Roman"/>
          <w:b/>
          <w:sz w:val="24"/>
          <w:szCs w:val="24"/>
        </w:rPr>
        <w:t>Задание 3.</w:t>
      </w:r>
    </w:p>
    <w:p w:rsidR="00295440" w:rsidRPr="00AD4112" w:rsidRDefault="00295440" w:rsidP="00AD4112">
      <w:pPr>
        <w:pStyle w:val="a4"/>
        <w:ind w:firstLine="360"/>
        <w:jc w:val="both"/>
        <w:rPr>
          <w:rFonts w:ascii="Times New Roman" w:hAnsi="Times New Roman"/>
          <w:sz w:val="24"/>
          <w:szCs w:val="24"/>
        </w:rPr>
      </w:pPr>
      <w:r w:rsidRPr="00AD4112">
        <w:rPr>
          <w:rFonts w:ascii="Times New Roman" w:hAnsi="Times New Roman"/>
          <w:sz w:val="24"/>
          <w:szCs w:val="24"/>
        </w:rPr>
        <w:t>Постарайтесь объединить в своем воображении два предмета, не имеющих ничего общего друг с другом. Для этого попробуйте создать в уме образ каждого предмета. А теперь мысленно объедини их в одной четкой картине. Пусть, например, даны слова «волосы» и «вода». Почему бы не вообразить волосы, промокшие под дождем или волосы, которые моют? Дай волю своему воображению.</w:t>
      </w:r>
    </w:p>
    <w:p w:rsidR="00295440" w:rsidRPr="00AD4112" w:rsidRDefault="00295440" w:rsidP="00AD4112">
      <w:pPr>
        <w:pStyle w:val="a4"/>
        <w:ind w:firstLine="360"/>
        <w:jc w:val="both"/>
        <w:rPr>
          <w:rFonts w:ascii="Times New Roman" w:hAnsi="Times New Roman"/>
          <w:sz w:val="24"/>
          <w:szCs w:val="24"/>
        </w:rPr>
      </w:pPr>
      <w:r w:rsidRPr="00AD4112">
        <w:rPr>
          <w:rFonts w:ascii="Times New Roman" w:hAnsi="Times New Roman"/>
          <w:sz w:val="24"/>
          <w:szCs w:val="24"/>
        </w:rPr>
        <w:t>Телевизор – шоколад;</w:t>
      </w:r>
    </w:p>
    <w:p w:rsidR="00295440" w:rsidRPr="00AD4112" w:rsidRDefault="00295440" w:rsidP="00AD4112">
      <w:pPr>
        <w:pStyle w:val="a4"/>
        <w:ind w:firstLine="360"/>
        <w:jc w:val="both"/>
        <w:rPr>
          <w:rFonts w:ascii="Times New Roman" w:hAnsi="Times New Roman"/>
          <w:sz w:val="24"/>
          <w:szCs w:val="24"/>
        </w:rPr>
      </w:pPr>
      <w:r w:rsidRPr="00AD4112">
        <w:rPr>
          <w:rFonts w:ascii="Times New Roman" w:hAnsi="Times New Roman"/>
          <w:sz w:val="24"/>
          <w:szCs w:val="24"/>
        </w:rPr>
        <w:t>Стакан – коридор;</w:t>
      </w:r>
    </w:p>
    <w:p w:rsidR="00295440" w:rsidRPr="00AD4112" w:rsidRDefault="00295440" w:rsidP="00AD4112">
      <w:pPr>
        <w:pStyle w:val="a4"/>
        <w:ind w:firstLine="360"/>
        <w:jc w:val="both"/>
        <w:rPr>
          <w:rFonts w:ascii="Times New Roman" w:hAnsi="Times New Roman"/>
          <w:sz w:val="24"/>
          <w:szCs w:val="24"/>
        </w:rPr>
      </w:pPr>
      <w:r w:rsidRPr="00AD4112">
        <w:rPr>
          <w:rFonts w:ascii="Times New Roman" w:hAnsi="Times New Roman"/>
          <w:sz w:val="24"/>
          <w:szCs w:val="24"/>
        </w:rPr>
        <w:t>Ноготь – журнал;</w:t>
      </w:r>
    </w:p>
    <w:p w:rsidR="00295440" w:rsidRPr="00AD4112" w:rsidRDefault="00295440" w:rsidP="00AD4112">
      <w:pPr>
        <w:pStyle w:val="a4"/>
        <w:ind w:firstLine="360"/>
        <w:jc w:val="both"/>
        <w:rPr>
          <w:rFonts w:ascii="Times New Roman" w:hAnsi="Times New Roman"/>
          <w:sz w:val="24"/>
          <w:szCs w:val="24"/>
        </w:rPr>
      </w:pPr>
      <w:r w:rsidRPr="00AD4112">
        <w:rPr>
          <w:rFonts w:ascii="Times New Roman" w:hAnsi="Times New Roman"/>
          <w:sz w:val="24"/>
          <w:szCs w:val="24"/>
        </w:rPr>
        <w:t>Паук – кресло;</w:t>
      </w:r>
    </w:p>
    <w:p w:rsidR="00295440" w:rsidRPr="00AD4112" w:rsidRDefault="00295440" w:rsidP="00AD4112">
      <w:pPr>
        <w:pStyle w:val="a4"/>
        <w:ind w:firstLine="360"/>
        <w:jc w:val="both"/>
        <w:rPr>
          <w:rFonts w:ascii="Times New Roman" w:hAnsi="Times New Roman"/>
          <w:sz w:val="24"/>
          <w:szCs w:val="24"/>
        </w:rPr>
      </w:pPr>
      <w:r w:rsidRPr="00AD4112">
        <w:rPr>
          <w:rFonts w:ascii="Times New Roman" w:hAnsi="Times New Roman"/>
          <w:sz w:val="24"/>
          <w:szCs w:val="24"/>
        </w:rPr>
        <w:t>Лупа – палец;</w:t>
      </w:r>
    </w:p>
    <w:p w:rsidR="00295440" w:rsidRPr="00AD4112" w:rsidRDefault="00295440" w:rsidP="00AD4112">
      <w:pPr>
        <w:pStyle w:val="a4"/>
        <w:ind w:firstLine="360"/>
        <w:jc w:val="both"/>
        <w:rPr>
          <w:rFonts w:ascii="Times New Roman" w:hAnsi="Times New Roman"/>
          <w:sz w:val="24"/>
          <w:szCs w:val="24"/>
        </w:rPr>
      </w:pPr>
      <w:r w:rsidRPr="00AD4112">
        <w:rPr>
          <w:rFonts w:ascii="Times New Roman" w:hAnsi="Times New Roman"/>
          <w:sz w:val="24"/>
          <w:szCs w:val="24"/>
        </w:rPr>
        <w:t>Сосулька – ножницы;</w:t>
      </w:r>
    </w:p>
    <w:p w:rsidR="00295440" w:rsidRPr="00AD4112" w:rsidRDefault="00295440" w:rsidP="00AD4112">
      <w:pPr>
        <w:pStyle w:val="a4"/>
        <w:ind w:firstLine="360"/>
        <w:jc w:val="both"/>
        <w:rPr>
          <w:rFonts w:ascii="Times New Roman" w:hAnsi="Times New Roman"/>
          <w:sz w:val="24"/>
          <w:szCs w:val="24"/>
        </w:rPr>
      </w:pPr>
      <w:r w:rsidRPr="00AD4112">
        <w:rPr>
          <w:rFonts w:ascii="Times New Roman" w:hAnsi="Times New Roman"/>
          <w:sz w:val="24"/>
          <w:szCs w:val="24"/>
        </w:rPr>
        <w:t>Картинка – лужа;</w:t>
      </w:r>
    </w:p>
    <w:p w:rsidR="00295440" w:rsidRPr="00AD4112" w:rsidRDefault="00295440" w:rsidP="00AD4112">
      <w:pPr>
        <w:pStyle w:val="a4"/>
        <w:ind w:firstLine="360"/>
        <w:jc w:val="both"/>
        <w:rPr>
          <w:rFonts w:ascii="Times New Roman" w:hAnsi="Times New Roman"/>
          <w:sz w:val="24"/>
          <w:szCs w:val="24"/>
        </w:rPr>
      </w:pPr>
      <w:r w:rsidRPr="00AD4112">
        <w:rPr>
          <w:rFonts w:ascii="Times New Roman" w:hAnsi="Times New Roman"/>
          <w:sz w:val="24"/>
          <w:szCs w:val="24"/>
        </w:rPr>
        <w:t>Котлета – песок;</w:t>
      </w:r>
    </w:p>
    <w:p w:rsidR="00295440" w:rsidRPr="00AD4112" w:rsidRDefault="00295440" w:rsidP="00AD4112">
      <w:pPr>
        <w:pStyle w:val="a4"/>
        <w:ind w:firstLine="360"/>
        <w:jc w:val="both"/>
        <w:rPr>
          <w:rFonts w:ascii="Times New Roman" w:hAnsi="Times New Roman"/>
          <w:sz w:val="24"/>
          <w:szCs w:val="24"/>
        </w:rPr>
      </w:pPr>
      <w:r w:rsidRPr="00AD4112">
        <w:rPr>
          <w:rFonts w:ascii="Times New Roman" w:hAnsi="Times New Roman"/>
          <w:sz w:val="24"/>
          <w:szCs w:val="24"/>
        </w:rPr>
        <w:t>Бегемот – пальто;</w:t>
      </w:r>
    </w:p>
    <w:p w:rsidR="00295440" w:rsidRPr="00AD4112" w:rsidRDefault="00295440" w:rsidP="00AD4112">
      <w:pPr>
        <w:pStyle w:val="a4"/>
        <w:ind w:firstLine="360"/>
        <w:jc w:val="both"/>
        <w:rPr>
          <w:rFonts w:ascii="Times New Roman" w:hAnsi="Times New Roman"/>
          <w:sz w:val="24"/>
          <w:szCs w:val="24"/>
        </w:rPr>
      </w:pPr>
      <w:r w:rsidRPr="00AD4112">
        <w:rPr>
          <w:rFonts w:ascii="Times New Roman" w:hAnsi="Times New Roman"/>
          <w:sz w:val="24"/>
          <w:szCs w:val="24"/>
        </w:rPr>
        <w:t>Мыло – яблоко.</w:t>
      </w:r>
    </w:p>
    <w:p w:rsidR="00295440" w:rsidRPr="00AD4112" w:rsidRDefault="00295440" w:rsidP="00AD4112">
      <w:pPr>
        <w:pStyle w:val="a4"/>
        <w:ind w:firstLine="360"/>
        <w:jc w:val="both"/>
        <w:rPr>
          <w:rFonts w:ascii="Times New Roman" w:hAnsi="Times New Roman"/>
          <w:b/>
          <w:sz w:val="24"/>
          <w:szCs w:val="24"/>
        </w:rPr>
      </w:pPr>
      <w:r w:rsidRPr="00AD4112">
        <w:rPr>
          <w:rFonts w:ascii="Times New Roman" w:hAnsi="Times New Roman"/>
          <w:b/>
          <w:sz w:val="24"/>
          <w:szCs w:val="24"/>
        </w:rPr>
        <w:t>Задание 4.</w:t>
      </w:r>
    </w:p>
    <w:p w:rsidR="00295440" w:rsidRPr="00AD4112" w:rsidRDefault="00295440" w:rsidP="00AD4112">
      <w:pPr>
        <w:pStyle w:val="a4"/>
        <w:ind w:firstLine="360"/>
        <w:jc w:val="both"/>
        <w:rPr>
          <w:rFonts w:ascii="Times New Roman" w:hAnsi="Times New Roman"/>
          <w:sz w:val="24"/>
          <w:szCs w:val="24"/>
        </w:rPr>
      </w:pPr>
      <w:r w:rsidRPr="00AD4112">
        <w:rPr>
          <w:rFonts w:ascii="Times New Roman" w:hAnsi="Times New Roman"/>
          <w:sz w:val="24"/>
          <w:szCs w:val="24"/>
        </w:rPr>
        <w:t>Назовите как можно больше различных способов применения названных примеров: соль, пластиковая бутылка, скакалка, гвоздь, камушки, опилки…</w:t>
      </w:r>
    </w:p>
    <w:p w:rsidR="00295440" w:rsidRPr="00AD4112" w:rsidRDefault="00295440" w:rsidP="00AD4112">
      <w:pPr>
        <w:pStyle w:val="a4"/>
        <w:ind w:firstLine="360"/>
        <w:jc w:val="both"/>
        <w:rPr>
          <w:rFonts w:ascii="Times New Roman" w:hAnsi="Times New Roman"/>
          <w:sz w:val="24"/>
          <w:szCs w:val="24"/>
        </w:rPr>
      </w:pPr>
      <w:r w:rsidRPr="00AD4112">
        <w:rPr>
          <w:rFonts w:ascii="Times New Roman" w:hAnsi="Times New Roman"/>
          <w:sz w:val="24"/>
          <w:szCs w:val="24"/>
        </w:rPr>
        <w:lastRenderedPageBreak/>
        <w:t>Например, газета. Из газеты можно сложить веер, головной убор, подложить ее под неустойчивые предметы, сделать пробку для бутылки, занавесить окна, упаковать вещи, обернуть книгу…</w:t>
      </w:r>
    </w:p>
    <w:p w:rsidR="00295440" w:rsidRPr="00AD4112" w:rsidRDefault="00295440" w:rsidP="00AD4112">
      <w:pPr>
        <w:pStyle w:val="a4"/>
        <w:ind w:firstLine="360"/>
        <w:jc w:val="both"/>
        <w:rPr>
          <w:rFonts w:ascii="Times New Roman" w:hAnsi="Times New Roman"/>
          <w:b/>
          <w:sz w:val="24"/>
          <w:szCs w:val="24"/>
        </w:rPr>
      </w:pPr>
      <w:r w:rsidRPr="00AD4112">
        <w:rPr>
          <w:rFonts w:ascii="Times New Roman" w:hAnsi="Times New Roman"/>
          <w:b/>
          <w:sz w:val="24"/>
          <w:szCs w:val="24"/>
        </w:rPr>
        <w:t>Итог занятия.</w:t>
      </w:r>
    </w:p>
    <w:p w:rsidR="00295440" w:rsidRPr="00AD4112" w:rsidRDefault="00295440" w:rsidP="00AD4112">
      <w:pPr>
        <w:pStyle w:val="a4"/>
        <w:rPr>
          <w:rFonts w:ascii="Times New Roman" w:hAnsi="Times New Roman"/>
          <w:sz w:val="24"/>
          <w:szCs w:val="24"/>
        </w:rPr>
      </w:pPr>
    </w:p>
    <w:p w:rsidR="00295440" w:rsidRPr="00AD4112" w:rsidRDefault="00295440" w:rsidP="00AD4112">
      <w:pPr>
        <w:pStyle w:val="a4"/>
        <w:shd w:val="clear" w:color="auto" w:fill="FFFFFF"/>
        <w:ind w:firstLine="360"/>
        <w:rPr>
          <w:rFonts w:ascii="Times New Roman" w:hAnsi="Times New Roman"/>
          <w:b/>
          <w:color w:val="C00000"/>
          <w:sz w:val="24"/>
          <w:szCs w:val="24"/>
        </w:rPr>
      </w:pPr>
      <w:r w:rsidRPr="00AD4112">
        <w:rPr>
          <w:rFonts w:ascii="Times New Roman" w:hAnsi="Times New Roman"/>
          <w:b/>
          <w:color w:val="C00000"/>
          <w:sz w:val="24"/>
          <w:szCs w:val="24"/>
        </w:rPr>
        <w:t>Приложение 4</w:t>
      </w:r>
    </w:p>
    <w:p w:rsidR="00295440" w:rsidRPr="00AD4112" w:rsidRDefault="00295440" w:rsidP="00AD4112">
      <w:pPr>
        <w:pStyle w:val="a4"/>
        <w:ind w:firstLine="360"/>
        <w:rPr>
          <w:rFonts w:ascii="Times New Roman" w:hAnsi="Times New Roman"/>
          <w:b/>
          <w:i/>
          <w:sz w:val="24"/>
          <w:szCs w:val="24"/>
        </w:rPr>
      </w:pPr>
      <w:r w:rsidRPr="00AD4112">
        <w:rPr>
          <w:rFonts w:ascii="Times New Roman" w:hAnsi="Times New Roman"/>
          <w:sz w:val="24"/>
          <w:szCs w:val="24"/>
        </w:rPr>
        <w:t xml:space="preserve">Урок 2  (3)   </w:t>
      </w:r>
      <w:r w:rsidRPr="00AD4112">
        <w:rPr>
          <w:rFonts w:ascii="Times New Roman" w:hAnsi="Times New Roman"/>
          <w:b/>
          <w:i/>
          <w:sz w:val="24"/>
          <w:szCs w:val="24"/>
        </w:rPr>
        <w:t xml:space="preserve">Тема: «Матрицы </w:t>
      </w:r>
      <w:proofErr w:type="spellStart"/>
      <w:r w:rsidRPr="00AD4112">
        <w:rPr>
          <w:rFonts w:ascii="Times New Roman" w:hAnsi="Times New Roman"/>
          <w:b/>
          <w:i/>
          <w:sz w:val="24"/>
          <w:szCs w:val="24"/>
        </w:rPr>
        <w:t>Равена</w:t>
      </w:r>
      <w:proofErr w:type="spellEnd"/>
      <w:r w:rsidRPr="00AD4112">
        <w:rPr>
          <w:rFonts w:ascii="Times New Roman" w:hAnsi="Times New Roman"/>
          <w:b/>
          <w:i/>
          <w:sz w:val="24"/>
          <w:szCs w:val="24"/>
        </w:rPr>
        <w:t>»</w:t>
      </w:r>
    </w:p>
    <w:p w:rsidR="00295440" w:rsidRPr="00AD4112" w:rsidRDefault="00295440" w:rsidP="00AD4112">
      <w:pPr>
        <w:pStyle w:val="a4"/>
        <w:ind w:firstLine="360"/>
        <w:jc w:val="both"/>
        <w:rPr>
          <w:rFonts w:ascii="Times New Roman" w:hAnsi="Times New Roman"/>
          <w:sz w:val="24"/>
          <w:szCs w:val="24"/>
        </w:rPr>
      </w:pPr>
      <w:r w:rsidRPr="00AD4112">
        <w:rPr>
          <w:rFonts w:ascii="Times New Roman" w:hAnsi="Times New Roman"/>
          <w:sz w:val="24"/>
          <w:szCs w:val="24"/>
        </w:rPr>
        <w:t>Цель:  Углублять логическую интуицию, практический опыт, навыки</w:t>
      </w:r>
    </w:p>
    <w:p w:rsidR="00295440" w:rsidRPr="00AD4112" w:rsidRDefault="00295440" w:rsidP="00AD4112">
      <w:pPr>
        <w:pStyle w:val="a4"/>
        <w:ind w:firstLine="360"/>
        <w:jc w:val="both"/>
        <w:rPr>
          <w:rFonts w:ascii="Times New Roman" w:hAnsi="Times New Roman"/>
          <w:sz w:val="24"/>
          <w:szCs w:val="24"/>
        </w:rPr>
      </w:pPr>
      <w:r w:rsidRPr="00AD4112">
        <w:rPr>
          <w:rFonts w:ascii="Times New Roman" w:hAnsi="Times New Roman"/>
          <w:sz w:val="24"/>
          <w:szCs w:val="24"/>
        </w:rPr>
        <w:t xml:space="preserve">           последовательного и доказательного мышления.</w:t>
      </w:r>
    </w:p>
    <w:p w:rsidR="00295440" w:rsidRPr="00AD4112" w:rsidRDefault="00295440" w:rsidP="00AD4112">
      <w:pPr>
        <w:pStyle w:val="a4"/>
        <w:ind w:firstLine="360"/>
        <w:jc w:val="both"/>
        <w:rPr>
          <w:rFonts w:ascii="Times New Roman" w:hAnsi="Times New Roman"/>
          <w:b/>
          <w:sz w:val="24"/>
          <w:szCs w:val="24"/>
        </w:rPr>
      </w:pPr>
      <w:r w:rsidRPr="00AD4112">
        <w:rPr>
          <w:rFonts w:ascii="Times New Roman" w:hAnsi="Times New Roman"/>
          <w:b/>
          <w:sz w:val="24"/>
          <w:szCs w:val="24"/>
        </w:rPr>
        <w:t>Разминка.</w:t>
      </w:r>
    </w:p>
    <w:p w:rsidR="00295440" w:rsidRPr="00AD4112" w:rsidRDefault="00295440" w:rsidP="00AD4112">
      <w:pPr>
        <w:pStyle w:val="a4"/>
        <w:numPr>
          <w:ilvl w:val="0"/>
          <w:numId w:val="32"/>
        </w:numPr>
        <w:jc w:val="both"/>
        <w:rPr>
          <w:rFonts w:ascii="Times New Roman" w:hAnsi="Times New Roman"/>
          <w:sz w:val="24"/>
          <w:szCs w:val="24"/>
        </w:rPr>
      </w:pPr>
      <w:r w:rsidRPr="00AD4112">
        <w:rPr>
          <w:rFonts w:ascii="Times New Roman" w:hAnsi="Times New Roman"/>
          <w:sz w:val="24"/>
          <w:szCs w:val="24"/>
        </w:rPr>
        <w:t>Какое животное вылезает из кожи вон?</w:t>
      </w:r>
    </w:p>
    <w:p w:rsidR="00295440" w:rsidRPr="00AD4112" w:rsidRDefault="00295440" w:rsidP="00AD4112">
      <w:pPr>
        <w:pStyle w:val="a4"/>
        <w:numPr>
          <w:ilvl w:val="0"/>
          <w:numId w:val="32"/>
        </w:numPr>
        <w:jc w:val="both"/>
        <w:rPr>
          <w:rFonts w:ascii="Times New Roman" w:hAnsi="Times New Roman"/>
          <w:sz w:val="24"/>
          <w:szCs w:val="24"/>
        </w:rPr>
      </w:pPr>
      <w:r w:rsidRPr="00AD4112">
        <w:rPr>
          <w:rFonts w:ascii="Times New Roman" w:hAnsi="Times New Roman"/>
          <w:sz w:val="24"/>
          <w:szCs w:val="24"/>
        </w:rPr>
        <w:t>Какие птицы роют норы для гнезда?</w:t>
      </w:r>
    </w:p>
    <w:p w:rsidR="00295440" w:rsidRPr="00AD4112" w:rsidRDefault="00295440" w:rsidP="00AD4112">
      <w:pPr>
        <w:pStyle w:val="a4"/>
        <w:numPr>
          <w:ilvl w:val="0"/>
          <w:numId w:val="32"/>
        </w:numPr>
        <w:jc w:val="both"/>
        <w:rPr>
          <w:rFonts w:ascii="Times New Roman" w:hAnsi="Times New Roman"/>
          <w:sz w:val="24"/>
          <w:szCs w:val="24"/>
        </w:rPr>
      </w:pPr>
      <w:r w:rsidRPr="00AD4112">
        <w:rPr>
          <w:rFonts w:ascii="Times New Roman" w:hAnsi="Times New Roman"/>
          <w:sz w:val="24"/>
          <w:szCs w:val="24"/>
        </w:rPr>
        <w:t>Что является символом олимпийских игр?</w:t>
      </w:r>
    </w:p>
    <w:p w:rsidR="00295440" w:rsidRPr="00AD4112" w:rsidRDefault="00295440" w:rsidP="00AD4112">
      <w:pPr>
        <w:pStyle w:val="a4"/>
        <w:numPr>
          <w:ilvl w:val="0"/>
          <w:numId w:val="32"/>
        </w:numPr>
        <w:jc w:val="both"/>
        <w:rPr>
          <w:rFonts w:ascii="Times New Roman" w:hAnsi="Times New Roman"/>
          <w:sz w:val="24"/>
          <w:szCs w:val="24"/>
        </w:rPr>
      </w:pPr>
      <w:r w:rsidRPr="00AD4112">
        <w:rPr>
          <w:rFonts w:ascii="Times New Roman" w:hAnsi="Times New Roman"/>
          <w:sz w:val="24"/>
          <w:szCs w:val="24"/>
        </w:rPr>
        <w:t>Кто вывернул волка наизнанку, застрелил бешеную шубу, вытащил себя из болота, побывал на Луне?</w:t>
      </w:r>
    </w:p>
    <w:p w:rsidR="00295440" w:rsidRPr="00AD4112" w:rsidRDefault="00295440" w:rsidP="00AD4112">
      <w:pPr>
        <w:pStyle w:val="a4"/>
        <w:numPr>
          <w:ilvl w:val="0"/>
          <w:numId w:val="32"/>
        </w:numPr>
        <w:jc w:val="both"/>
        <w:rPr>
          <w:rFonts w:ascii="Times New Roman" w:hAnsi="Times New Roman"/>
          <w:sz w:val="24"/>
          <w:szCs w:val="24"/>
        </w:rPr>
      </w:pPr>
      <w:r w:rsidRPr="00AD4112">
        <w:rPr>
          <w:rFonts w:ascii="Times New Roman" w:hAnsi="Times New Roman"/>
          <w:sz w:val="24"/>
          <w:szCs w:val="24"/>
        </w:rPr>
        <w:t>Что можно сделать за одну минуту?</w:t>
      </w:r>
    </w:p>
    <w:p w:rsidR="00295440" w:rsidRPr="00AD4112" w:rsidRDefault="00295440" w:rsidP="00AD4112">
      <w:pPr>
        <w:pStyle w:val="a4"/>
        <w:numPr>
          <w:ilvl w:val="0"/>
          <w:numId w:val="32"/>
        </w:numPr>
        <w:jc w:val="both"/>
        <w:rPr>
          <w:rFonts w:ascii="Times New Roman" w:hAnsi="Times New Roman"/>
          <w:sz w:val="24"/>
          <w:szCs w:val="24"/>
        </w:rPr>
      </w:pPr>
      <w:r w:rsidRPr="00AD4112">
        <w:rPr>
          <w:rFonts w:ascii="Times New Roman" w:hAnsi="Times New Roman"/>
          <w:sz w:val="24"/>
          <w:szCs w:val="24"/>
        </w:rPr>
        <w:t>Перечисли части тела человека, которые существуют только в паре.</w:t>
      </w:r>
    </w:p>
    <w:p w:rsidR="00295440" w:rsidRPr="00AD4112" w:rsidRDefault="00295440" w:rsidP="00AD4112">
      <w:pPr>
        <w:pStyle w:val="a4"/>
        <w:numPr>
          <w:ilvl w:val="0"/>
          <w:numId w:val="32"/>
        </w:numPr>
        <w:jc w:val="both"/>
        <w:rPr>
          <w:rFonts w:ascii="Times New Roman" w:hAnsi="Times New Roman"/>
          <w:sz w:val="24"/>
          <w:szCs w:val="24"/>
        </w:rPr>
      </w:pPr>
      <w:r w:rsidRPr="00AD4112">
        <w:rPr>
          <w:rFonts w:ascii="Times New Roman" w:hAnsi="Times New Roman"/>
          <w:sz w:val="24"/>
          <w:szCs w:val="24"/>
        </w:rPr>
        <w:t>Что будет лучше прыгать – деревянный шарик или резиновый мячик?</w:t>
      </w:r>
    </w:p>
    <w:p w:rsidR="00295440" w:rsidRPr="00AD4112" w:rsidRDefault="00295440" w:rsidP="00AD4112">
      <w:pPr>
        <w:pStyle w:val="a4"/>
        <w:numPr>
          <w:ilvl w:val="0"/>
          <w:numId w:val="32"/>
        </w:numPr>
        <w:jc w:val="both"/>
        <w:rPr>
          <w:rFonts w:ascii="Times New Roman" w:hAnsi="Times New Roman"/>
          <w:sz w:val="24"/>
          <w:szCs w:val="24"/>
        </w:rPr>
      </w:pPr>
      <w:r w:rsidRPr="00AD4112">
        <w:rPr>
          <w:rFonts w:ascii="Times New Roman" w:hAnsi="Times New Roman"/>
          <w:sz w:val="24"/>
          <w:szCs w:val="24"/>
        </w:rPr>
        <w:t>Какие три месяца в году, начинаются с гласной, идут один за другим?</w:t>
      </w:r>
    </w:p>
    <w:p w:rsidR="00295440" w:rsidRPr="00AD4112" w:rsidRDefault="00295440" w:rsidP="00AD4112">
      <w:pPr>
        <w:pStyle w:val="a4"/>
        <w:numPr>
          <w:ilvl w:val="0"/>
          <w:numId w:val="32"/>
        </w:numPr>
        <w:jc w:val="both"/>
        <w:rPr>
          <w:rFonts w:ascii="Times New Roman" w:hAnsi="Times New Roman"/>
          <w:sz w:val="24"/>
          <w:szCs w:val="24"/>
        </w:rPr>
      </w:pPr>
      <w:r w:rsidRPr="00AD4112">
        <w:rPr>
          <w:rFonts w:ascii="Times New Roman" w:hAnsi="Times New Roman"/>
          <w:sz w:val="24"/>
          <w:szCs w:val="24"/>
        </w:rPr>
        <w:t xml:space="preserve">Назови слова, начинающиеся  с буквы </w:t>
      </w:r>
      <w:proofErr w:type="spellStart"/>
      <w:r w:rsidRPr="00AD4112">
        <w:rPr>
          <w:rFonts w:ascii="Times New Roman" w:hAnsi="Times New Roman"/>
          <w:b/>
          <w:sz w:val="24"/>
          <w:szCs w:val="24"/>
        </w:rPr>
        <w:t>й</w:t>
      </w:r>
      <w:proofErr w:type="spellEnd"/>
      <w:r w:rsidRPr="00AD4112">
        <w:rPr>
          <w:rFonts w:ascii="Times New Roman" w:hAnsi="Times New Roman"/>
          <w:b/>
          <w:sz w:val="24"/>
          <w:szCs w:val="24"/>
        </w:rPr>
        <w:t>.</w:t>
      </w:r>
    </w:p>
    <w:p w:rsidR="00295440" w:rsidRPr="00AD4112" w:rsidRDefault="00295440" w:rsidP="00AD4112">
      <w:pPr>
        <w:pStyle w:val="a4"/>
        <w:numPr>
          <w:ilvl w:val="0"/>
          <w:numId w:val="32"/>
        </w:numPr>
        <w:jc w:val="both"/>
        <w:rPr>
          <w:rFonts w:ascii="Times New Roman" w:hAnsi="Times New Roman"/>
          <w:sz w:val="24"/>
          <w:szCs w:val="24"/>
        </w:rPr>
      </w:pPr>
      <w:r w:rsidRPr="00AD4112">
        <w:rPr>
          <w:rFonts w:ascii="Times New Roman" w:hAnsi="Times New Roman"/>
          <w:sz w:val="24"/>
          <w:szCs w:val="24"/>
        </w:rPr>
        <w:t>Почему гусь выходит из воды сухим?</w:t>
      </w:r>
    </w:p>
    <w:p w:rsidR="00295440" w:rsidRPr="00AD4112" w:rsidRDefault="00295440" w:rsidP="00AD4112">
      <w:pPr>
        <w:pStyle w:val="a4"/>
        <w:ind w:firstLine="360"/>
        <w:jc w:val="both"/>
        <w:rPr>
          <w:rFonts w:ascii="Times New Roman" w:hAnsi="Times New Roman"/>
          <w:b/>
          <w:sz w:val="24"/>
          <w:szCs w:val="24"/>
        </w:rPr>
      </w:pPr>
      <w:r w:rsidRPr="00AD4112">
        <w:rPr>
          <w:rFonts w:ascii="Times New Roman" w:hAnsi="Times New Roman"/>
          <w:b/>
          <w:sz w:val="24"/>
          <w:szCs w:val="24"/>
        </w:rPr>
        <w:t>Задание 1.</w:t>
      </w:r>
    </w:p>
    <w:p w:rsidR="00295440" w:rsidRPr="00AD4112" w:rsidRDefault="00295440" w:rsidP="00AD4112">
      <w:pPr>
        <w:pStyle w:val="a4"/>
        <w:ind w:firstLine="360"/>
        <w:jc w:val="both"/>
        <w:rPr>
          <w:rFonts w:ascii="Times New Roman" w:hAnsi="Times New Roman"/>
          <w:sz w:val="24"/>
          <w:szCs w:val="24"/>
        </w:rPr>
      </w:pPr>
      <w:r w:rsidRPr="00AD4112">
        <w:rPr>
          <w:rFonts w:ascii="Times New Roman" w:hAnsi="Times New Roman"/>
          <w:sz w:val="24"/>
          <w:szCs w:val="24"/>
        </w:rPr>
        <w:t xml:space="preserve">На этом занятии рассматриваются матрицы </w:t>
      </w:r>
      <w:proofErr w:type="spellStart"/>
      <w:r w:rsidRPr="00AD4112">
        <w:rPr>
          <w:rFonts w:ascii="Times New Roman" w:hAnsi="Times New Roman"/>
          <w:sz w:val="24"/>
          <w:szCs w:val="24"/>
        </w:rPr>
        <w:t>Равена</w:t>
      </w:r>
      <w:proofErr w:type="spellEnd"/>
      <w:r w:rsidRPr="00AD4112">
        <w:rPr>
          <w:rFonts w:ascii="Times New Roman" w:hAnsi="Times New Roman"/>
          <w:sz w:val="24"/>
          <w:szCs w:val="24"/>
        </w:rPr>
        <w:t>, которые специально подобраны и усложняющиеся с каждым шагом. Задача ребенка: изучить структуру главной матрицы и указать ту из маленьких деталей, которая подходит к данной матрице, т.е. соответствует ее рисунку или логике расположения его деталей по вертикали и по горизонтали.</w:t>
      </w:r>
    </w:p>
    <w:p w:rsidR="00295440" w:rsidRPr="00AD4112" w:rsidRDefault="00295440" w:rsidP="00AD4112">
      <w:pPr>
        <w:pStyle w:val="a4"/>
        <w:ind w:firstLine="360"/>
        <w:jc w:val="both"/>
        <w:rPr>
          <w:rFonts w:ascii="Times New Roman" w:hAnsi="Times New Roman"/>
          <w:sz w:val="24"/>
          <w:szCs w:val="24"/>
        </w:rPr>
      </w:pPr>
    </w:p>
    <w:p w:rsidR="00295440" w:rsidRPr="00AD4112" w:rsidRDefault="00295440" w:rsidP="00AD4112">
      <w:pPr>
        <w:pStyle w:val="a4"/>
        <w:jc w:val="center"/>
        <w:rPr>
          <w:rFonts w:ascii="Times New Roman" w:hAnsi="Times New Roman"/>
          <w:sz w:val="24"/>
          <w:szCs w:val="24"/>
        </w:rPr>
      </w:pPr>
      <w:r w:rsidRPr="00AD4112">
        <w:rPr>
          <w:rFonts w:ascii="Times New Roman" w:hAnsi="Times New Roman"/>
          <w:noProof/>
          <w:sz w:val="24"/>
          <w:szCs w:val="24"/>
          <w:lang w:eastAsia="ru-RU"/>
        </w:rPr>
        <w:drawing>
          <wp:inline distT="0" distB="0" distL="0" distR="0">
            <wp:extent cx="3276600" cy="1924050"/>
            <wp:effectExtent l="19050" t="0" r="0" b="0"/>
            <wp:docPr id="2" name="Рисунок 4" descr="Отсканировано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тсканировано 26"/>
                    <pic:cNvPicPr>
                      <a:picLocks noChangeAspect="1" noChangeArrowheads="1"/>
                    </pic:cNvPicPr>
                  </pic:nvPicPr>
                  <pic:blipFill>
                    <a:blip r:embed="rId12" cstate="print"/>
                    <a:srcRect/>
                    <a:stretch>
                      <a:fillRect/>
                    </a:stretch>
                  </pic:blipFill>
                  <pic:spPr bwMode="auto">
                    <a:xfrm>
                      <a:off x="0" y="0"/>
                      <a:ext cx="3276600" cy="1924050"/>
                    </a:xfrm>
                    <a:prstGeom prst="rect">
                      <a:avLst/>
                    </a:prstGeom>
                    <a:noFill/>
                    <a:ln w="9525">
                      <a:noFill/>
                      <a:miter lim="800000"/>
                      <a:headEnd/>
                      <a:tailEnd/>
                    </a:ln>
                  </pic:spPr>
                </pic:pic>
              </a:graphicData>
            </a:graphic>
          </wp:inline>
        </w:drawing>
      </w:r>
    </w:p>
    <w:p w:rsidR="00295440" w:rsidRPr="00AD4112" w:rsidRDefault="00295440" w:rsidP="00AD4112">
      <w:pPr>
        <w:pStyle w:val="a4"/>
        <w:ind w:firstLine="360"/>
        <w:jc w:val="both"/>
        <w:rPr>
          <w:rFonts w:ascii="Times New Roman" w:hAnsi="Times New Roman"/>
          <w:sz w:val="24"/>
          <w:szCs w:val="24"/>
        </w:rPr>
      </w:pPr>
    </w:p>
    <w:p w:rsidR="00295440" w:rsidRPr="00AD4112" w:rsidRDefault="00295440" w:rsidP="00AD4112">
      <w:pPr>
        <w:pStyle w:val="a4"/>
        <w:ind w:firstLine="360"/>
        <w:rPr>
          <w:rFonts w:ascii="Times New Roman" w:hAnsi="Times New Roman"/>
          <w:sz w:val="24"/>
          <w:szCs w:val="24"/>
        </w:rPr>
      </w:pPr>
      <w:r w:rsidRPr="00AD4112">
        <w:rPr>
          <w:rFonts w:ascii="Times New Roman" w:hAnsi="Times New Roman"/>
          <w:sz w:val="24"/>
          <w:szCs w:val="24"/>
        </w:rPr>
        <w:t xml:space="preserve">                                  </w:t>
      </w:r>
      <w:r w:rsidRPr="00AD4112">
        <w:rPr>
          <w:rFonts w:ascii="Times New Roman" w:hAnsi="Times New Roman"/>
          <w:noProof/>
          <w:sz w:val="24"/>
          <w:szCs w:val="24"/>
          <w:lang w:eastAsia="ru-RU"/>
        </w:rPr>
        <w:drawing>
          <wp:inline distT="0" distB="0" distL="0" distR="0">
            <wp:extent cx="3248025" cy="1847850"/>
            <wp:effectExtent l="19050" t="0" r="9525" b="0"/>
            <wp:docPr id="3" name="Рисунок 5" descr="Отсканировано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тсканировано 26"/>
                    <pic:cNvPicPr>
                      <a:picLocks noChangeAspect="1" noChangeArrowheads="1"/>
                    </pic:cNvPicPr>
                  </pic:nvPicPr>
                  <pic:blipFill>
                    <a:blip r:embed="rId13" cstate="print"/>
                    <a:srcRect/>
                    <a:stretch>
                      <a:fillRect/>
                    </a:stretch>
                  </pic:blipFill>
                  <pic:spPr bwMode="auto">
                    <a:xfrm>
                      <a:off x="0" y="0"/>
                      <a:ext cx="3248025" cy="1847850"/>
                    </a:xfrm>
                    <a:prstGeom prst="rect">
                      <a:avLst/>
                    </a:prstGeom>
                    <a:noFill/>
                    <a:ln w="9525">
                      <a:noFill/>
                      <a:miter lim="800000"/>
                      <a:headEnd/>
                      <a:tailEnd/>
                    </a:ln>
                  </pic:spPr>
                </pic:pic>
              </a:graphicData>
            </a:graphic>
          </wp:inline>
        </w:drawing>
      </w:r>
    </w:p>
    <w:p w:rsidR="00295440" w:rsidRPr="00AD4112" w:rsidRDefault="00295440" w:rsidP="00AD4112">
      <w:pPr>
        <w:pStyle w:val="a4"/>
        <w:ind w:firstLine="360"/>
        <w:jc w:val="both"/>
        <w:rPr>
          <w:rFonts w:ascii="Times New Roman" w:hAnsi="Times New Roman"/>
          <w:sz w:val="24"/>
          <w:szCs w:val="24"/>
        </w:rPr>
      </w:pPr>
    </w:p>
    <w:p w:rsidR="00295440" w:rsidRPr="00AD4112" w:rsidRDefault="00295440" w:rsidP="00AD4112">
      <w:pPr>
        <w:pStyle w:val="a4"/>
        <w:ind w:firstLine="360"/>
        <w:jc w:val="center"/>
        <w:rPr>
          <w:rFonts w:ascii="Times New Roman" w:hAnsi="Times New Roman"/>
          <w:sz w:val="24"/>
          <w:szCs w:val="24"/>
        </w:rPr>
      </w:pPr>
      <w:r w:rsidRPr="00AD4112">
        <w:rPr>
          <w:rFonts w:ascii="Times New Roman" w:hAnsi="Times New Roman"/>
          <w:noProof/>
          <w:sz w:val="24"/>
          <w:szCs w:val="24"/>
          <w:lang w:eastAsia="ru-RU"/>
        </w:rPr>
        <w:lastRenderedPageBreak/>
        <w:drawing>
          <wp:inline distT="0" distB="0" distL="0" distR="0">
            <wp:extent cx="3286125" cy="1857375"/>
            <wp:effectExtent l="19050" t="0" r="9525" b="0"/>
            <wp:docPr id="4" name="Рисунок 6" descr="Отсканировано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тсканировано 26"/>
                    <pic:cNvPicPr>
                      <a:picLocks noChangeAspect="1" noChangeArrowheads="1"/>
                    </pic:cNvPicPr>
                  </pic:nvPicPr>
                  <pic:blipFill>
                    <a:blip r:embed="rId14" cstate="print"/>
                    <a:srcRect/>
                    <a:stretch>
                      <a:fillRect/>
                    </a:stretch>
                  </pic:blipFill>
                  <pic:spPr bwMode="auto">
                    <a:xfrm>
                      <a:off x="0" y="0"/>
                      <a:ext cx="3286125" cy="1857375"/>
                    </a:xfrm>
                    <a:prstGeom prst="rect">
                      <a:avLst/>
                    </a:prstGeom>
                    <a:noFill/>
                    <a:ln w="9525">
                      <a:noFill/>
                      <a:miter lim="800000"/>
                      <a:headEnd/>
                      <a:tailEnd/>
                    </a:ln>
                  </pic:spPr>
                </pic:pic>
              </a:graphicData>
            </a:graphic>
          </wp:inline>
        </w:drawing>
      </w:r>
    </w:p>
    <w:p w:rsidR="00295440" w:rsidRPr="00AD4112" w:rsidRDefault="00295440" w:rsidP="00AD4112">
      <w:pPr>
        <w:pStyle w:val="a4"/>
        <w:ind w:firstLine="360"/>
        <w:jc w:val="both"/>
        <w:rPr>
          <w:rFonts w:ascii="Times New Roman" w:hAnsi="Times New Roman"/>
          <w:sz w:val="24"/>
          <w:szCs w:val="24"/>
        </w:rPr>
      </w:pPr>
    </w:p>
    <w:p w:rsidR="00295440" w:rsidRPr="00AD4112" w:rsidRDefault="00295440" w:rsidP="00AD4112">
      <w:pPr>
        <w:pStyle w:val="a4"/>
        <w:ind w:firstLine="360"/>
        <w:jc w:val="center"/>
        <w:rPr>
          <w:rFonts w:ascii="Times New Roman" w:hAnsi="Times New Roman"/>
          <w:sz w:val="24"/>
          <w:szCs w:val="24"/>
        </w:rPr>
      </w:pPr>
      <w:r w:rsidRPr="00AD4112">
        <w:rPr>
          <w:rFonts w:ascii="Times New Roman" w:hAnsi="Times New Roman"/>
          <w:noProof/>
          <w:sz w:val="24"/>
          <w:szCs w:val="24"/>
          <w:lang w:eastAsia="ru-RU"/>
        </w:rPr>
        <w:drawing>
          <wp:inline distT="0" distB="0" distL="0" distR="0">
            <wp:extent cx="3305175" cy="1952625"/>
            <wp:effectExtent l="19050" t="0" r="9525" b="0"/>
            <wp:docPr id="5" name="Рисунок 7" descr="Отсканировано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тсканировано 26"/>
                    <pic:cNvPicPr>
                      <a:picLocks noChangeAspect="1" noChangeArrowheads="1"/>
                    </pic:cNvPicPr>
                  </pic:nvPicPr>
                  <pic:blipFill>
                    <a:blip r:embed="rId15" cstate="print"/>
                    <a:srcRect/>
                    <a:stretch>
                      <a:fillRect/>
                    </a:stretch>
                  </pic:blipFill>
                  <pic:spPr bwMode="auto">
                    <a:xfrm>
                      <a:off x="0" y="0"/>
                      <a:ext cx="3305175" cy="1952625"/>
                    </a:xfrm>
                    <a:prstGeom prst="rect">
                      <a:avLst/>
                    </a:prstGeom>
                    <a:noFill/>
                    <a:ln w="9525">
                      <a:noFill/>
                      <a:miter lim="800000"/>
                      <a:headEnd/>
                      <a:tailEnd/>
                    </a:ln>
                  </pic:spPr>
                </pic:pic>
              </a:graphicData>
            </a:graphic>
          </wp:inline>
        </w:drawing>
      </w:r>
    </w:p>
    <w:p w:rsidR="00295440" w:rsidRPr="00AD4112" w:rsidRDefault="00295440" w:rsidP="00AD4112">
      <w:pPr>
        <w:pStyle w:val="a4"/>
        <w:ind w:firstLine="360"/>
        <w:jc w:val="both"/>
        <w:rPr>
          <w:rFonts w:ascii="Times New Roman" w:hAnsi="Times New Roman"/>
          <w:sz w:val="24"/>
          <w:szCs w:val="24"/>
        </w:rPr>
      </w:pPr>
    </w:p>
    <w:p w:rsidR="00295440" w:rsidRPr="00AD4112" w:rsidRDefault="00295440" w:rsidP="00AD4112">
      <w:pPr>
        <w:pStyle w:val="a4"/>
        <w:ind w:firstLine="360"/>
        <w:jc w:val="center"/>
        <w:rPr>
          <w:rFonts w:ascii="Times New Roman" w:hAnsi="Times New Roman"/>
          <w:sz w:val="24"/>
          <w:szCs w:val="24"/>
        </w:rPr>
      </w:pPr>
      <w:r w:rsidRPr="00AD4112">
        <w:rPr>
          <w:rFonts w:ascii="Times New Roman" w:hAnsi="Times New Roman"/>
          <w:noProof/>
          <w:sz w:val="24"/>
          <w:szCs w:val="24"/>
          <w:lang w:eastAsia="ru-RU"/>
        </w:rPr>
        <w:drawing>
          <wp:inline distT="0" distB="0" distL="0" distR="0">
            <wp:extent cx="3419475" cy="2047875"/>
            <wp:effectExtent l="19050" t="0" r="9525" b="0"/>
            <wp:docPr id="6" name="Рисунок 8" descr="Отсканировано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тсканировано 26"/>
                    <pic:cNvPicPr>
                      <a:picLocks noChangeAspect="1" noChangeArrowheads="1"/>
                    </pic:cNvPicPr>
                  </pic:nvPicPr>
                  <pic:blipFill>
                    <a:blip r:embed="rId16" cstate="print"/>
                    <a:srcRect/>
                    <a:stretch>
                      <a:fillRect/>
                    </a:stretch>
                  </pic:blipFill>
                  <pic:spPr bwMode="auto">
                    <a:xfrm>
                      <a:off x="0" y="0"/>
                      <a:ext cx="3419475" cy="2047875"/>
                    </a:xfrm>
                    <a:prstGeom prst="rect">
                      <a:avLst/>
                    </a:prstGeom>
                    <a:noFill/>
                    <a:ln w="9525">
                      <a:noFill/>
                      <a:miter lim="800000"/>
                      <a:headEnd/>
                      <a:tailEnd/>
                    </a:ln>
                  </pic:spPr>
                </pic:pic>
              </a:graphicData>
            </a:graphic>
          </wp:inline>
        </w:drawing>
      </w:r>
    </w:p>
    <w:p w:rsidR="00295440" w:rsidRPr="00AD4112" w:rsidRDefault="00295440" w:rsidP="00AD4112">
      <w:pPr>
        <w:pStyle w:val="a4"/>
        <w:ind w:firstLine="360"/>
        <w:jc w:val="both"/>
        <w:rPr>
          <w:rFonts w:ascii="Times New Roman" w:hAnsi="Times New Roman"/>
          <w:sz w:val="24"/>
          <w:szCs w:val="24"/>
        </w:rPr>
      </w:pPr>
    </w:p>
    <w:p w:rsidR="00295440" w:rsidRPr="00AD4112" w:rsidRDefault="00295440" w:rsidP="00AD4112">
      <w:pPr>
        <w:pStyle w:val="a4"/>
        <w:ind w:firstLine="360"/>
        <w:jc w:val="both"/>
        <w:rPr>
          <w:rFonts w:ascii="Times New Roman" w:hAnsi="Times New Roman"/>
          <w:b/>
          <w:sz w:val="24"/>
          <w:szCs w:val="24"/>
        </w:rPr>
      </w:pPr>
      <w:r w:rsidRPr="00AD4112">
        <w:rPr>
          <w:rFonts w:ascii="Times New Roman" w:hAnsi="Times New Roman"/>
          <w:b/>
          <w:sz w:val="24"/>
          <w:szCs w:val="24"/>
        </w:rPr>
        <w:t>Итог занятия.</w:t>
      </w:r>
    </w:p>
    <w:p w:rsidR="00295440" w:rsidRPr="00AD4112" w:rsidRDefault="00295440" w:rsidP="00AD4112">
      <w:pPr>
        <w:pStyle w:val="a4"/>
        <w:jc w:val="both"/>
        <w:rPr>
          <w:rFonts w:ascii="Times New Roman" w:hAnsi="Times New Roman"/>
          <w:b/>
          <w:sz w:val="24"/>
          <w:szCs w:val="24"/>
        </w:rPr>
      </w:pPr>
    </w:p>
    <w:p w:rsidR="00295440" w:rsidRPr="00AD4112" w:rsidRDefault="00295440" w:rsidP="00AD4112">
      <w:pPr>
        <w:pStyle w:val="a4"/>
        <w:shd w:val="clear" w:color="auto" w:fill="FFFFFF"/>
        <w:ind w:firstLine="360"/>
        <w:jc w:val="both"/>
        <w:rPr>
          <w:rFonts w:ascii="Times New Roman" w:hAnsi="Times New Roman"/>
          <w:b/>
          <w:color w:val="C00000"/>
          <w:sz w:val="24"/>
          <w:szCs w:val="24"/>
        </w:rPr>
      </w:pPr>
      <w:r w:rsidRPr="00AD4112">
        <w:rPr>
          <w:rFonts w:ascii="Times New Roman" w:hAnsi="Times New Roman"/>
          <w:b/>
          <w:color w:val="C00000"/>
          <w:sz w:val="24"/>
          <w:szCs w:val="24"/>
        </w:rPr>
        <w:t>Приложение 5</w:t>
      </w:r>
    </w:p>
    <w:p w:rsidR="00295440" w:rsidRPr="00AD4112" w:rsidRDefault="00295440" w:rsidP="00AD4112">
      <w:pPr>
        <w:pStyle w:val="a4"/>
        <w:ind w:firstLine="360"/>
        <w:jc w:val="both"/>
        <w:rPr>
          <w:rFonts w:ascii="Times New Roman" w:hAnsi="Times New Roman"/>
          <w:b/>
          <w:i/>
          <w:sz w:val="24"/>
          <w:szCs w:val="24"/>
        </w:rPr>
      </w:pPr>
      <w:r w:rsidRPr="00AD4112">
        <w:rPr>
          <w:rFonts w:ascii="Times New Roman" w:hAnsi="Times New Roman"/>
          <w:sz w:val="24"/>
          <w:szCs w:val="24"/>
        </w:rPr>
        <w:t xml:space="preserve">Урок 17 </w:t>
      </w:r>
      <w:r w:rsidRPr="00AD4112">
        <w:rPr>
          <w:rFonts w:ascii="Times New Roman" w:hAnsi="Times New Roman"/>
          <w:b/>
          <w:i/>
          <w:sz w:val="24"/>
          <w:szCs w:val="24"/>
        </w:rPr>
        <w:t>Тема: «Слуховая и зрительная память»</w:t>
      </w:r>
    </w:p>
    <w:p w:rsidR="00295440" w:rsidRPr="00AD4112" w:rsidRDefault="00295440" w:rsidP="00AD4112">
      <w:pPr>
        <w:pStyle w:val="a4"/>
        <w:ind w:firstLine="360"/>
        <w:jc w:val="both"/>
        <w:rPr>
          <w:rFonts w:ascii="Times New Roman" w:hAnsi="Times New Roman"/>
          <w:sz w:val="24"/>
          <w:szCs w:val="24"/>
        </w:rPr>
      </w:pPr>
      <w:r w:rsidRPr="00AD4112">
        <w:rPr>
          <w:rFonts w:ascii="Times New Roman" w:hAnsi="Times New Roman"/>
          <w:sz w:val="24"/>
          <w:szCs w:val="24"/>
        </w:rPr>
        <w:t>Цель: Развивать слуховую и зрительную память детей.</w:t>
      </w:r>
    </w:p>
    <w:p w:rsidR="00295440" w:rsidRPr="00AD4112" w:rsidRDefault="00295440" w:rsidP="00AD4112">
      <w:pPr>
        <w:pStyle w:val="a4"/>
        <w:ind w:firstLine="360"/>
        <w:jc w:val="both"/>
        <w:rPr>
          <w:rFonts w:ascii="Times New Roman" w:hAnsi="Times New Roman"/>
          <w:b/>
          <w:sz w:val="24"/>
          <w:szCs w:val="24"/>
        </w:rPr>
      </w:pPr>
      <w:r w:rsidRPr="00AD4112">
        <w:rPr>
          <w:rFonts w:ascii="Times New Roman" w:hAnsi="Times New Roman"/>
          <w:b/>
          <w:sz w:val="24"/>
          <w:szCs w:val="24"/>
        </w:rPr>
        <w:t>Разминка.</w:t>
      </w:r>
    </w:p>
    <w:p w:rsidR="00295440" w:rsidRPr="00AD4112" w:rsidRDefault="00295440" w:rsidP="00AD4112">
      <w:pPr>
        <w:pStyle w:val="a4"/>
        <w:numPr>
          <w:ilvl w:val="0"/>
          <w:numId w:val="33"/>
        </w:numPr>
        <w:jc w:val="both"/>
        <w:rPr>
          <w:rFonts w:ascii="Times New Roman" w:hAnsi="Times New Roman"/>
          <w:sz w:val="24"/>
          <w:szCs w:val="24"/>
        </w:rPr>
      </w:pPr>
      <w:r w:rsidRPr="00AD4112">
        <w:rPr>
          <w:rFonts w:ascii="Times New Roman" w:hAnsi="Times New Roman"/>
          <w:sz w:val="24"/>
          <w:szCs w:val="24"/>
        </w:rPr>
        <w:t>За одну минуту перечислите как можно больше слов, состоящих из трех букв.</w:t>
      </w:r>
    </w:p>
    <w:p w:rsidR="00295440" w:rsidRPr="00AD4112" w:rsidRDefault="00295440" w:rsidP="00AD4112">
      <w:pPr>
        <w:pStyle w:val="a4"/>
        <w:numPr>
          <w:ilvl w:val="0"/>
          <w:numId w:val="33"/>
        </w:numPr>
        <w:jc w:val="both"/>
        <w:rPr>
          <w:rFonts w:ascii="Times New Roman" w:hAnsi="Times New Roman"/>
          <w:sz w:val="24"/>
          <w:szCs w:val="24"/>
        </w:rPr>
      </w:pPr>
      <w:r w:rsidRPr="00AD4112">
        <w:rPr>
          <w:rFonts w:ascii="Times New Roman" w:hAnsi="Times New Roman"/>
          <w:sz w:val="24"/>
          <w:szCs w:val="24"/>
        </w:rPr>
        <w:t>Стоят два козлика. Один смотрит на восток, другой на запад. Видят ли они друг друга?</w:t>
      </w:r>
    </w:p>
    <w:p w:rsidR="00295440" w:rsidRPr="00AD4112" w:rsidRDefault="00295440" w:rsidP="00AD4112">
      <w:pPr>
        <w:pStyle w:val="a4"/>
        <w:numPr>
          <w:ilvl w:val="0"/>
          <w:numId w:val="33"/>
        </w:numPr>
        <w:jc w:val="both"/>
        <w:rPr>
          <w:rFonts w:ascii="Times New Roman" w:hAnsi="Times New Roman"/>
          <w:sz w:val="24"/>
          <w:szCs w:val="24"/>
        </w:rPr>
      </w:pPr>
      <w:r w:rsidRPr="00AD4112">
        <w:rPr>
          <w:rFonts w:ascii="Times New Roman" w:hAnsi="Times New Roman"/>
          <w:sz w:val="24"/>
          <w:szCs w:val="24"/>
        </w:rPr>
        <w:t>В чем познается настоящий друг?</w:t>
      </w:r>
    </w:p>
    <w:p w:rsidR="00295440" w:rsidRPr="00AD4112" w:rsidRDefault="00295440" w:rsidP="00AD4112">
      <w:pPr>
        <w:pStyle w:val="a4"/>
        <w:numPr>
          <w:ilvl w:val="0"/>
          <w:numId w:val="33"/>
        </w:numPr>
        <w:jc w:val="both"/>
        <w:rPr>
          <w:rFonts w:ascii="Times New Roman" w:hAnsi="Times New Roman"/>
          <w:sz w:val="24"/>
          <w:szCs w:val="24"/>
        </w:rPr>
      </w:pPr>
      <w:r w:rsidRPr="00AD4112">
        <w:rPr>
          <w:rFonts w:ascii="Times New Roman" w:hAnsi="Times New Roman"/>
          <w:sz w:val="24"/>
          <w:szCs w:val="24"/>
        </w:rPr>
        <w:t>Какое животное изображено на гербе Республики Татарстан?</w:t>
      </w:r>
    </w:p>
    <w:p w:rsidR="00295440" w:rsidRPr="00AD4112" w:rsidRDefault="00295440" w:rsidP="00AD4112">
      <w:pPr>
        <w:pStyle w:val="a4"/>
        <w:numPr>
          <w:ilvl w:val="0"/>
          <w:numId w:val="33"/>
        </w:numPr>
        <w:jc w:val="both"/>
        <w:rPr>
          <w:rFonts w:ascii="Times New Roman" w:hAnsi="Times New Roman"/>
          <w:sz w:val="24"/>
          <w:szCs w:val="24"/>
        </w:rPr>
      </w:pPr>
      <w:r w:rsidRPr="00AD4112">
        <w:rPr>
          <w:rFonts w:ascii="Times New Roman" w:hAnsi="Times New Roman"/>
          <w:sz w:val="24"/>
          <w:szCs w:val="24"/>
        </w:rPr>
        <w:t>Как зовут в хоккее того, кто стоит в воротах?</w:t>
      </w:r>
    </w:p>
    <w:p w:rsidR="00295440" w:rsidRPr="00AD4112" w:rsidRDefault="00295440" w:rsidP="00AD4112">
      <w:pPr>
        <w:pStyle w:val="a4"/>
        <w:numPr>
          <w:ilvl w:val="0"/>
          <w:numId w:val="33"/>
        </w:numPr>
        <w:jc w:val="both"/>
        <w:rPr>
          <w:rFonts w:ascii="Times New Roman" w:hAnsi="Times New Roman"/>
          <w:sz w:val="24"/>
          <w:szCs w:val="24"/>
        </w:rPr>
      </w:pPr>
      <w:r w:rsidRPr="00AD4112">
        <w:rPr>
          <w:rFonts w:ascii="Times New Roman" w:hAnsi="Times New Roman"/>
          <w:sz w:val="24"/>
          <w:szCs w:val="24"/>
        </w:rPr>
        <w:t>Как зовут папу вашей мамы?</w:t>
      </w:r>
    </w:p>
    <w:p w:rsidR="00295440" w:rsidRPr="00AD4112" w:rsidRDefault="00295440" w:rsidP="00AD4112">
      <w:pPr>
        <w:pStyle w:val="a4"/>
        <w:numPr>
          <w:ilvl w:val="0"/>
          <w:numId w:val="33"/>
        </w:numPr>
        <w:jc w:val="both"/>
        <w:rPr>
          <w:rFonts w:ascii="Times New Roman" w:hAnsi="Times New Roman"/>
          <w:sz w:val="24"/>
          <w:szCs w:val="24"/>
        </w:rPr>
      </w:pPr>
      <w:r w:rsidRPr="00AD4112">
        <w:rPr>
          <w:rFonts w:ascii="Times New Roman" w:hAnsi="Times New Roman"/>
          <w:sz w:val="24"/>
          <w:szCs w:val="24"/>
        </w:rPr>
        <w:t>Полное имя Лизы, Шуры, Ксюши, Жени?</w:t>
      </w:r>
    </w:p>
    <w:p w:rsidR="00295440" w:rsidRPr="00AD4112" w:rsidRDefault="00295440" w:rsidP="00AD4112">
      <w:pPr>
        <w:pStyle w:val="a4"/>
        <w:numPr>
          <w:ilvl w:val="0"/>
          <w:numId w:val="33"/>
        </w:numPr>
        <w:jc w:val="both"/>
        <w:rPr>
          <w:rFonts w:ascii="Times New Roman" w:hAnsi="Times New Roman"/>
          <w:sz w:val="24"/>
          <w:szCs w:val="24"/>
        </w:rPr>
      </w:pPr>
      <w:r w:rsidRPr="00AD4112">
        <w:rPr>
          <w:rFonts w:ascii="Times New Roman" w:hAnsi="Times New Roman"/>
          <w:sz w:val="24"/>
          <w:szCs w:val="24"/>
        </w:rPr>
        <w:t>Чем отличается от окружающих людей человек, который только что приехал с юга?</w:t>
      </w:r>
    </w:p>
    <w:p w:rsidR="00295440" w:rsidRPr="00AD4112" w:rsidRDefault="00295440" w:rsidP="00AD4112">
      <w:pPr>
        <w:pStyle w:val="a4"/>
        <w:numPr>
          <w:ilvl w:val="0"/>
          <w:numId w:val="33"/>
        </w:numPr>
        <w:jc w:val="both"/>
        <w:rPr>
          <w:rFonts w:ascii="Times New Roman" w:hAnsi="Times New Roman"/>
          <w:sz w:val="24"/>
          <w:szCs w:val="24"/>
        </w:rPr>
      </w:pPr>
      <w:r w:rsidRPr="00AD4112">
        <w:rPr>
          <w:rFonts w:ascii="Times New Roman" w:hAnsi="Times New Roman"/>
          <w:sz w:val="24"/>
          <w:szCs w:val="24"/>
        </w:rPr>
        <w:lastRenderedPageBreak/>
        <w:t>Перерыв между действиями в театре?</w:t>
      </w:r>
    </w:p>
    <w:p w:rsidR="00295440" w:rsidRPr="00AD4112" w:rsidRDefault="00295440" w:rsidP="00AD4112">
      <w:pPr>
        <w:pStyle w:val="a4"/>
        <w:numPr>
          <w:ilvl w:val="0"/>
          <w:numId w:val="33"/>
        </w:numPr>
        <w:jc w:val="both"/>
        <w:rPr>
          <w:rFonts w:ascii="Times New Roman" w:hAnsi="Times New Roman"/>
          <w:sz w:val="24"/>
          <w:szCs w:val="24"/>
        </w:rPr>
      </w:pPr>
      <w:r w:rsidRPr="00AD4112">
        <w:rPr>
          <w:rFonts w:ascii="Times New Roman" w:hAnsi="Times New Roman"/>
          <w:sz w:val="24"/>
          <w:szCs w:val="24"/>
        </w:rPr>
        <w:t>Как с помощью 5 –литровой кастрюли и 3 – литровой банки налить из водопроводного крана в ведро ровно 4 литра воды?</w:t>
      </w:r>
    </w:p>
    <w:p w:rsidR="00295440" w:rsidRPr="00AD4112" w:rsidRDefault="00295440" w:rsidP="00AD4112">
      <w:pPr>
        <w:pStyle w:val="a4"/>
        <w:ind w:left="360"/>
        <w:jc w:val="both"/>
        <w:rPr>
          <w:rFonts w:ascii="Times New Roman" w:hAnsi="Times New Roman"/>
          <w:b/>
          <w:sz w:val="24"/>
          <w:szCs w:val="24"/>
        </w:rPr>
      </w:pPr>
      <w:r w:rsidRPr="00AD4112">
        <w:rPr>
          <w:rFonts w:ascii="Times New Roman" w:hAnsi="Times New Roman"/>
          <w:b/>
          <w:sz w:val="24"/>
          <w:szCs w:val="24"/>
        </w:rPr>
        <w:t>Задание 1.</w:t>
      </w:r>
    </w:p>
    <w:p w:rsidR="00295440" w:rsidRPr="00AD4112" w:rsidRDefault="00295440" w:rsidP="00AD4112">
      <w:pPr>
        <w:pStyle w:val="a4"/>
        <w:ind w:left="360"/>
        <w:jc w:val="both"/>
        <w:rPr>
          <w:rFonts w:ascii="Times New Roman" w:hAnsi="Times New Roman"/>
          <w:sz w:val="24"/>
          <w:szCs w:val="24"/>
        </w:rPr>
      </w:pPr>
      <w:r w:rsidRPr="00AD4112">
        <w:rPr>
          <w:rFonts w:ascii="Times New Roman" w:hAnsi="Times New Roman"/>
          <w:sz w:val="24"/>
          <w:szCs w:val="24"/>
        </w:rPr>
        <w:t xml:space="preserve">Ребенку последовательно, на 15 секунд каждая, предлагаются карточки – задания, представленные в виде шести </w:t>
      </w:r>
      <w:proofErr w:type="gramStart"/>
      <w:r w:rsidRPr="00AD4112">
        <w:rPr>
          <w:rFonts w:ascii="Times New Roman" w:hAnsi="Times New Roman"/>
          <w:sz w:val="24"/>
          <w:szCs w:val="24"/>
        </w:rPr>
        <w:t>по</w:t>
      </w:r>
      <w:proofErr w:type="gramEnd"/>
      <w:r w:rsidRPr="00AD4112">
        <w:rPr>
          <w:rFonts w:ascii="Times New Roman" w:hAnsi="Times New Roman"/>
          <w:sz w:val="24"/>
          <w:szCs w:val="24"/>
        </w:rPr>
        <w:t xml:space="preserve"> – разному заштрихованных треугольников на рисунке 1. </w:t>
      </w:r>
      <w:proofErr w:type="gramStart"/>
      <w:r w:rsidRPr="00AD4112">
        <w:rPr>
          <w:rFonts w:ascii="Times New Roman" w:hAnsi="Times New Roman"/>
          <w:sz w:val="24"/>
          <w:szCs w:val="24"/>
        </w:rPr>
        <w:t>После просмотра очередной карточки она убирается и вместо нее предлагается матрица, включающая 24 разных треугольника (рисунок 2), среди которых находятся и те шесть треугольников, которые ребенок только что видел на отдельной карточке.</w:t>
      </w:r>
      <w:proofErr w:type="gramEnd"/>
      <w:r w:rsidRPr="00AD4112">
        <w:rPr>
          <w:rFonts w:ascii="Times New Roman" w:hAnsi="Times New Roman"/>
          <w:sz w:val="24"/>
          <w:szCs w:val="24"/>
        </w:rPr>
        <w:t xml:space="preserve"> Задание заключается в том, чтобы отыскать и правильно указать в матрице все шесть изображенных на отдельной карточке треугольников. </w:t>
      </w:r>
    </w:p>
    <w:p w:rsidR="00295440" w:rsidRPr="00AD4112" w:rsidRDefault="00295440" w:rsidP="00AD4112">
      <w:pPr>
        <w:pStyle w:val="a4"/>
        <w:ind w:left="360"/>
        <w:jc w:val="both"/>
        <w:rPr>
          <w:rFonts w:ascii="Times New Roman" w:hAnsi="Times New Roman"/>
          <w:sz w:val="24"/>
          <w:szCs w:val="24"/>
        </w:rPr>
      </w:pPr>
      <w:r w:rsidRPr="00AD4112">
        <w:rPr>
          <w:rFonts w:ascii="Times New Roman" w:hAnsi="Times New Roman"/>
          <w:noProof/>
          <w:sz w:val="24"/>
          <w:szCs w:val="24"/>
          <w:lang w:eastAsia="ru-RU"/>
        </w:rPr>
        <w:drawing>
          <wp:inline distT="0" distB="0" distL="0" distR="0">
            <wp:extent cx="2724150" cy="3552825"/>
            <wp:effectExtent l="19050" t="0" r="0" b="0"/>
            <wp:docPr id="7" name="Рисунок 9" descr="Отсканировано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Отсканировано 25"/>
                    <pic:cNvPicPr>
                      <a:picLocks noChangeAspect="1" noChangeArrowheads="1"/>
                    </pic:cNvPicPr>
                  </pic:nvPicPr>
                  <pic:blipFill>
                    <a:blip r:embed="rId17" cstate="print"/>
                    <a:srcRect/>
                    <a:stretch>
                      <a:fillRect/>
                    </a:stretch>
                  </pic:blipFill>
                  <pic:spPr bwMode="auto">
                    <a:xfrm>
                      <a:off x="0" y="0"/>
                      <a:ext cx="2724150" cy="3552825"/>
                    </a:xfrm>
                    <a:prstGeom prst="rect">
                      <a:avLst/>
                    </a:prstGeom>
                    <a:noFill/>
                    <a:ln w="9525">
                      <a:noFill/>
                      <a:miter lim="800000"/>
                      <a:headEnd/>
                      <a:tailEnd/>
                    </a:ln>
                  </pic:spPr>
                </pic:pic>
              </a:graphicData>
            </a:graphic>
          </wp:inline>
        </w:drawing>
      </w:r>
      <w:r w:rsidRPr="00AD4112">
        <w:rPr>
          <w:rFonts w:ascii="Times New Roman" w:hAnsi="Times New Roman"/>
          <w:sz w:val="24"/>
          <w:szCs w:val="24"/>
        </w:rPr>
        <w:t xml:space="preserve">            </w:t>
      </w:r>
      <w:r w:rsidRPr="00AD4112">
        <w:rPr>
          <w:rFonts w:ascii="Times New Roman" w:hAnsi="Times New Roman"/>
          <w:noProof/>
          <w:sz w:val="24"/>
          <w:szCs w:val="24"/>
          <w:lang w:eastAsia="ru-RU"/>
        </w:rPr>
        <w:drawing>
          <wp:inline distT="0" distB="0" distL="0" distR="0">
            <wp:extent cx="2543175" cy="3676650"/>
            <wp:effectExtent l="19050" t="0" r="9525" b="0"/>
            <wp:docPr id="8" name="Рисунок 10" descr="Отсканировано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Отсканировано 25"/>
                    <pic:cNvPicPr>
                      <a:picLocks noChangeAspect="1" noChangeArrowheads="1"/>
                    </pic:cNvPicPr>
                  </pic:nvPicPr>
                  <pic:blipFill>
                    <a:blip r:embed="rId18" cstate="print"/>
                    <a:srcRect/>
                    <a:stretch>
                      <a:fillRect/>
                    </a:stretch>
                  </pic:blipFill>
                  <pic:spPr bwMode="auto">
                    <a:xfrm>
                      <a:off x="0" y="0"/>
                      <a:ext cx="2543175" cy="3676650"/>
                    </a:xfrm>
                    <a:prstGeom prst="rect">
                      <a:avLst/>
                    </a:prstGeom>
                    <a:noFill/>
                    <a:ln w="9525">
                      <a:noFill/>
                      <a:miter lim="800000"/>
                      <a:headEnd/>
                      <a:tailEnd/>
                    </a:ln>
                  </pic:spPr>
                </pic:pic>
              </a:graphicData>
            </a:graphic>
          </wp:inline>
        </w:drawing>
      </w:r>
    </w:p>
    <w:p w:rsidR="00295440" w:rsidRPr="00AD4112" w:rsidRDefault="00295440" w:rsidP="00AD4112">
      <w:pPr>
        <w:pStyle w:val="a4"/>
        <w:ind w:left="360"/>
        <w:jc w:val="both"/>
        <w:rPr>
          <w:rFonts w:ascii="Times New Roman" w:hAnsi="Times New Roman"/>
          <w:sz w:val="24"/>
          <w:szCs w:val="24"/>
        </w:rPr>
      </w:pPr>
      <w:r w:rsidRPr="00AD4112">
        <w:rPr>
          <w:rFonts w:ascii="Times New Roman" w:hAnsi="Times New Roman"/>
          <w:sz w:val="24"/>
          <w:szCs w:val="24"/>
        </w:rPr>
        <w:lastRenderedPageBreak/>
        <w:t>Рисунок 1                                                     Рисунок 2</w:t>
      </w:r>
    </w:p>
    <w:p w:rsidR="00295440" w:rsidRPr="00AD4112" w:rsidRDefault="00295440" w:rsidP="00AD4112">
      <w:pPr>
        <w:pStyle w:val="a4"/>
        <w:ind w:left="360"/>
        <w:jc w:val="both"/>
        <w:rPr>
          <w:rFonts w:ascii="Times New Roman" w:hAnsi="Times New Roman"/>
          <w:sz w:val="24"/>
          <w:szCs w:val="24"/>
        </w:rPr>
      </w:pPr>
      <w:r w:rsidRPr="00AD4112">
        <w:rPr>
          <w:rFonts w:ascii="Times New Roman" w:hAnsi="Times New Roman"/>
          <w:sz w:val="24"/>
          <w:szCs w:val="24"/>
        </w:rPr>
        <w:t>Правильные ответы:</w:t>
      </w:r>
    </w:p>
    <w:p w:rsidR="00295440" w:rsidRPr="00AD4112" w:rsidRDefault="00295440" w:rsidP="00AD4112">
      <w:pPr>
        <w:pStyle w:val="a4"/>
        <w:numPr>
          <w:ilvl w:val="0"/>
          <w:numId w:val="34"/>
        </w:numPr>
        <w:jc w:val="both"/>
        <w:rPr>
          <w:rFonts w:ascii="Times New Roman" w:hAnsi="Times New Roman"/>
          <w:sz w:val="24"/>
          <w:szCs w:val="24"/>
          <w:lang w:val="en-US"/>
        </w:rPr>
      </w:pPr>
      <w:r w:rsidRPr="00AD4112">
        <w:rPr>
          <w:rFonts w:ascii="Times New Roman" w:hAnsi="Times New Roman"/>
          <w:sz w:val="24"/>
          <w:szCs w:val="24"/>
          <w:lang w:val="en-US"/>
        </w:rPr>
        <w:t>1,3,8,12,14,16</w:t>
      </w:r>
    </w:p>
    <w:p w:rsidR="00295440" w:rsidRPr="00AD4112" w:rsidRDefault="00295440" w:rsidP="00AD4112">
      <w:pPr>
        <w:pStyle w:val="a4"/>
        <w:numPr>
          <w:ilvl w:val="0"/>
          <w:numId w:val="34"/>
        </w:numPr>
        <w:jc w:val="both"/>
        <w:rPr>
          <w:rFonts w:ascii="Times New Roman" w:hAnsi="Times New Roman"/>
          <w:sz w:val="24"/>
          <w:szCs w:val="24"/>
          <w:lang w:val="en-US"/>
        </w:rPr>
      </w:pPr>
      <w:r w:rsidRPr="00AD4112">
        <w:rPr>
          <w:rFonts w:ascii="Times New Roman" w:hAnsi="Times New Roman"/>
          <w:sz w:val="24"/>
          <w:szCs w:val="24"/>
          <w:lang w:val="en-US"/>
        </w:rPr>
        <w:t xml:space="preserve"> 2,7,15,18,19,21</w:t>
      </w:r>
    </w:p>
    <w:p w:rsidR="00295440" w:rsidRPr="00AD4112" w:rsidRDefault="00295440" w:rsidP="00AD4112">
      <w:pPr>
        <w:pStyle w:val="a4"/>
        <w:numPr>
          <w:ilvl w:val="0"/>
          <w:numId w:val="34"/>
        </w:numPr>
        <w:jc w:val="both"/>
        <w:rPr>
          <w:rFonts w:ascii="Times New Roman" w:hAnsi="Times New Roman"/>
          <w:sz w:val="24"/>
          <w:szCs w:val="24"/>
          <w:lang w:val="en-US"/>
        </w:rPr>
      </w:pPr>
      <w:r w:rsidRPr="00AD4112">
        <w:rPr>
          <w:rFonts w:ascii="Times New Roman" w:hAnsi="Times New Roman"/>
          <w:sz w:val="24"/>
          <w:szCs w:val="24"/>
          <w:lang w:val="en-US"/>
        </w:rPr>
        <w:t>4,6,10,11,17,24</w:t>
      </w:r>
    </w:p>
    <w:p w:rsidR="00295440" w:rsidRPr="00AD4112" w:rsidRDefault="00295440" w:rsidP="00AD4112">
      <w:pPr>
        <w:pStyle w:val="a4"/>
        <w:numPr>
          <w:ilvl w:val="0"/>
          <w:numId w:val="34"/>
        </w:numPr>
        <w:jc w:val="both"/>
        <w:rPr>
          <w:rFonts w:ascii="Times New Roman" w:hAnsi="Times New Roman"/>
          <w:sz w:val="24"/>
          <w:szCs w:val="24"/>
          <w:lang w:val="en-US"/>
        </w:rPr>
      </w:pPr>
      <w:r w:rsidRPr="00AD4112">
        <w:rPr>
          <w:rFonts w:ascii="Times New Roman" w:hAnsi="Times New Roman"/>
          <w:sz w:val="24"/>
          <w:szCs w:val="24"/>
          <w:lang w:val="en-US"/>
        </w:rPr>
        <w:t>5,9,13,20,22,23</w:t>
      </w:r>
    </w:p>
    <w:p w:rsidR="00295440" w:rsidRPr="00AD4112" w:rsidRDefault="00295440" w:rsidP="00AD4112">
      <w:pPr>
        <w:pStyle w:val="a4"/>
        <w:ind w:left="360"/>
        <w:jc w:val="both"/>
        <w:rPr>
          <w:rFonts w:ascii="Times New Roman" w:hAnsi="Times New Roman"/>
          <w:b/>
          <w:sz w:val="24"/>
          <w:szCs w:val="24"/>
        </w:rPr>
      </w:pPr>
      <w:r w:rsidRPr="00AD4112">
        <w:rPr>
          <w:rFonts w:ascii="Times New Roman" w:hAnsi="Times New Roman"/>
          <w:b/>
          <w:sz w:val="24"/>
          <w:szCs w:val="24"/>
        </w:rPr>
        <w:t>Задание 2.</w:t>
      </w:r>
    </w:p>
    <w:p w:rsidR="00295440" w:rsidRPr="00AD4112" w:rsidRDefault="00295440" w:rsidP="00AD4112">
      <w:pPr>
        <w:pStyle w:val="a4"/>
        <w:ind w:left="360"/>
        <w:jc w:val="both"/>
        <w:rPr>
          <w:rFonts w:ascii="Times New Roman" w:hAnsi="Times New Roman"/>
          <w:sz w:val="24"/>
          <w:szCs w:val="24"/>
        </w:rPr>
      </w:pPr>
      <w:r w:rsidRPr="00AD4112">
        <w:rPr>
          <w:rFonts w:ascii="Times New Roman" w:hAnsi="Times New Roman"/>
          <w:sz w:val="24"/>
          <w:szCs w:val="24"/>
        </w:rPr>
        <w:t>Ребенку с интервалом в 1 секунду поочередно зачитываются следующие четыре набора слов:</w:t>
      </w:r>
    </w:p>
    <w:p w:rsidR="00295440" w:rsidRPr="00AD4112" w:rsidRDefault="00295440" w:rsidP="00AD4112">
      <w:pPr>
        <w:pStyle w:val="a4"/>
        <w:ind w:left="360"/>
        <w:jc w:val="both"/>
        <w:rPr>
          <w:rFonts w:ascii="Times New Roman" w:hAnsi="Times New Roman"/>
          <w:sz w:val="24"/>
          <w:szCs w:val="24"/>
        </w:rPr>
      </w:pPr>
    </w:p>
    <w:p w:rsidR="00295440" w:rsidRPr="00AD4112" w:rsidRDefault="00295440" w:rsidP="00AD4112">
      <w:pPr>
        <w:pStyle w:val="a4"/>
        <w:ind w:left="360"/>
        <w:jc w:val="both"/>
        <w:rPr>
          <w:rFonts w:ascii="Times New Roman" w:hAnsi="Times New Roman"/>
          <w:b/>
          <w:sz w:val="24"/>
          <w:szCs w:val="24"/>
        </w:rPr>
      </w:pPr>
      <w:r w:rsidRPr="00AD4112">
        <w:rPr>
          <w:rFonts w:ascii="Times New Roman" w:hAnsi="Times New Roman"/>
          <w:b/>
          <w:sz w:val="24"/>
          <w:szCs w:val="24"/>
        </w:rPr>
        <w:t xml:space="preserve">     </w:t>
      </w:r>
      <w:r w:rsidRPr="00AD4112">
        <w:rPr>
          <w:rFonts w:ascii="Times New Roman" w:hAnsi="Times New Roman"/>
          <w:b/>
          <w:sz w:val="24"/>
          <w:szCs w:val="24"/>
          <w:lang w:val="en-US"/>
        </w:rPr>
        <w:t>I</w:t>
      </w:r>
      <w:r w:rsidRPr="00AD4112">
        <w:rPr>
          <w:rFonts w:ascii="Times New Roman" w:hAnsi="Times New Roman"/>
          <w:b/>
          <w:sz w:val="24"/>
          <w:szCs w:val="24"/>
        </w:rPr>
        <w:t xml:space="preserve">                                 </w:t>
      </w:r>
      <w:r w:rsidRPr="00AD4112">
        <w:rPr>
          <w:rFonts w:ascii="Times New Roman" w:hAnsi="Times New Roman"/>
          <w:b/>
          <w:sz w:val="24"/>
          <w:szCs w:val="24"/>
          <w:lang w:val="en-US"/>
        </w:rPr>
        <w:t>II</w:t>
      </w:r>
      <w:r w:rsidRPr="00AD4112">
        <w:rPr>
          <w:rFonts w:ascii="Times New Roman" w:hAnsi="Times New Roman"/>
          <w:b/>
          <w:sz w:val="24"/>
          <w:szCs w:val="24"/>
        </w:rPr>
        <w:t xml:space="preserve">                               </w:t>
      </w:r>
      <w:r w:rsidRPr="00AD4112">
        <w:rPr>
          <w:rFonts w:ascii="Times New Roman" w:hAnsi="Times New Roman"/>
          <w:b/>
          <w:sz w:val="24"/>
          <w:szCs w:val="24"/>
          <w:lang w:val="en-US"/>
        </w:rPr>
        <w:t>III</w:t>
      </w:r>
      <w:r w:rsidRPr="00AD4112">
        <w:rPr>
          <w:rFonts w:ascii="Times New Roman" w:hAnsi="Times New Roman"/>
          <w:b/>
          <w:sz w:val="24"/>
          <w:szCs w:val="24"/>
        </w:rPr>
        <w:t xml:space="preserve">                            </w:t>
      </w:r>
      <w:r w:rsidRPr="00AD4112">
        <w:rPr>
          <w:rFonts w:ascii="Times New Roman" w:hAnsi="Times New Roman"/>
          <w:b/>
          <w:sz w:val="24"/>
          <w:szCs w:val="24"/>
          <w:lang w:val="en-US"/>
        </w:rPr>
        <w:t>IV</w:t>
      </w:r>
    </w:p>
    <w:p w:rsidR="00295440" w:rsidRPr="00AD4112" w:rsidRDefault="00295440" w:rsidP="00AD4112">
      <w:pPr>
        <w:pStyle w:val="a4"/>
        <w:jc w:val="both"/>
        <w:rPr>
          <w:rFonts w:ascii="Times New Roman" w:hAnsi="Times New Roman"/>
          <w:b/>
          <w:sz w:val="24"/>
          <w:szCs w:val="24"/>
        </w:rPr>
      </w:pPr>
      <w:r w:rsidRPr="00AD4112">
        <w:rPr>
          <w:rFonts w:ascii="Times New Roman" w:hAnsi="Times New Roman"/>
          <w:b/>
          <w:sz w:val="24"/>
          <w:szCs w:val="24"/>
        </w:rPr>
        <w:t xml:space="preserve">   месяц                           ковер                        вилка                       школа</w:t>
      </w:r>
    </w:p>
    <w:p w:rsidR="00295440" w:rsidRPr="00AD4112" w:rsidRDefault="00295440" w:rsidP="00AD4112">
      <w:pPr>
        <w:pStyle w:val="a4"/>
        <w:jc w:val="both"/>
        <w:rPr>
          <w:rFonts w:ascii="Times New Roman" w:hAnsi="Times New Roman"/>
          <w:b/>
          <w:sz w:val="24"/>
          <w:szCs w:val="24"/>
        </w:rPr>
      </w:pPr>
      <w:r w:rsidRPr="00AD4112">
        <w:rPr>
          <w:rFonts w:ascii="Times New Roman" w:hAnsi="Times New Roman"/>
          <w:b/>
          <w:sz w:val="24"/>
          <w:szCs w:val="24"/>
        </w:rPr>
        <w:t xml:space="preserve">  дерево                          стакан                       диван                       человек</w:t>
      </w:r>
    </w:p>
    <w:p w:rsidR="00295440" w:rsidRPr="00AD4112" w:rsidRDefault="00295440" w:rsidP="00AD4112">
      <w:pPr>
        <w:pStyle w:val="a4"/>
        <w:jc w:val="both"/>
        <w:rPr>
          <w:rFonts w:ascii="Times New Roman" w:hAnsi="Times New Roman"/>
          <w:b/>
          <w:sz w:val="24"/>
          <w:szCs w:val="24"/>
        </w:rPr>
      </w:pPr>
      <w:r w:rsidRPr="00AD4112">
        <w:rPr>
          <w:rFonts w:ascii="Times New Roman" w:hAnsi="Times New Roman"/>
          <w:b/>
          <w:sz w:val="24"/>
          <w:szCs w:val="24"/>
        </w:rPr>
        <w:t xml:space="preserve">  прыгать                        плыть                       шутить                     спать</w:t>
      </w:r>
    </w:p>
    <w:p w:rsidR="00295440" w:rsidRPr="00AD4112" w:rsidRDefault="00295440" w:rsidP="00AD4112">
      <w:pPr>
        <w:pStyle w:val="a4"/>
        <w:jc w:val="both"/>
        <w:rPr>
          <w:rFonts w:ascii="Times New Roman" w:hAnsi="Times New Roman"/>
          <w:b/>
          <w:sz w:val="24"/>
          <w:szCs w:val="24"/>
        </w:rPr>
      </w:pPr>
      <w:r w:rsidRPr="00AD4112">
        <w:rPr>
          <w:rFonts w:ascii="Times New Roman" w:hAnsi="Times New Roman"/>
          <w:b/>
          <w:sz w:val="24"/>
          <w:szCs w:val="24"/>
        </w:rPr>
        <w:t xml:space="preserve">  желтый                         тяжелый                   смелый                     красный</w:t>
      </w:r>
    </w:p>
    <w:p w:rsidR="00295440" w:rsidRPr="00AD4112" w:rsidRDefault="00295440" w:rsidP="00AD4112">
      <w:pPr>
        <w:pStyle w:val="a4"/>
        <w:jc w:val="both"/>
        <w:rPr>
          <w:rFonts w:ascii="Times New Roman" w:hAnsi="Times New Roman"/>
          <w:b/>
          <w:sz w:val="24"/>
          <w:szCs w:val="24"/>
        </w:rPr>
      </w:pPr>
      <w:r w:rsidRPr="00AD4112">
        <w:rPr>
          <w:rFonts w:ascii="Times New Roman" w:hAnsi="Times New Roman"/>
          <w:b/>
          <w:sz w:val="24"/>
          <w:szCs w:val="24"/>
        </w:rPr>
        <w:t xml:space="preserve">  кукла                            книга                        пальто                      тетрадь</w:t>
      </w:r>
    </w:p>
    <w:p w:rsidR="00295440" w:rsidRPr="00AD4112" w:rsidRDefault="00295440" w:rsidP="00AD4112">
      <w:pPr>
        <w:pStyle w:val="a4"/>
        <w:jc w:val="both"/>
        <w:rPr>
          <w:rFonts w:ascii="Times New Roman" w:hAnsi="Times New Roman"/>
          <w:b/>
          <w:sz w:val="24"/>
          <w:szCs w:val="24"/>
        </w:rPr>
      </w:pPr>
      <w:r w:rsidRPr="00AD4112">
        <w:rPr>
          <w:rFonts w:ascii="Times New Roman" w:hAnsi="Times New Roman"/>
          <w:b/>
          <w:sz w:val="24"/>
          <w:szCs w:val="24"/>
        </w:rPr>
        <w:t xml:space="preserve">  сумка                            яблоко                     телефон                    цветок</w:t>
      </w:r>
    </w:p>
    <w:p w:rsidR="00295440" w:rsidRPr="00AD4112" w:rsidRDefault="00295440" w:rsidP="00AD4112">
      <w:pPr>
        <w:pStyle w:val="a4"/>
        <w:jc w:val="both"/>
        <w:rPr>
          <w:rFonts w:ascii="Times New Roman" w:hAnsi="Times New Roman"/>
          <w:b/>
          <w:sz w:val="24"/>
          <w:szCs w:val="24"/>
        </w:rPr>
      </w:pPr>
    </w:p>
    <w:p w:rsidR="00295440" w:rsidRPr="00AD4112" w:rsidRDefault="00295440" w:rsidP="00AD4112">
      <w:pPr>
        <w:pStyle w:val="a4"/>
        <w:jc w:val="both"/>
        <w:rPr>
          <w:rFonts w:ascii="Times New Roman" w:hAnsi="Times New Roman"/>
          <w:sz w:val="24"/>
          <w:szCs w:val="24"/>
        </w:rPr>
      </w:pPr>
      <w:r w:rsidRPr="00AD4112">
        <w:rPr>
          <w:rFonts w:ascii="Times New Roman" w:hAnsi="Times New Roman"/>
          <w:sz w:val="24"/>
          <w:szCs w:val="24"/>
        </w:rPr>
        <w:tab/>
        <w:t>После прослушивания каждого из наборов слов ребенку примерно через 5 секунд после окончания чтения набора начинают неторопливо читать следующий набор из 36 слов с интервалами 5 секунд между отдельными словами:</w:t>
      </w:r>
    </w:p>
    <w:p w:rsidR="00295440" w:rsidRPr="00AD4112" w:rsidRDefault="00295440" w:rsidP="00AD4112">
      <w:pPr>
        <w:pStyle w:val="a4"/>
        <w:jc w:val="both"/>
        <w:rPr>
          <w:rFonts w:ascii="Times New Roman" w:hAnsi="Times New Roman"/>
          <w:sz w:val="24"/>
          <w:szCs w:val="24"/>
        </w:rPr>
      </w:pPr>
    </w:p>
    <w:p w:rsidR="00295440" w:rsidRPr="00AD4112" w:rsidRDefault="00295440" w:rsidP="00AD4112">
      <w:pPr>
        <w:pStyle w:val="a4"/>
        <w:jc w:val="both"/>
        <w:rPr>
          <w:rFonts w:ascii="Times New Roman" w:hAnsi="Times New Roman"/>
          <w:b/>
          <w:sz w:val="24"/>
          <w:szCs w:val="24"/>
        </w:rPr>
      </w:pPr>
      <w:r w:rsidRPr="00AD4112">
        <w:rPr>
          <w:rFonts w:ascii="Times New Roman" w:hAnsi="Times New Roman"/>
          <w:sz w:val="24"/>
          <w:szCs w:val="24"/>
        </w:rPr>
        <w:tab/>
      </w:r>
      <w:r w:rsidRPr="00AD4112">
        <w:rPr>
          <w:rFonts w:ascii="Times New Roman" w:hAnsi="Times New Roman"/>
          <w:b/>
          <w:sz w:val="24"/>
          <w:szCs w:val="24"/>
        </w:rPr>
        <w:t>Стакан, школа, вилка, пуговица, ковер, месяц, стул, человек, диван,</w:t>
      </w:r>
    </w:p>
    <w:p w:rsidR="00295440" w:rsidRPr="00AD4112" w:rsidRDefault="00295440" w:rsidP="00AD4112">
      <w:pPr>
        <w:pStyle w:val="a4"/>
        <w:jc w:val="both"/>
        <w:rPr>
          <w:rFonts w:ascii="Times New Roman" w:hAnsi="Times New Roman"/>
          <w:b/>
          <w:sz w:val="24"/>
          <w:szCs w:val="24"/>
        </w:rPr>
      </w:pPr>
      <w:r w:rsidRPr="00AD4112">
        <w:rPr>
          <w:rFonts w:ascii="Times New Roman" w:hAnsi="Times New Roman"/>
          <w:b/>
          <w:sz w:val="24"/>
          <w:szCs w:val="24"/>
        </w:rPr>
        <w:t xml:space="preserve">         корова, телевизор, дерево, птица, спать, смелый, шутить, красный,</w:t>
      </w:r>
    </w:p>
    <w:p w:rsidR="00295440" w:rsidRPr="00AD4112" w:rsidRDefault="00295440" w:rsidP="00AD4112">
      <w:pPr>
        <w:pStyle w:val="a4"/>
        <w:jc w:val="both"/>
        <w:rPr>
          <w:rFonts w:ascii="Times New Roman" w:hAnsi="Times New Roman"/>
          <w:b/>
          <w:sz w:val="24"/>
          <w:szCs w:val="24"/>
        </w:rPr>
      </w:pPr>
      <w:r w:rsidRPr="00AD4112">
        <w:rPr>
          <w:rFonts w:ascii="Times New Roman" w:hAnsi="Times New Roman"/>
          <w:b/>
          <w:sz w:val="24"/>
          <w:szCs w:val="24"/>
        </w:rPr>
        <w:t xml:space="preserve">         лебедь, картинка, тяжелый, плыть, мяч, желтый, дом, прыгать, тетрадь, </w:t>
      </w:r>
    </w:p>
    <w:p w:rsidR="00295440" w:rsidRPr="00AD4112" w:rsidRDefault="00295440" w:rsidP="00AD4112">
      <w:pPr>
        <w:pStyle w:val="a4"/>
        <w:jc w:val="both"/>
        <w:rPr>
          <w:rFonts w:ascii="Times New Roman" w:hAnsi="Times New Roman"/>
          <w:b/>
          <w:sz w:val="24"/>
          <w:szCs w:val="24"/>
        </w:rPr>
      </w:pPr>
      <w:r w:rsidRPr="00AD4112">
        <w:rPr>
          <w:rFonts w:ascii="Times New Roman" w:hAnsi="Times New Roman"/>
          <w:b/>
          <w:sz w:val="24"/>
          <w:szCs w:val="24"/>
        </w:rPr>
        <w:t xml:space="preserve">        пальто, книга, цветок, телефон, яблоко, кукла, сумка, конь, лежать,</w:t>
      </w:r>
    </w:p>
    <w:p w:rsidR="00295440" w:rsidRPr="00AD4112" w:rsidRDefault="00295440" w:rsidP="00AD4112">
      <w:pPr>
        <w:pStyle w:val="a4"/>
        <w:jc w:val="both"/>
        <w:rPr>
          <w:rFonts w:ascii="Times New Roman" w:hAnsi="Times New Roman"/>
          <w:b/>
          <w:sz w:val="24"/>
          <w:szCs w:val="24"/>
        </w:rPr>
      </w:pPr>
      <w:r w:rsidRPr="00AD4112">
        <w:rPr>
          <w:rFonts w:ascii="Times New Roman" w:hAnsi="Times New Roman"/>
          <w:b/>
          <w:sz w:val="24"/>
          <w:szCs w:val="24"/>
        </w:rPr>
        <w:t xml:space="preserve">        слон.</w:t>
      </w:r>
    </w:p>
    <w:p w:rsidR="00295440" w:rsidRPr="00AD4112" w:rsidRDefault="00295440" w:rsidP="00AD4112">
      <w:pPr>
        <w:pStyle w:val="a4"/>
        <w:jc w:val="both"/>
        <w:rPr>
          <w:rFonts w:ascii="Times New Roman" w:hAnsi="Times New Roman"/>
          <w:sz w:val="24"/>
          <w:szCs w:val="24"/>
        </w:rPr>
      </w:pPr>
      <w:r w:rsidRPr="00AD4112">
        <w:rPr>
          <w:rFonts w:ascii="Times New Roman" w:hAnsi="Times New Roman"/>
          <w:sz w:val="24"/>
          <w:szCs w:val="24"/>
        </w:rPr>
        <w:tab/>
        <w:t>В этом наборе из 36 слов в случайном порядке располагаются воспринятые на слух слова из всех четырех прослушанных наборов. Ребенок должен на слух обнаружить в длинном наборе те слова, которые ему только что были представлены, знакомое слово ребенок должен подчеркнуть. На поиск каждого слова ребенку отводится 5 секунд. Если в течение этого времени он не смог его найти, то учитель зачитывает следующее слово и так далее.</w:t>
      </w:r>
    </w:p>
    <w:p w:rsidR="00295440" w:rsidRPr="00AD4112" w:rsidRDefault="00295440" w:rsidP="00AD4112">
      <w:pPr>
        <w:pStyle w:val="a4"/>
        <w:jc w:val="both"/>
        <w:rPr>
          <w:rFonts w:ascii="Times New Roman" w:hAnsi="Times New Roman"/>
          <w:b/>
          <w:sz w:val="24"/>
          <w:szCs w:val="24"/>
        </w:rPr>
      </w:pPr>
      <w:r w:rsidRPr="00AD4112">
        <w:rPr>
          <w:rFonts w:ascii="Times New Roman" w:hAnsi="Times New Roman"/>
          <w:b/>
          <w:sz w:val="24"/>
          <w:szCs w:val="24"/>
        </w:rPr>
        <w:t>Итог занятия.</w:t>
      </w:r>
    </w:p>
    <w:p w:rsidR="00295440" w:rsidRPr="00AD4112" w:rsidRDefault="00295440" w:rsidP="00AD4112">
      <w:pPr>
        <w:spacing w:after="0" w:line="240" w:lineRule="auto"/>
        <w:rPr>
          <w:rFonts w:ascii="Times New Roman" w:hAnsi="Times New Roman" w:cs="Times New Roman"/>
          <w:sz w:val="24"/>
          <w:szCs w:val="24"/>
        </w:rPr>
      </w:pP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p>
    <w:p w:rsidR="00295440" w:rsidRPr="00AD4112" w:rsidRDefault="00295440" w:rsidP="00AD4112">
      <w:pPr>
        <w:autoSpaceDE w:val="0"/>
        <w:autoSpaceDN w:val="0"/>
        <w:adjustRightInd w:val="0"/>
        <w:spacing w:after="0" w:line="240" w:lineRule="auto"/>
        <w:rPr>
          <w:rFonts w:ascii="Times New Roman" w:hAnsi="Times New Roman" w:cs="Times New Roman"/>
          <w:bCs/>
          <w:sz w:val="24"/>
          <w:szCs w:val="24"/>
        </w:rPr>
      </w:pPr>
    </w:p>
    <w:p w:rsidR="00295440" w:rsidRPr="00AD4112" w:rsidRDefault="00295440" w:rsidP="00AD4112">
      <w:pPr>
        <w:autoSpaceDE w:val="0"/>
        <w:autoSpaceDN w:val="0"/>
        <w:adjustRightInd w:val="0"/>
        <w:spacing w:after="0" w:line="240" w:lineRule="auto"/>
        <w:jc w:val="both"/>
        <w:rPr>
          <w:rFonts w:ascii="Times New Roman" w:hAnsi="Times New Roman" w:cs="Times New Roman"/>
          <w:bCs/>
          <w:sz w:val="24"/>
          <w:szCs w:val="24"/>
        </w:rPr>
      </w:pPr>
    </w:p>
    <w:p w:rsidR="004505C9" w:rsidRPr="00AD4112" w:rsidRDefault="004505C9" w:rsidP="00AD4112">
      <w:pPr>
        <w:spacing w:after="0" w:line="240" w:lineRule="auto"/>
        <w:rPr>
          <w:rFonts w:ascii="Times New Roman" w:hAnsi="Times New Roman" w:cs="Times New Roman"/>
          <w:sz w:val="24"/>
          <w:szCs w:val="24"/>
        </w:rPr>
      </w:pPr>
    </w:p>
    <w:p w:rsidR="00C56A3F" w:rsidRPr="00AD4112" w:rsidRDefault="00B5766F" w:rsidP="00AD4112">
      <w:pPr>
        <w:spacing w:after="0" w:line="240" w:lineRule="auto"/>
        <w:rPr>
          <w:rFonts w:ascii="Times New Roman" w:hAnsi="Times New Roman" w:cs="Times New Roman"/>
          <w:b/>
          <w:sz w:val="24"/>
          <w:szCs w:val="24"/>
        </w:rPr>
      </w:pPr>
      <w:r w:rsidRPr="00AD4112">
        <w:rPr>
          <w:rFonts w:ascii="Times New Roman" w:hAnsi="Times New Roman" w:cs="Times New Roman"/>
          <w:sz w:val="24"/>
          <w:szCs w:val="24"/>
        </w:rPr>
        <w:tab/>
      </w:r>
    </w:p>
    <w:p w:rsidR="00C56A3F" w:rsidRPr="00AD4112" w:rsidRDefault="00C56A3F" w:rsidP="00AD4112">
      <w:pPr>
        <w:spacing w:after="0" w:line="240" w:lineRule="auto"/>
        <w:rPr>
          <w:rFonts w:ascii="Times New Roman" w:hAnsi="Times New Roman" w:cs="Times New Roman"/>
          <w:sz w:val="24"/>
          <w:szCs w:val="24"/>
        </w:rPr>
      </w:pPr>
    </w:p>
    <w:p w:rsidR="00C56A3F" w:rsidRPr="00AD4112" w:rsidRDefault="00C56A3F" w:rsidP="00AD4112">
      <w:pPr>
        <w:spacing w:after="0" w:line="240" w:lineRule="auto"/>
        <w:rPr>
          <w:rFonts w:ascii="Times New Roman" w:hAnsi="Times New Roman" w:cs="Times New Roman"/>
          <w:sz w:val="24"/>
          <w:szCs w:val="24"/>
        </w:rPr>
      </w:pPr>
    </w:p>
    <w:p w:rsidR="00C56A3F" w:rsidRPr="00AD4112" w:rsidRDefault="00C56A3F" w:rsidP="00AD4112">
      <w:pPr>
        <w:spacing w:after="0" w:line="240" w:lineRule="auto"/>
        <w:rPr>
          <w:rFonts w:ascii="Times New Roman" w:hAnsi="Times New Roman" w:cs="Times New Roman"/>
          <w:sz w:val="24"/>
          <w:szCs w:val="24"/>
        </w:rPr>
      </w:pPr>
    </w:p>
    <w:p w:rsidR="00C56A3F" w:rsidRPr="00AD4112" w:rsidRDefault="00C56A3F" w:rsidP="00AD4112">
      <w:pPr>
        <w:spacing w:after="0" w:line="240" w:lineRule="auto"/>
        <w:rPr>
          <w:rFonts w:ascii="Times New Roman" w:hAnsi="Times New Roman" w:cs="Times New Roman"/>
          <w:sz w:val="24"/>
          <w:szCs w:val="24"/>
        </w:rPr>
      </w:pPr>
    </w:p>
    <w:p w:rsidR="00F733AA" w:rsidRPr="00AD4112" w:rsidRDefault="00F733AA" w:rsidP="00AD4112">
      <w:pPr>
        <w:spacing w:after="0" w:line="240" w:lineRule="auto"/>
        <w:rPr>
          <w:rFonts w:ascii="Times New Roman" w:hAnsi="Times New Roman" w:cs="Times New Roman"/>
          <w:sz w:val="24"/>
          <w:szCs w:val="24"/>
        </w:rPr>
      </w:pPr>
    </w:p>
    <w:p w:rsidR="00F733AA" w:rsidRPr="00AD4112" w:rsidRDefault="00F733AA" w:rsidP="00AD4112">
      <w:pPr>
        <w:spacing w:after="0" w:line="240" w:lineRule="auto"/>
        <w:rPr>
          <w:rFonts w:ascii="Times New Roman" w:hAnsi="Times New Roman" w:cs="Times New Roman"/>
          <w:sz w:val="24"/>
          <w:szCs w:val="24"/>
        </w:rPr>
      </w:pPr>
    </w:p>
    <w:p w:rsidR="00F733AA" w:rsidRPr="00AD4112" w:rsidRDefault="00F733AA" w:rsidP="00AD4112">
      <w:pPr>
        <w:spacing w:after="0" w:line="240" w:lineRule="auto"/>
        <w:rPr>
          <w:rFonts w:ascii="Times New Roman" w:hAnsi="Times New Roman" w:cs="Times New Roman"/>
          <w:sz w:val="24"/>
          <w:szCs w:val="24"/>
        </w:rPr>
      </w:pPr>
    </w:p>
    <w:p w:rsidR="00F733AA" w:rsidRPr="00AD4112" w:rsidRDefault="00F733AA" w:rsidP="00AD4112">
      <w:pPr>
        <w:spacing w:after="0" w:line="240" w:lineRule="auto"/>
        <w:rPr>
          <w:rFonts w:ascii="Times New Roman" w:hAnsi="Times New Roman" w:cs="Times New Roman"/>
          <w:sz w:val="24"/>
          <w:szCs w:val="24"/>
        </w:rPr>
      </w:pPr>
    </w:p>
    <w:p w:rsidR="00F733AA" w:rsidRPr="00AD4112" w:rsidRDefault="00F733AA" w:rsidP="00AD4112">
      <w:pPr>
        <w:spacing w:after="0" w:line="240" w:lineRule="auto"/>
        <w:rPr>
          <w:rFonts w:ascii="Times New Roman" w:hAnsi="Times New Roman" w:cs="Times New Roman"/>
          <w:sz w:val="24"/>
          <w:szCs w:val="24"/>
        </w:rPr>
      </w:pPr>
    </w:p>
    <w:p w:rsidR="00F733AA" w:rsidRPr="00AD4112" w:rsidRDefault="00F733AA" w:rsidP="00AD4112">
      <w:pPr>
        <w:spacing w:after="0" w:line="240" w:lineRule="auto"/>
        <w:rPr>
          <w:rFonts w:ascii="Times New Roman" w:hAnsi="Times New Roman" w:cs="Times New Roman"/>
          <w:sz w:val="24"/>
          <w:szCs w:val="24"/>
        </w:rPr>
      </w:pPr>
    </w:p>
    <w:p w:rsidR="00F733AA" w:rsidRPr="00AD4112" w:rsidRDefault="00F733AA" w:rsidP="00AD4112">
      <w:pPr>
        <w:spacing w:after="0" w:line="240" w:lineRule="auto"/>
        <w:rPr>
          <w:rFonts w:ascii="Times New Roman" w:hAnsi="Times New Roman" w:cs="Times New Roman"/>
          <w:sz w:val="24"/>
          <w:szCs w:val="24"/>
        </w:rPr>
      </w:pPr>
    </w:p>
    <w:p w:rsidR="000119D9" w:rsidRPr="00AD4112" w:rsidRDefault="000119D9" w:rsidP="00AD4112">
      <w:pPr>
        <w:spacing w:after="0" w:line="240" w:lineRule="auto"/>
        <w:jc w:val="right"/>
        <w:rPr>
          <w:rFonts w:ascii="Times New Roman" w:hAnsi="Times New Roman" w:cs="Times New Roman"/>
          <w:sz w:val="24"/>
          <w:szCs w:val="24"/>
        </w:rPr>
      </w:pPr>
    </w:p>
    <w:p w:rsidR="000119D9" w:rsidRPr="00AD4112" w:rsidRDefault="000119D9" w:rsidP="00AD4112">
      <w:pPr>
        <w:spacing w:after="0" w:line="240" w:lineRule="auto"/>
        <w:jc w:val="right"/>
        <w:rPr>
          <w:rFonts w:ascii="Times New Roman" w:hAnsi="Times New Roman" w:cs="Times New Roman"/>
          <w:sz w:val="24"/>
          <w:szCs w:val="24"/>
        </w:rPr>
      </w:pPr>
    </w:p>
    <w:p w:rsidR="000119D9" w:rsidRPr="00AD4112" w:rsidRDefault="000119D9" w:rsidP="00AD4112">
      <w:pPr>
        <w:spacing w:after="0" w:line="240" w:lineRule="auto"/>
        <w:jc w:val="right"/>
        <w:rPr>
          <w:rFonts w:ascii="Times New Roman" w:hAnsi="Times New Roman" w:cs="Times New Roman"/>
          <w:sz w:val="24"/>
          <w:szCs w:val="24"/>
        </w:rPr>
      </w:pPr>
    </w:p>
    <w:p w:rsidR="000119D9" w:rsidRPr="00AD4112" w:rsidRDefault="000119D9" w:rsidP="00AD4112">
      <w:pPr>
        <w:spacing w:after="0" w:line="240" w:lineRule="auto"/>
        <w:jc w:val="right"/>
        <w:rPr>
          <w:rFonts w:ascii="Times New Roman" w:hAnsi="Times New Roman" w:cs="Times New Roman"/>
          <w:sz w:val="24"/>
          <w:szCs w:val="24"/>
        </w:rPr>
      </w:pPr>
    </w:p>
    <w:p w:rsidR="000119D9" w:rsidRPr="00AD4112" w:rsidRDefault="000119D9" w:rsidP="00AD4112">
      <w:pPr>
        <w:spacing w:after="0" w:line="240" w:lineRule="auto"/>
        <w:jc w:val="right"/>
        <w:rPr>
          <w:rFonts w:ascii="Times New Roman" w:hAnsi="Times New Roman" w:cs="Times New Roman"/>
          <w:sz w:val="24"/>
          <w:szCs w:val="24"/>
        </w:rPr>
      </w:pPr>
    </w:p>
    <w:p w:rsidR="000119D9" w:rsidRPr="00AD4112" w:rsidRDefault="000119D9" w:rsidP="00AD4112">
      <w:pPr>
        <w:spacing w:after="0" w:line="240" w:lineRule="auto"/>
        <w:jc w:val="right"/>
        <w:rPr>
          <w:rFonts w:ascii="Times New Roman" w:hAnsi="Times New Roman" w:cs="Times New Roman"/>
          <w:sz w:val="24"/>
          <w:szCs w:val="24"/>
        </w:rPr>
      </w:pPr>
    </w:p>
    <w:p w:rsidR="000119D9" w:rsidRPr="00AD4112" w:rsidRDefault="000119D9" w:rsidP="00AD4112">
      <w:pPr>
        <w:spacing w:after="0" w:line="240" w:lineRule="auto"/>
        <w:jc w:val="right"/>
        <w:rPr>
          <w:rFonts w:ascii="Times New Roman" w:hAnsi="Times New Roman" w:cs="Times New Roman"/>
          <w:sz w:val="24"/>
          <w:szCs w:val="24"/>
        </w:rPr>
      </w:pPr>
    </w:p>
    <w:p w:rsidR="000119D9" w:rsidRPr="00AD4112" w:rsidRDefault="000119D9" w:rsidP="00AD4112">
      <w:pPr>
        <w:spacing w:after="0" w:line="240" w:lineRule="auto"/>
        <w:jc w:val="right"/>
        <w:rPr>
          <w:rFonts w:ascii="Times New Roman" w:hAnsi="Times New Roman" w:cs="Times New Roman"/>
          <w:sz w:val="24"/>
          <w:szCs w:val="24"/>
        </w:rPr>
      </w:pPr>
    </w:p>
    <w:p w:rsidR="000119D9" w:rsidRPr="00AD4112" w:rsidRDefault="000119D9" w:rsidP="00AD4112">
      <w:pPr>
        <w:spacing w:after="0" w:line="240" w:lineRule="auto"/>
        <w:jc w:val="right"/>
        <w:rPr>
          <w:rFonts w:ascii="Times New Roman" w:hAnsi="Times New Roman" w:cs="Times New Roman"/>
          <w:sz w:val="24"/>
          <w:szCs w:val="24"/>
        </w:rPr>
      </w:pPr>
    </w:p>
    <w:p w:rsidR="000119D9" w:rsidRPr="00AD4112" w:rsidRDefault="000119D9" w:rsidP="00AD4112">
      <w:pPr>
        <w:spacing w:after="0" w:line="240" w:lineRule="auto"/>
        <w:jc w:val="right"/>
        <w:rPr>
          <w:rFonts w:ascii="Times New Roman" w:hAnsi="Times New Roman" w:cs="Times New Roman"/>
          <w:sz w:val="24"/>
          <w:szCs w:val="24"/>
        </w:rPr>
      </w:pPr>
    </w:p>
    <w:p w:rsidR="000119D9" w:rsidRPr="00AD4112" w:rsidRDefault="000119D9" w:rsidP="00AD4112">
      <w:pPr>
        <w:spacing w:after="0" w:line="240" w:lineRule="auto"/>
        <w:jc w:val="right"/>
        <w:rPr>
          <w:rFonts w:ascii="Times New Roman" w:hAnsi="Times New Roman" w:cs="Times New Roman"/>
          <w:sz w:val="24"/>
          <w:szCs w:val="24"/>
        </w:rPr>
      </w:pPr>
    </w:p>
    <w:p w:rsidR="000119D9" w:rsidRPr="00AD4112" w:rsidRDefault="000119D9" w:rsidP="00AD4112">
      <w:pPr>
        <w:spacing w:after="0" w:line="240" w:lineRule="auto"/>
        <w:jc w:val="right"/>
        <w:rPr>
          <w:rFonts w:ascii="Times New Roman" w:hAnsi="Times New Roman" w:cs="Times New Roman"/>
          <w:sz w:val="24"/>
          <w:szCs w:val="24"/>
        </w:rPr>
      </w:pPr>
    </w:p>
    <w:p w:rsidR="000119D9" w:rsidRPr="00AD4112" w:rsidRDefault="000119D9" w:rsidP="00AD4112">
      <w:pPr>
        <w:spacing w:after="0" w:line="240" w:lineRule="auto"/>
        <w:jc w:val="right"/>
        <w:rPr>
          <w:rFonts w:ascii="Times New Roman" w:hAnsi="Times New Roman" w:cs="Times New Roman"/>
          <w:sz w:val="24"/>
          <w:szCs w:val="24"/>
        </w:rPr>
      </w:pPr>
    </w:p>
    <w:p w:rsidR="000119D9" w:rsidRPr="00AD4112" w:rsidRDefault="000119D9" w:rsidP="00AD4112">
      <w:pPr>
        <w:spacing w:after="0" w:line="240" w:lineRule="auto"/>
        <w:jc w:val="right"/>
        <w:rPr>
          <w:rFonts w:ascii="Times New Roman" w:hAnsi="Times New Roman" w:cs="Times New Roman"/>
          <w:sz w:val="24"/>
          <w:szCs w:val="24"/>
        </w:rPr>
      </w:pPr>
    </w:p>
    <w:p w:rsidR="000119D9" w:rsidRPr="00AD4112" w:rsidRDefault="000119D9" w:rsidP="00AD4112">
      <w:pPr>
        <w:spacing w:after="0" w:line="240" w:lineRule="auto"/>
        <w:jc w:val="right"/>
        <w:rPr>
          <w:rFonts w:ascii="Times New Roman" w:hAnsi="Times New Roman" w:cs="Times New Roman"/>
          <w:sz w:val="24"/>
          <w:szCs w:val="24"/>
        </w:rPr>
      </w:pPr>
    </w:p>
    <w:p w:rsidR="000119D9" w:rsidRPr="00AD4112" w:rsidRDefault="000119D9" w:rsidP="00AD4112">
      <w:pPr>
        <w:spacing w:after="0" w:line="240" w:lineRule="auto"/>
        <w:jc w:val="right"/>
        <w:rPr>
          <w:rFonts w:ascii="Times New Roman" w:hAnsi="Times New Roman" w:cs="Times New Roman"/>
          <w:sz w:val="24"/>
          <w:szCs w:val="24"/>
        </w:rPr>
      </w:pPr>
    </w:p>
    <w:p w:rsidR="000119D9" w:rsidRPr="00AD4112" w:rsidRDefault="000119D9" w:rsidP="00AD4112">
      <w:pPr>
        <w:spacing w:after="0" w:line="240" w:lineRule="auto"/>
        <w:jc w:val="right"/>
        <w:rPr>
          <w:rFonts w:ascii="Times New Roman" w:hAnsi="Times New Roman" w:cs="Times New Roman"/>
          <w:sz w:val="24"/>
          <w:szCs w:val="24"/>
        </w:rPr>
      </w:pPr>
    </w:p>
    <w:p w:rsidR="000119D9" w:rsidRPr="00AD4112" w:rsidRDefault="000119D9" w:rsidP="00AD4112">
      <w:pPr>
        <w:spacing w:after="0" w:line="240" w:lineRule="auto"/>
        <w:jc w:val="right"/>
        <w:rPr>
          <w:rFonts w:ascii="Times New Roman" w:hAnsi="Times New Roman" w:cs="Times New Roman"/>
          <w:sz w:val="24"/>
          <w:szCs w:val="24"/>
        </w:rPr>
      </w:pPr>
    </w:p>
    <w:p w:rsidR="00214BE9" w:rsidRPr="00AD4112" w:rsidRDefault="00214BE9" w:rsidP="00AD4112">
      <w:pPr>
        <w:spacing w:after="0" w:line="240" w:lineRule="auto"/>
        <w:jc w:val="center"/>
        <w:rPr>
          <w:rFonts w:ascii="Times New Roman" w:hAnsi="Times New Roman" w:cs="Times New Roman"/>
          <w:sz w:val="24"/>
          <w:szCs w:val="24"/>
        </w:rPr>
      </w:pPr>
    </w:p>
    <w:p w:rsidR="00214BE9" w:rsidRPr="00AD4112" w:rsidRDefault="00214BE9" w:rsidP="00AD4112">
      <w:pPr>
        <w:spacing w:after="0" w:line="240" w:lineRule="auto"/>
        <w:jc w:val="center"/>
        <w:rPr>
          <w:rFonts w:ascii="Times New Roman" w:hAnsi="Times New Roman" w:cs="Times New Roman"/>
          <w:b/>
          <w:sz w:val="24"/>
          <w:szCs w:val="24"/>
        </w:rPr>
      </w:pPr>
    </w:p>
    <w:p w:rsidR="00214BE9" w:rsidRPr="00AD4112" w:rsidRDefault="00214BE9" w:rsidP="00AD4112">
      <w:pPr>
        <w:spacing w:after="0" w:line="240" w:lineRule="auto"/>
        <w:jc w:val="center"/>
        <w:rPr>
          <w:rFonts w:ascii="Times New Roman" w:hAnsi="Times New Roman" w:cs="Times New Roman"/>
          <w:b/>
          <w:sz w:val="24"/>
          <w:szCs w:val="24"/>
        </w:rPr>
      </w:pPr>
    </w:p>
    <w:p w:rsidR="00F733AA" w:rsidRPr="00AD4112" w:rsidRDefault="00F733AA" w:rsidP="00AD4112">
      <w:pPr>
        <w:spacing w:after="0" w:line="240" w:lineRule="auto"/>
        <w:rPr>
          <w:rFonts w:ascii="Times New Roman" w:hAnsi="Times New Roman" w:cs="Times New Roman"/>
          <w:sz w:val="24"/>
          <w:szCs w:val="24"/>
        </w:rPr>
      </w:pPr>
    </w:p>
    <w:p w:rsidR="00F733AA" w:rsidRPr="00AD4112" w:rsidRDefault="00F733AA" w:rsidP="00AD4112">
      <w:pPr>
        <w:spacing w:after="0" w:line="240" w:lineRule="auto"/>
        <w:rPr>
          <w:rFonts w:ascii="Times New Roman" w:hAnsi="Times New Roman" w:cs="Times New Roman"/>
          <w:sz w:val="24"/>
          <w:szCs w:val="24"/>
        </w:rPr>
      </w:pPr>
    </w:p>
    <w:p w:rsidR="00F733AA" w:rsidRPr="00AD4112" w:rsidRDefault="00F733AA" w:rsidP="00AD4112">
      <w:pPr>
        <w:spacing w:after="0" w:line="240" w:lineRule="auto"/>
        <w:rPr>
          <w:rFonts w:ascii="Times New Roman" w:hAnsi="Times New Roman" w:cs="Times New Roman"/>
          <w:sz w:val="24"/>
          <w:szCs w:val="24"/>
        </w:rPr>
      </w:pPr>
    </w:p>
    <w:p w:rsidR="004A370C" w:rsidRPr="00AD4112" w:rsidRDefault="004A370C" w:rsidP="00AD4112">
      <w:pPr>
        <w:spacing w:after="0" w:line="240" w:lineRule="auto"/>
        <w:rPr>
          <w:rFonts w:ascii="Times New Roman" w:hAnsi="Times New Roman" w:cs="Times New Roman"/>
          <w:sz w:val="24"/>
          <w:szCs w:val="24"/>
        </w:rPr>
      </w:pPr>
    </w:p>
    <w:p w:rsidR="004A370C" w:rsidRPr="00AD4112" w:rsidRDefault="004A370C" w:rsidP="00AD4112">
      <w:pPr>
        <w:spacing w:after="0" w:line="240" w:lineRule="auto"/>
        <w:rPr>
          <w:rFonts w:ascii="Times New Roman" w:hAnsi="Times New Roman" w:cs="Times New Roman"/>
          <w:sz w:val="24"/>
          <w:szCs w:val="24"/>
        </w:rPr>
      </w:pPr>
    </w:p>
    <w:p w:rsidR="004A370C" w:rsidRPr="00AD4112" w:rsidRDefault="004A370C" w:rsidP="00AD4112">
      <w:pPr>
        <w:spacing w:after="0" w:line="240" w:lineRule="auto"/>
        <w:rPr>
          <w:rFonts w:ascii="Times New Roman" w:hAnsi="Times New Roman" w:cs="Times New Roman"/>
          <w:sz w:val="24"/>
          <w:szCs w:val="24"/>
        </w:rPr>
      </w:pPr>
    </w:p>
    <w:p w:rsidR="004A370C" w:rsidRPr="00AD4112" w:rsidRDefault="004A370C" w:rsidP="00AD4112">
      <w:pPr>
        <w:spacing w:after="0" w:line="240" w:lineRule="auto"/>
        <w:rPr>
          <w:rFonts w:ascii="Times New Roman" w:hAnsi="Times New Roman" w:cs="Times New Roman"/>
          <w:sz w:val="24"/>
          <w:szCs w:val="24"/>
        </w:rPr>
      </w:pPr>
    </w:p>
    <w:p w:rsidR="004A370C" w:rsidRPr="00AD4112" w:rsidRDefault="004A370C" w:rsidP="00AD4112">
      <w:pPr>
        <w:spacing w:after="0" w:line="240" w:lineRule="auto"/>
        <w:rPr>
          <w:rFonts w:ascii="Times New Roman" w:hAnsi="Times New Roman" w:cs="Times New Roman"/>
          <w:sz w:val="24"/>
          <w:szCs w:val="24"/>
        </w:rPr>
      </w:pPr>
    </w:p>
    <w:p w:rsidR="004A370C" w:rsidRPr="00AD4112" w:rsidRDefault="004A370C" w:rsidP="00AD4112">
      <w:pPr>
        <w:spacing w:after="0" w:line="240" w:lineRule="auto"/>
        <w:rPr>
          <w:rFonts w:ascii="Times New Roman" w:hAnsi="Times New Roman" w:cs="Times New Roman"/>
          <w:sz w:val="24"/>
          <w:szCs w:val="24"/>
        </w:rPr>
      </w:pPr>
    </w:p>
    <w:p w:rsidR="004A370C" w:rsidRPr="00AD4112" w:rsidRDefault="004A370C" w:rsidP="00AD4112">
      <w:pPr>
        <w:spacing w:after="0" w:line="240" w:lineRule="auto"/>
        <w:rPr>
          <w:rFonts w:ascii="Times New Roman" w:hAnsi="Times New Roman" w:cs="Times New Roman"/>
          <w:sz w:val="24"/>
          <w:szCs w:val="24"/>
        </w:rPr>
      </w:pPr>
    </w:p>
    <w:p w:rsidR="004A370C" w:rsidRPr="00AD4112" w:rsidRDefault="004A370C" w:rsidP="00AD4112">
      <w:pPr>
        <w:spacing w:after="0" w:line="240" w:lineRule="auto"/>
        <w:rPr>
          <w:rFonts w:ascii="Times New Roman" w:hAnsi="Times New Roman" w:cs="Times New Roman"/>
          <w:sz w:val="24"/>
          <w:szCs w:val="24"/>
        </w:rPr>
      </w:pPr>
    </w:p>
    <w:sectPr w:rsidR="004A370C" w:rsidRPr="00AD4112" w:rsidSect="00AC07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name w:val="WW8Num14"/>
    <w:lvl w:ilvl="0">
      <w:start w:val="1"/>
      <w:numFmt w:val="bullet"/>
      <w:lvlText w:val=""/>
      <w:lvlJc w:val="left"/>
      <w:pPr>
        <w:tabs>
          <w:tab w:val="num" w:pos="0"/>
        </w:tabs>
        <w:ind w:left="720" w:hanging="360"/>
      </w:pPr>
      <w:rPr>
        <w:rFonts w:ascii="Symbol" w:hAnsi="Symbol"/>
      </w:rPr>
    </w:lvl>
  </w:abstractNum>
  <w:abstractNum w:abstractNumId="1">
    <w:nsid w:val="00000012"/>
    <w:multiLevelType w:val="singleLevel"/>
    <w:tmpl w:val="00000012"/>
    <w:name w:val="WW8Num22"/>
    <w:lvl w:ilvl="0">
      <w:start w:val="1"/>
      <w:numFmt w:val="bullet"/>
      <w:lvlText w:val=""/>
      <w:lvlJc w:val="left"/>
      <w:pPr>
        <w:tabs>
          <w:tab w:val="num" w:pos="0"/>
        </w:tabs>
        <w:ind w:left="720" w:hanging="360"/>
      </w:pPr>
      <w:rPr>
        <w:rFonts w:ascii="Symbol" w:hAnsi="Symbol"/>
      </w:rPr>
    </w:lvl>
  </w:abstractNum>
  <w:abstractNum w:abstractNumId="2">
    <w:nsid w:val="00000014"/>
    <w:multiLevelType w:val="singleLevel"/>
    <w:tmpl w:val="00000014"/>
    <w:name w:val="WW8Num24"/>
    <w:lvl w:ilvl="0">
      <w:start w:val="1"/>
      <w:numFmt w:val="bullet"/>
      <w:lvlText w:val=""/>
      <w:lvlJc w:val="left"/>
      <w:pPr>
        <w:tabs>
          <w:tab w:val="num" w:pos="0"/>
        </w:tabs>
        <w:ind w:left="720" w:hanging="360"/>
      </w:pPr>
      <w:rPr>
        <w:rFonts w:ascii="Symbol" w:hAnsi="Symbol"/>
      </w:rPr>
    </w:lvl>
  </w:abstractNum>
  <w:abstractNum w:abstractNumId="3">
    <w:nsid w:val="00000015"/>
    <w:multiLevelType w:val="singleLevel"/>
    <w:tmpl w:val="00000015"/>
    <w:name w:val="WW8Num25"/>
    <w:lvl w:ilvl="0">
      <w:start w:val="1"/>
      <w:numFmt w:val="bullet"/>
      <w:lvlText w:val=""/>
      <w:lvlJc w:val="left"/>
      <w:pPr>
        <w:tabs>
          <w:tab w:val="num" w:pos="0"/>
        </w:tabs>
        <w:ind w:left="720" w:hanging="360"/>
      </w:pPr>
      <w:rPr>
        <w:rFonts w:ascii="Symbol" w:hAnsi="Symbol"/>
      </w:rPr>
    </w:lvl>
  </w:abstractNum>
  <w:abstractNum w:abstractNumId="4">
    <w:nsid w:val="00000017"/>
    <w:multiLevelType w:val="singleLevel"/>
    <w:tmpl w:val="00000017"/>
    <w:name w:val="WW8Num27"/>
    <w:lvl w:ilvl="0">
      <w:start w:val="1"/>
      <w:numFmt w:val="bullet"/>
      <w:lvlText w:val=""/>
      <w:lvlJc w:val="left"/>
      <w:pPr>
        <w:tabs>
          <w:tab w:val="num" w:pos="0"/>
        </w:tabs>
        <w:ind w:left="720" w:hanging="360"/>
      </w:pPr>
      <w:rPr>
        <w:rFonts w:ascii="Symbol" w:hAnsi="Symbol"/>
      </w:rPr>
    </w:lvl>
  </w:abstractNum>
  <w:abstractNum w:abstractNumId="5">
    <w:nsid w:val="00000025"/>
    <w:multiLevelType w:val="singleLevel"/>
    <w:tmpl w:val="00000025"/>
    <w:name w:val="WW8Num41"/>
    <w:lvl w:ilvl="0">
      <w:start w:val="1"/>
      <w:numFmt w:val="bullet"/>
      <w:lvlText w:val=""/>
      <w:lvlJc w:val="left"/>
      <w:pPr>
        <w:tabs>
          <w:tab w:val="num" w:pos="0"/>
        </w:tabs>
        <w:ind w:left="720" w:hanging="360"/>
      </w:pPr>
      <w:rPr>
        <w:rFonts w:ascii="Symbol" w:hAnsi="Symbol"/>
      </w:rPr>
    </w:lvl>
  </w:abstractNum>
  <w:abstractNum w:abstractNumId="6">
    <w:nsid w:val="0000002D"/>
    <w:multiLevelType w:val="singleLevel"/>
    <w:tmpl w:val="0000002D"/>
    <w:name w:val="WW8Num49"/>
    <w:lvl w:ilvl="0">
      <w:start w:val="1"/>
      <w:numFmt w:val="bullet"/>
      <w:lvlText w:val=""/>
      <w:lvlJc w:val="left"/>
      <w:pPr>
        <w:tabs>
          <w:tab w:val="num" w:pos="0"/>
        </w:tabs>
        <w:ind w:left="720" w:hanging="360"/>
      </w:pPr>
      <w:rPr>
        <w:rFonts w:ascii="Symbol" w:hAnsi="Symbol"/>
      </w:rPr>
    </w:lvl>
  </w:abstractNum>
  <w:abstractNum w:abstractNumId="7">
    <w:nsid w:val="0000002F"/>
    <w:multiLevelType w:val="singleLevel"/>
    <w:tmpl w:val="0000002F"/>
    <w:name w:val="WW8Num51"/>
    <w:lvl w:ilvl="0">
      <w:start w:val="1"/>
      <w:numFmt w:val="bullet"/>
      <w:lvlText w:val=""/>
      <w:lvlJc w:val="left"/>
      <w:pPr>
        <w:tabs>
          <w:tab w:val="num" w:pos="0"/>
        </w:tabs>
        <w:ind w:left="720" w:hanging="360"/>
      </w:pPr>
      <w:rPr>
        <w:rFonts w:ascii="Symbol" w:hAnsi="Symbol"/>
      </w:rPr>
    </w:lvl>
  </w:abstractNum>
  <w:abstractNum w:abstractNumId="8">
    <w:nsid w:val="00000037"/>
    <w:multiLevelType w:val="singleLevel"/>
    <w:tmpl w:val="00000037"/>
    <w:name w:val="WW8Num59"/>
    <w:lvl w:ilvl="0">
      <w:start w:val="1"/>
      <w:numFmt w:val="bullet"/>
      <w:lvlText w:val=""/>
      <w:lvlJc w:val="left"/>
      <w:pPr>
        <w:tabs>
          <w:tab w:val="num" w:pos="0"/>
        </w:tabs>
        <w:ind w:left="720" w:hanging="360"/>
      </w:pPr>
      <w:rPr>
        <w:rFonts w:ascii="Symbol" w:hAnsi="Symbol"/>
      </w:rPr>
    </w:lvl>
  </w:abstractNum>
  <w:abstractNum w:abstractNumId="9">
    <w:nsid w:val="0000003A"/>
    <w:multiLevelType w:val="singleLevel"/>
    <w:tmpl w:val="0000003A"/>
    <w:name w:val="WW8Num62"/>
    <w:lvl w:ilvl="0">
      <w:start w:val="1"/>
      <w:numFmt w:val="bullet"/>
      <w:lvlText w:val=""/>
      <w:lvlJc w:val="left"/>
      <w:pPr>
        <w:tabs>
          <w:tab w:val="num" w:pos="0"/>
        </w:tabs>
        <w:ind w:left="720" w:hanging="360"/>
      </w:pPr>
      <w:rPr>
        <w:rFonts w:ascii="Symbol" w:hAnsi="Symbol"/>
      </w:rPr>
    </w:lvl>
  </w:abstractNum>
  <w:abstractNum w:abstractNumId="10">
    <w:nsid w:val="0000003C"/>
    <w:multiLevelType w:val="singleLevel"/>
    <w:tmpl w:val="0000003C"/>
    <w:name w:val="WW8Num64"/>
    <w:lvl w:ilvl="0">
      <w:start w:val="1"/>
      <w:numFmt w:val="bullet"/>
      <w:lvlText w:val=""/>
      <w:lvlJc w:val="left"/>
      <w:pPr>
        <w:tabs>
          <w:tab w:val="num" w:pos="0"/>
        </w:tabs>
        <w:ind w:left="720" w:hanging="360"/>
      </w:pPr>
      <w:rPr>
        <w:rFonts w:ascii="Symbol" w:hAnsi="Symbol"/>
      </w:rPr>
    </w:lvl>
  </w:abstractNum>
  <w:abstractNum w:abstractNumId="11">
    <w:nsid w:val="0000003E"/>
    <w:multiLevelType w:val="singleLevel"/>
    <w:tmpl w:val="0000003E"/>
    <w:name w:val="WW8Num66"/>
    <w:lvl w:ilvl="0">
      <w:start w:val="1"/>
      <w:numFmt w:val="bullet"/>
      <w:lvlText w:val=""/>
      <w:lvlJc w:val="left"/>
      <w:pPr>
        <w:tabs>
          <w:tab w:val="num" w:pos="0"/>
        </w:tabs>
        <w:ind w:left="720" w:hanging="360"/>
      </w:pPr>
      <w:rPr>
        <w:rFonts w:ascii="Symbol" w:hAnsi="Symbol"/>
      </w:rPr>
    </w:lvl>
  </w:abstractNum>
  <w:abstractNum w:abstractNumId="12">
    <w:nsid w:val="00000040"/>
    <w:multiLevelType w:val="singleLevel"/>
    <w:tmpl w:val="00000040"/>
    <w:name w:val="WW8Num68"/>
    <w:lvl w:ilvl="0">
      <w:start w:val="1"/>
      <w:numFmt w:val="bullet"/>
      <w:lvlText w:val=""/>
      <w:lvlJc w:val="left"/>
      <w:pPr>
        <w:tabs>
          <w:tab w:val="num" w:pos="0"/>
        </w:tabs>
        <w:ind w:left="720" w:hanging="360"/>
      </w:pPr>
      <w:rPr>
        <w:rFonts w:ascii="Symbol" w:hAnsi="Symbol"/>
      </w:rPr>
    </w:lvl>
  </w:abstractNum>
  <w:abstractNum w:abstractNumId="13">
    <w:nsid w:val="0000004A"/>
    <w:multiLevelType w:val="singleLevel"/>
    <w:tmpl w:val="0000004A"/>
    <w:name w:val="WW8Num78"/>
    <w:lvl w:ilvl="0">
      <w:start w:val="1"/>
      <w:numFmt w:val="bullet"/>
      <w:lvlText w:val=""/>
      <w:lvlJc w:val="left"/>
      <w:pPr>
        <w:tabs>
          <w:tab w:val="num" w:pos="0"/>
        </w:tabs>
        <w:ind w:left="720" w:hanging="360"/>
      </w:pPr>
      <w:rPr>
        <w:rFonts w:ascii="Symbol" w:hAnsi="Symbol"/>
      </w:rPr>
    </w:lvl>
  </w:abstractNum>
  <w:abstractNum w:abstractNumId="14">
    <w:nsid w:val="0000004C"/>
    <w:multiLevelType w:val="singleLevel"/>
    <w:tmpl w:val="0000004C"/>
    <w:name w:val="WW8Num80"/>
    <w:lvl w:ilvl="0">
      <w:start w:val="1"/>
      <w:numFmt w:val="bullet"/>
      <w:lvlText w:val=""/>
      <w:lvlJc w:val="left"/>
      <w:pPr>
        <w:tabs>
          <w:tab w:val="num" w:pos="0"/>
        </w:tabs>
        <w:ind w:left="720" w:hanging="360"/>
      </w:pPr>
      <w:rPr>
        <w:rFonts w:ascii="Symbol" w:hAnsi="Symbol"/>
      </w:rPr>
    </w:lvl>
  </w:abstractNum>
  <w:abstractNum w:abstractNumId="15">
    <w:nsid w:val="00000055"/>
    <w:multiLevelType w:val="singleLevel"/>
    <w:tmpl w:val="00000055"/>
    <w:name w:val="WW8Num89"/>
    <w:lvl w:ilvl="0">
      <w:start w:val="1"/>
      <w:numFmt w:val="bullet"/>
      <w:lvlText w:val=""/>
      <w:lvlJc w:val="left"/>
      <w:pPr>
        <w:tabs>
          <w:tab w:val="num" w:pos="0"/>
        </w:tabs>
        <w:ind w:left="720" w:hanging="360"/>
      </w:pPr>
      <w:rPr>
        <w:rFonts w:ascii="Symbol" w:hAnsi="Symbol"/>
      </w:rPr>
    </w:lvl>
  </w:abstractNum>
  <w:abstractNum w:abstractNumId="16">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7">
    <w:nsid w:val="0000005D"/>
    <w:multiLevelType w:val="singleLevel"/>
    <w:tmpl w:val="0000005D"/>
    <w:name w:val="WW8Num97"/>
    <w:lvl w:ilvl="0">
      <w:start w:val="1"/>
      <w:numFmt w:val="bullet"/>
      <w:lvlText w:val=""/>
      <w:lvlJc w:val="left"/>
      <w:pPr>
        <w:tabs>
          <w:tab w:val="num" w:pos="0"/>
        </w:tabs>
        <w:ind w:left="720" w:hanging="360"/>
      </w:pPr>
      <w:rPr>
        <w:rFonts w:ascii="Symbol" w:hAnsi="Symbol"/>
      </w:rPr>
    </w:lvl>
  </w:abstractNum>
  <w:abstractNum w:abstractNumId="18">
    <w:nsid w:val="0000005E"/>
    <w:multiLevelType w:val="singleLevel"/>
    <w:tmpl w:val="0000005E"/>
    <w:name w:val="WW8Num98"/>
    <w:lvl w:ilvl="0">
      <w:start w:val="1"/>
      <w:numFmt w:val="decimal"/>
      <w:lvlText w:val="%1."/>
      <w:lvlJc w:val="left"/>
      <w:pPr>
        <w:tabs>
          <w:tab w:val="num" w:pos="0"/>
        </w:tabs>
        <w:ind w:left="720" w:hanging="360"/>
      </w:pPr>
    </w:lvl>
  </w:abstractNum>
  <w:abstractNum w:abstractNumId="19">
    <w:nsid w:val="0000005F"/>
    <w:multiLevelType w:val="singleLevel"/>
    <w:tmpl w:val="0000005F"/>
    <w:name w:val="WW8Num99"/>
    <w:lvl w:ilvl="0">
      <w:start w:val="1"/>
      <w:numFmt w:val="bullet"/>
      <w:lvlText w:val=""/>
      <w:lvlJc w:val="left"/>
      <w:pPr>
        <w:tabs>
          <w:tab w:val="num" w:pos="0"/>
        </w:tabs>
        <w:ind w:left="720" w:hanging="360"/>
      </w:pPr>
      <w:rPr>
        <w:rFonts w:ascii="Symbol" w:hAnsi="Symbol"/>
      </w:rPr>
    </w:lvl>
  </w:abstractNum>
  <w:abstractNum w:abstractNumId="20">
    <w:nsid w:val="00000066"/>
    <w:multiLevelType w:val="singleLevel"/>
    <w:tmpl w:val="00000066"/>
    <w:name w:val="WW8Num106"/>
    <w:lvl w:ilvl="0">
      <w:start w:val="1"/>
      <w:numFmt w:val="bullet"/>
      <w:lvlText w:val=""/>
      <w:lvlJc w:val="left"/>
      <w:pPr>
        <w:tabs>
          <w:tab w:val="num" w:pos="0"/>
        </w:tabs>
        <w:ind w:left="720" w:hanging="360"/>
      </w:pPr>
      <w:rPr>
        <w:rFonts w:ascii="Symbol" w:hAnsi="Symbol"/>
      </w:rPr>
    </w:lvl>
  </w:abstractNum>
  <w:abstractNum w:abstractNumId="21">
    <w:nsid w:val="00000067"/>
    <w:multiLevelType w:val="singleLevel"/>
    <w:tmpl w:val="00000067"/>
    <w:name w:val="WW8Num107"/>
    <w:lvl w:ilvl="0">
      <w:start w:val="1"/>
      <w:numFmt w:val="bullet"/>
      <w:lvlText w:val=""/>
      <w:lvlJc w:val="left"/>
      <w:pPr>
        <w:tabs>
          <w:tab w:val="num" w:pos="0"/>
        </w:tabs>
        <w:ind w:left="720" w:hanging="360"/>
      </w:pPr>
      <w:rPr>
        <w:rFonts w:ascii="Symbol" w:hAnsi="Symbol"/>
      </w:rPr>
    </w:lvl>
  </w:abstractNum>
  <w:abstractNum w:abstractNumId="22">
    <w:nsid w:val="0000006D"/>
    <w:multiLevelType w:val="singleLevel"/>
    <w:tmpl w:val="0000006D"/>
    <w:name w:val="WW8Num113"/>
    <w:lvl w:ilvl="0">
      <w:start w:val="1"/>
      <w:numFmt w:val="bullet"/>
      <w:lvlText w:val=""/>
      <w:lvlJc w:val="left"/>
      <w:pPr>
        <w:tabs>
          <w:tab w:val="num" w:pos="0"/>
        </w:tabs>
        <w:ind w:left="720" w:hanging="360"/>
      </w:pPr>
      <w:rPr>
        <w:rFonts w:ascii="Symbol" w:hAnsi="Symbol"/>
      </w:rPr>
    </w:lvl>
  </w:abstractNum>
  <w:abstractNum w:abstractNumId="23">
    <w:nsid w:val="020F1BAF"/>
    <w:multiLevelType w:val="hybridMultilevel"/>
    <w:tmpl w:val="D1D6BFE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4CD214A"/>
    <w:multiLevelType w:val="hybridMultilevel"/>
    <w:tmpl w:val="EC7E3B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C133FFC"/>
    <w:multiLevelType w:val="hybridMultilevel"/>
    <w:tmpl w:val="DEE0BB40"/>
    <w:lvl w:ilvl="0" w:tplc="04190009">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6">
    <w:nsid w:val="37B1324A"/>
    <w:multiLevelType w:val="hybridMultilevel"/>
    <w:tmpl w:val="3626D9DC"/>
    <w:lvl w:ilvl="0" w:tplc="0419000F">
      <w:start w:val="1"/>
      <w:numFmt w:val="decimal"/>
      <w:lvlText w:val="%1."/>
      <w:lvlJc w:val="left"/>
      <w:pPr>
        <w:ind w:left="1429" w:hanging="360"/>
      </w:pPr>
    </w:lvl>
    <w:lvl w:ilvl="1" w:tplc="6F1622AC">
      <w:numFmt w:val="bullet"/>
      <w:lvlText w:val="•"/>
      <w:lvlJc w:val="left"/>
      <w:pPr>
        <w:ind w:left="2689" w:hanging="900"/>
      </w:pPr>
      <w:rPr>
        <w:rFonts w:ascii="Times New Roman" w:eastAsia="Calibr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39703A39"/>
    <w:multiLevelType w:val="hybridMultilevel"/>
    <w:tmpl w:val="B0D2EE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D216710"/>
    <w:multiLevelType w:val="hybridMultilevel"/>
    <w:tmpl w:val="255CBD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E8231ED"/>
    <w:multiLevelType w:val="hybridMultilevel"/>
    <w:tmpl w:val="F65E2C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52F6670"/>
    <w:multiLevelType w:val="hybridMultilevel"/>
    <w:tmpl w:val="6C38FF3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1">
    <w:nsid w:val="4C84249C"/>
    <w:multiLevelType w:val="hybridMultilevel"/>
    <w:tmpl w:val="AA96AE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BD2AFA"/>
    <w:multiLevelType w:val="hybridMultilevel"/>
    <w:tmpl w:val="8E46B74E"/>
    <w:lvl w:ilvl="0" w:tplc="5E2419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FA868CE"/>
    <w:multiLevelType w:val="hybridMultilevel"/>
    <w:tmpl w:val="B6461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0270096"/>
    <w:multiLevelType w:val="multilevel"/>
    <w:tmpl w:val="5B44D8FC"/>
    <w:lvl w:ilvl="0">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0EB7067"/>
    <w:multiLevelType w:val="hybridMultilevel"/>
    <w:tmpl w:val="E5CC4C2A"/>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36">
    <w:nsid w:val="64707A8B"/>
    <w:multiLevelType w:val="hybridMultilevel"/>
    <w:tmpl w:val="CE9006E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7A96FD2"/>
    <w:multiLevelType w:val="hybridMultilevel"/>
    <w:tmpl w:val="19FE75A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28"/>
  </w:num>
  <w:num w:numId="4">
    <w:abstractNumId w:val="25"/>
  </w:num>
  <w:num w:numId="5">
    <w:abstractNumId w:val="36"/>
  </w:num>
  <w:num w:numId="6">
    <w:abstractNumId w:val="23"/>
  </w:num>
  <w:num w:numId="7">
    <w:abstractNumId w:val="37"/>
  </w:num>
  <w:num w:numId="8">
    <w:abstractNumId w:val="2"/>
  </w:num>
  <w:num w:numId="9">
    <w:abstractNumId w:val="6"/>
  </w:num>
  <w:num w:numId="10">
    <w:abstractNumId w:val="8"/>
  </w:num>
  <w:num w:numId="11">
    <w:abstractNumId w:val="9"/>
  </w:num>
  <w:num w:numId="12">
    <w:abstractNumId w:val="12"/>
  </w:num>
  <w:num w:numId="13">
    <w:abstractNumId w:val="4"/>
  </w:num>
  <w:num w:numId="14">
    <w:abstractNumId w:val="10"/>
  </w:num>
  <w:num w:numId="15">
    <w:abstractNumId w:val="13"/>
  </w:num>
  <w:num w:numId="16">
    <w:abstractNumId w:val="16"/>
  </w:num>
  <w:num w:numId="17">
    <w:abstractNumId w:val="21"/>
  </w:num>
  <w:num w:numId="18">
    <w:abstractNumId w:val="5"/>
  </w:num>
  <w:num w:numId="19">
    <w:abstractNumId w:val="7"/>
  </w:num>
  <w:num w:numId="20">
    <w:abstractNumId w:val="15"/>
  </w:num>
  <w:num w:numId="21">
    <w:abstractNumId w:val="19"/>
  </w:num>
  <w:num w:numId="22">
    <w:abstractNumId w:val="22"/>
  </w:num>
  <w:num w:numId="23">
    <w:abstractNumId w:val="0"/>
  </w:num>
  <w:num w:numId="24">
    <w:abstractNumId w:val="3"/>
  </w:num>
  <w:num w:numId="25">
    <w:abstractNumId w:val="11"/>
  </w:num>
  <w:num w:numId="26">
    <w:abstractNumId w:val="20"/>
  </w:num>
  <w:num w:numId="27">
    <w:abstractNumId w:val="35"/>
  </w:num>
  <w:num w:numId="28">
    <w:abstractNumId w:val="33"/>
  </w:num>
  <w:num w:numId="29">
    <w:abstractNumId w:val="34"/>
  </w:num>
  <w:num w:numId="30">
    <w:abstractNumId w:val="27"/>
  </w:num>
  <w:num w:numId="31">
    <w:abstractNumId w:val="29"/>
  </w:num>
  <w:num w:numId="32">
    <w:abstractNumId w:val="31"/>
  </w:num>
  <w:num w:numId="33">
    <w:abstractNumId w:val="24"/>
  </w:num>
  <w:num w:numId="34">
    <w:abstractNumId w:val="32"/>
  </w:num>
  <w:num w:numId="35">
    <w:abstractNumId w:val="1"/>
  </w:num>
  <w:num w:numId="36">
    <w:abstractNumId w:val="14"/>
  </w:num>
  <w:num w:numId="37">
    <w:abstractNumId w:val="17"/>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56A3F"/>
    <w:rsid w:val="000119D9"/>
    <w:rsid w:val="00011ED1"/>
    <w:rsid w:val="00033824"/>
    <w:rsid w:val="000A415C"/>
    <w:rsid w:val="000B51AD"/>
    <w:rsid w:val="000E04D3"/>
    <w:rsid w:val="000E2156"/>
    <w:rsid w:val="00136CC8"/>
    <w:rsid w:val="001C6E3A"/>
    <w:rsid w:val="00202877"/>
    <w:rsid w:val="002117C7"/>
    <w:rsid w:val="00214BE9"/>
    <w:rsid w:val="00223FF3"/>
    <w:rsid w:val="00295440"/>
    <w:rsid w:val="002E46DE"/>
    <w:rsid w:val="00315100"/>
    <w:rsid w:val="00342A72"/>
    <w:rsid w:val="00397DCE"/>
    <w:rsid w:val="003B262D"/>
    <w:rsid w:val="003B73A1"/>
    <w:rsid w:val="003E033F"/>
    <w:rsid w:val="003E5105"/>
    <w:rsid w:val="003F5194"/>
    <w:rsid w:val="00401214"/>
    <w:rsid w:val="004035A3"/>
    <w:rsid w:val="00424A64"/>
    <w:rsid w:val="00444829"/>
    <w:rsid w:val="004505C9"/>
    <w:rsid w:val="00472465"/>
    <w:rsid w:val="004813E4"/>
    <w:rsid w:val="004A370C"/>
    <w:rsid w:val="004C7DE3"/>
    <w:rsid w:val="00532D7D"/>
    <w:rsid w:val="0058705B"/>
    <w:rsid w:val="00613778"/>
    <w:rsid w:val="00662379"/>
    <w:rsid w:val="006D2C43"/>
    <w:rsid w:val="006E663D"/>
    <w:rsid w:val="006F52EE"/>
    <w:rsid w:val="00724847"/>
    <w:rsid w:val="007A794B"/>
    <w:rsid w:val="007C0913"/>
    <w:rsid w:val="0082730C"/>
    <w:rsid w:val="00852050"/>
    <w:rsid w:val="0088271F"/>
    <w:rsid w:val="008D27EB"/>
    <w:rsid w:val="009030E2"/>
    <w:rsid w:val="0094376E"/>
    <w:rsid w:val="009D2537"/>
    <w:rsid w:val="009F3D5F"/>
    <w:rsid w:val="00AA4509"/>
    <w:rsid w:val="00AA6475"/>
    <w:rsid w:val="00AC07AB"/>
    <w:rsid w:val="00AD4112"/>
    <w:rsid w:val="00B1433D"/>
    <w:rsid w:val="00B5766F"/>
    <w:rsid w:val="00BA6E21"/>
    <w:rsid w:val="00C56A3F"/>
    <w:rsid w:val="00C61F99"/>
    <w:rsid w:val="00CA53CC"/>
    <w:rsid w:val="00D075A4"/>
    <w:rsid w:val="00D200EA"/>
    <w:rsid w:val="00D51FB5"/>
    <w:rsid w:val="00D876EB"/>
    <w:rsid w:val="00DD60B6"/>
    <w:rsid w:val="00E20388"/>
    <w:rsid w:val="00E810A8"/>
    <w:rsid w:val="00EF3AB6"/>
    <w:rsid w:val="00F375D0"/>
    <w:rsid w:val="00F733AA"/>
    <w:rsid w:val="00FA07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7AB"/>
  </w:style>
  <w:style w:type="paragraph" w:styleId="2">
    <w:name w:val="heading 2"/>
    <w:basedOn w:val="a"/>
    <w:next w:val="a"/>
    <w:link w:val="20"/>
    <w:qFormat/>
    <w:rsid w:val="00AD4112"/>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7DE3"/>
    <w:pPr>
      <w:ind w:left="720"/>
      <w:contextualSpacing/>
    </w:pPr>
    <w:rPr>
      <w:rFonts w:ascii="Calibri" w:eastAsia="Calibri" w:hAnsi="Calibri" w:cs="Times New Roman"/>
    </w:rPr>
  </w:style>
  <w:style w:type="paragraph" w:styleId="a4">
    <w:name w:val="No Spacing"/>
    <w:uiPriority w:val="1"/>
    <w:qFormat/>
    <w:rsid w:val="004A370C"/>
    <w:pPr>
      <w:spacing w:after="0" w:line="240" w:lineRule="auto"/>
    </w:pPr>
    <w:rPr>
      <w:rFonts w:ascii="Calibri" w:eastAsia="Calibri" w:hAnsi="Calibri" w:cs="Times New Roman"/>
    </w:rPr>
  </w:style>
  <w:style w:type="paragraph" w:styleId="a5">
    <w:name w:val="Balloon Text"/>
    <w:basedOn w:val="a"/>
    <w:link w:val="a6"/>
    <w:uiPriority w:val="99"/>
    <w:semiHidden/>
    <w:unhideWhenUsed/>
    <w:rsid w:val="0029544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95440"/>
    <w:rPr>
      <w:rFonts w:ascii="Tahoma" w:hAnsi="Tahoma" w:cs="Tahoma"/>
      <w:sz w:val="16"/>
      <w:szCs w:val="16"/>
    </w:rPr>
  </w:style>
  <w:style w:type="character" w:styleId="a7">
    <w:name w:val="Hyperlink"/>
    <w:basedOn w:val="a0"/>
    <w:uiPriority w:val="99"/>
    <w:unhideWhenUsed/>
    <w:rsid w:val="007C0913"/>
    <w:rPr>
      <w:color w:val="0000FF" w:themeColor="hyperlink"/>
      <w:u w:val="single"/>
    </w:rPr>
  </w:style>
  <w:style w:type="character" w:customStyle="1" w:styleId="20">
    <w:name w:val="Заголовок 2 Знак"/>
    <w:basedOn w:val="a0"/>
    <w:link w:val="2"/>
    <w:rsid w:val="00AD4112"/>
    <w:rPr>
      <w:rFonts w:ascii="Arial" w:eastAsia="Times New Roman" w:hAnsi="Arial" w:cs="Arial"/>
      <w:b/>
      <w:bCs/>
      <w:i/>
      <w:iCs/>
      <w:sz w:val="28"/>
      <w:szCs w:val="28"/>
      <w:lang w:eastAsia="ru-RU"/>
    </w:rPr>
  </w:style>
  <w:style w:type="character" w:styleId="a8">
    <w:name w:val="Emphasis"/>
    <w:basedOn w:val="a0"/>
    <w:qFormat/>
    <w:rsid w:val="00AD4112"/>
    <w:rPr>
      <w:i/>
      <w:iCs/>
    </w:rPr>
  </w:style>
</w:styles>
</file>

<file path=word/webSettings.xml><?xml version="1.0" encoding="utf-8"?>
<w:webSettings xmlns:r="http://schemas.openxmlformats.org/officeDocument/2006/relationships" xmlns:w="http://schemas.openxmlformats.org/wordprocessingml/2006/main">
  <w:divs>
    <w:div w:id="1439325521">
      <w:bodyDiv w:val="1"/>
      <w:marLeft w:val="0"/>
      <w:marRight w:val="0"/>
      <w:marTop w:val="0"/>
      <w:marBottom w:val="0"/>
      <w:divBdr>
        <w:top w:val="none" w:sz="0" w:space="0" w:color="auto"/>
        <w:left w:val="none" w:sz="0" w:space="0" w:color="auto"/>
        <w:bottom w:val="none" w:sz="0" w:space="0" w:color="auto"/>
        <w:right w:val="none" w:sz="0" w:space="0" w:color="auto"/>
      </w:divBdr>
    </w:div>
    <w:div w:id="180508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inderhouse.ru/uploads/raskraski/razvivayuschie-raskraski/geometricheskie-figury/1852/image.jpg-" TargetMode="Externa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hyperlink" Target="http://100-bal.ru/pars_docs/refs/127/126181/126181_html_7c81f1c2.jpg-" TargetMode="Externa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lottery-priroda.ru/books/pic-img2.labirint.ru/books/246484/scrn_big_1.jpg-" TargetMode="External"/><Relationship Id="rId11" Type="http://schemas.openxmlformats.org/officeDocument/2006/relationships/image" Target="media/image2.jpeg"/><Relationship Id="rId5" Type="http://schemas.openxmlformats.org/officeDocument/2006/relationships/image" Target="media/image1.jpeg"/><Relationship Id="rId15" Type="http://schemas.openxmlformats.org/officeDocument/2006/relationships/image" Target="media/image6.jpeg"/><Relationship Id="rId10" Type="http://schemas.openxmlformats.org/officeDocument/2006/relationships/hyperlink" Target="http://ja-rastu.ru/uploads/posts/2012-10/1351082491_skite3.jp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oc4web.ru/uploads/files/47/46569/hello_html_4b9d660a.jpg-" TargetMode="External"/><Relationship Id="rId14"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TotalTime>
  <Pages>28</Pages>
  <Words>7513</Words>
  <Characters>42829</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Дима</dc:creator>
  <cp:lastModifiedBy>Валера</cp:lastModifiedBy>
  <cp:revision>26</cp:revision>
  <dcterms:created xsi:type="dcterms:W3CDTF">2013-04-14T13:15:00Z</dcterms:created>
  <dcterms:modified xsi:type="dcterms:W3CDTF">2021-12-29T07:50:00Z</dcterms:modified>
</cp:coreProperties>
</file>